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41E" w:rsidRPr="00365321" w:rsidRDefault="00C3641E" w:rsidP="00C3641E">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C3641E" w:rsidRPr="00365321" w:rsidRDefault="00C3641E" w:rsidP="00C3641E">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C3641E" w:rsidRPr="00365321" w:rsidRDefault="00C3641E" w:rsidP="00C3641E">
      <w:pPr>
        <w:spacing w:before="0" w:beforeAutospacing="0" w:after="0" w:afterAutospacing="0"/>
        <w:jc w:val="center"/>
        <w:rPr>
          <w:sz w:val="28"/>
          <w:szCs w:val="28"/>
        </w:rPr>
      </w:pPr>
      <w:r w:rsidRPr="00365321">
        <w:rPr>
          <w:b/>
          <w:sz w:val="28"/>
          <w:szCs w:val="28"/>
        </w:rPr>
        <w:t>(АНО ВО ОУЭП)</w:t>
      </w:r>
    </w:p>
    <w:p w:rsidR="00C3641E" w:rsidRPr="00365321" w:rsidRDefault="00C3641E" w:rsidP="00C3641E">
      <w:pPr>
        <w:tabs>
          <w:tab w:val="left" w:pos="900"/>
          <w:tab w:val="left" w:pos="1080"/>
        </w:tabs>
        <w:suppressAutoHyphens/>
        <w:spacing w:before="0" w:beforeAutospacing="0" w:after="0" w:afterAutospacing="0"/>
        <w:ind w:firstLine="709"/>
        <w:jc w:val="both"/>
        <w:rPr>
          <w:b/>
          <w:sz w:val="20"/>
          <w:szCs w:val="20"/>
        </w:rPr>
      </w:pPr>
    </w:p>
    <w:p w:rsidR="00C3641E" w:rsidRPr="00365321" w:rsidRDefault="00C3641E" w:rsidP="00C3641E">
      <w:pPr>
        <w:tabs>
          <w:tab w:val="left" w:pos="900"/>
          <w:tab w:val="left" w:pos="1080"/>
        </w:tabs>
        <w:suppressAutoHyphens/>
        <w:spacing w:before="0" w:beforeAutospacing="0" w:after="0" w:afterAutospacing="0"/>
        <w:ind w:firstLine="709"/>
        <w:jc w:val="both"/>
        <w:rPr>
          <w:b/>
          <w:sz w:val="20"/>
          <w:szCs w:val="20"/>
        </w:rPr>
      </w:pPr>
    </w:p>
    <w:p w:rsidR="00C3641E" w:rsidRPr="00365321" w:rsidRDefault="00C3641E" w:rsidP="00C3641E">
      <w:pPr>
        <w:tabs>
          <w:tab w:val="left" w:pos="900"/>
          <w:tab w:val="left" w:pos="1080"/>
        </w:tabs>
        <w:suppressAutoHyphens/>
        <w:spacing w:before="0" w:beforeAutospacing="0" w:after="0" w:afterAutospacing="0"/>
        <w:ind w:firstLine="709"/>
        <w:jc w:val="both"/>
        <w:rPr>
          <w:b/>
          <w:sz w:val="20"/>
          <w:szCs w:val="20"/>
        </w:rPr>
      </w:pPr>
    </w:p>
    <w:p w:rsidR="00C3641E" w:rsidRPr="00365321" w:rsidRDefault="00C3641E" w:rsidP="00C3641E">
      <w:pPr>
        <w:tabs>
          <w:tab w:val="left" w:pos="900"/>
          <w:tab w:val="left" w:pos="1080"/>
        </w:tabs>
        <w:suppressAutoHyphens/>
        <w:spacing w:before="0" w:beforeAutospacing="0" w:after="0" w:afterAutospacing="0"/>
        <w:ind w:firstLine="709"/>
        <w:jc w:val="both"/>
        <w:rPr>
          <w:b/>
          <w:sz w:val="20"/>
          <w:szCs w:val="20"/>
        </w:rPr>
      </w:pPr>
    </w:p>
    <w:p w:rsidR="00C3641E" w:rsidRPr="000C11EC" w:rsidRDefault="00C3641E" w:rsidP="00C3641E">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C3641E" w:rsidRPr="000C11EC" w:rsidRDefault="00C3641E" w:rsidP="00C3641E">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C3641E" w:rsidRPr="000C11EC" w:rsidRDefault="00C3641E" w:rsidP="00C3641E">
      <w:pPr>
        <w:tabs>
          <w:tab w:val="left" w:pos="900"/>
          <w:tab w:val="left" w:pos="1080"/>
        </w:tabs>
        <w:suppressAutoHyphens/>
        <w:spacing w:before="0" w:beforeAutospacing="0" w:after="0" w:afterAutospacing="0"/>
        <w:ind w:firstLine="709"/>
        <w:jc w:val="right"/>
        <w:rPr>
          <w:sz w:val="20"/>
          <w:szCs w:val="20"/>
        </w:rPr>
      </w:pPr>
    </w:p>
    <w:p w:rsidR="00C3641E" w:rsidRPr="000C11EC" w:rsidRDefault="00C3641E" w:rsidP="00C3641E">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6">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C3641E" w:rsidRPr="000C11EC" w:rsidRDefault="00C3641E" w:rsidP="00C3641E">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C3641E" w:rsidRPr="000C11EC" w:rsidRDefault="00C3641E" w:rsidP="00C3641E">
      <w:pPr>
        <w:tabs>
          <w:tab w:val="left" w:pos="900"/>
          <w:tab w:val="left" w:pos="1080"/>
        </w:tabs>
        <w:suppressAutoHyphens/>
        <w:spacing w:before="0" w:beforeAutospacing="0" w:after="0" w:afterAutospacing="0"/>
        <w:ind w:firstLine="709"/>
        <w:jc w:val="right"/>
        <w:rPr>
          <w:sz w:val="20"/>
          <w:szCs w:val="20"/>
        </w:rPr>
      </w:pPr>
    </w:p>
    <w:p w:rsidR="00C3641E" w:rsidRPr="000C11EC" w:rsidRDefault="00C3641E" w:rsidP="00C3641E">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C3641E" w:rsidRPr="000C11EC" w:rsidRDefault="00C3641E" w:rsidP="00C3641E">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1C0596" w:rsidRPr="00357E6F" w:rsidRDefault="001C0596" w:rsidP="001C0596">
      <w:pPr>
        <w:tabs>
          <w:tab w:val="left" w:pos="900"/>
          <w:tab w:val="left" w:pos="1080"/>
        </w:tabs>
        <w:suppressAutoHyphens/>
        <w:spacing w:before="0" w:beforeAutospacing="0" w:after="0" w:afterAutospacing="0"/>
        <w:ind w:firstLine="709"/>
        <w:jc w:val="right"/>
        <w:rPr>
          <w:sz w:val="20"/>
          <w:szCs w:val="20"/>
        </w:rPr>
      </w:pPr>
    </w:p>
    <w:p w:rsidR="001C0596" w:rsidRPr="00357E6F" w:rsidRDefault="001C0596" w:rsidP="001C0596">
      <w:pPr>
        <w:tabs>
          <w:tab w:val="left" w:pos="900"/>
          <w:tab w:val="left" w:pos="1080"/>
        </w:tabs>
        <w:suppressAutoHyphens/>
        <w:spacing w:before="0" w:beforeAutospacing="0" w:after="0" w:afterAutospacing="0"/>
        <w:ind w:firstLine="709"/>
        <w:jc w:val="right"/>
        <w:rPr>
          <w:sz w:val="20"/>
          <w:szCs w:val="20"/>
        </w:rPr>
      </w:pPr>
    </w:p>
    <w:p w:rsidR="001C0596" w:rsidRPr="00357E6F" w:rsidRDefault="001C0596" w:rsidP="001C0596">
      <w:pPr>
        <w:tabs>
          <w:tab w:val="left" w:pos="900"/>
          <w:tab w:val="left" w:pos="1080"/>
        </w:tabs>
        <w:suppressAutoHyphens/>
        <w:spacing w:before="0" w:beforeAutospacing="0" w:after="0" w:afterAutospacing="0"/>
        <w:ind w:firstLine="709"/>
        <w:jc w:val="right"/>
        <w:rPr>
          <w:sz w:val="20"/>
          <w:szCs w:val="20"/>
        </w:rPr>
      </w:pPr>
    </w:p>
    <w:p w:rsidR="001C0596" w:rsidRPr="00357E6F" w:rsidRDefault="001C0596" w:rsidP="001C0596">
      <w:pPr>
        <w:tabs>
          <w:tab w:val="left" w:pos="900"/>
          <w:tab w:val="left" w:pos="1080"/>
        </w:tabs>
        <w:suppressAutoHyphens/>
        <w:spacing w:before="0" w:beforeAutospacing="0" w:after="0" w:afterAutospacing="0"/>
        <w:ind w:firstLine="709"/>
        <w:jc w:val="center"/>
        <w:rPr>
          <w:sz w:val="20"/>
          <w:szCs w:val="20"/>
        </w:rPr>
      </w:pPr>
    </w:p>
    <w:p w:rsidR="001C0596" w:rsidRPr="00357E6F" w:rsidRDefault="001C0596" w:rsidP="001C0596">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1C0596" w:rsidRPr="00357E6F" w:rsidRDefault="001C0596" w:rsidP="001C0596">
      <w:pPr>
        <w:tabs>
          <w:tab w:val="left" w:pos="900"/>
          <w:tab w:val="left" w:pos="1080"/>
        </w:tabs>
        <w:suppressAutoHyphens/>
        <w:spacing w:before="0" w:beforeAutospacing="0" w:after="0" w:afterAutospacing="0"/>
        <w:ind w:firstLine="709"/>
        <w:jc w:val="center"/>
        <w:rPr>
          <w:b/>
        </w:rPr>
      </w:pPr>
    </w:p>
    <w:p w:rsidR="001C0596" w:rsidRPr="00357E6F" w:rsidRDefault="001C0596" w:rsidP="001C0596">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1C0596" w:rsidRPr="00357E6F" w:rsidRDefault="001C0596" w:rsidP="001C0596">
      <w:pPr>
        <w:tabs>
          <w:tab w:val="left" w:pos="900"/>
          <w:tab w:val="left" w:pos="1080"/>
        </w:tabs>
        <w:suppressAutoHyphens/>
        <w:spacing w:before="0" w:beforeAutospacing="0" w:after="0" w:afterAutospacing="0"/>
        <w:ind w:firstLine="709"/>
        <w:jc w:val="center"/>
        <w:rPr>
          <w:b/>
        </w:rPr>
      </w:pPr>
    </w:p>
    <w:p w:rsidR="001C0596" w:rsidRPr="00357E6F" w:rsidRDefault="001C0596" w:rsidP="001C0596">
      <w:pPr>
        <w:tabs>
          <w:tab w:val="left" w:pos="900"/>
          <w:tab w:val="left" w:pos="1080"/>
        </w:tabs>
        <w:suppressAutoHyphens/>
        <w:spacing w:before="0" w:beforeAutospacing="0" w:after="0" w:afterAutospacing="0"/>
        <w:ind w:firstLine="709"/>
        <w:jc w:val="center"/>
      </w:pPr>
      <w:r w:rsidRPr="00357E6F">
        <w:t>Наименование дисциплины Б1.О.12 Арбитражный процесс</w:t>
      </w:r>
    </w:p>
    <w:p w:rsidR="001C0596" w:rsidRPr="00357E6F" w:rsidRDefault="001C0596" w:rsidP="001C0596">
      <w:pPr>
        <w:tabs>
          <w:tab w:val="left" w:pos="900"/>
          <w:tab w:val="left" w:pos="1080"/>
        </w:tabs>
        <w:suppressAutoHyphens/>
        <w:spacing w:before="0" w:beforeAutospacing="0" w:after="0" w:afterAutospacing="0"/>
        <w:ind w:firstLine="709"/>
        <w:jc w:val="center"/>
      </w:pPr>
      <w:r>
        <w:t xml:space="preserve">Образовательная программа </w:t>
      </w:r>
      <w:r w:rsidRPr="00357E6F">
        <w:t>направления подготовки 40.03.01 «Юриспруденция», направленность (профиль): «Гражданско-правовая»</w:t>
      </w:r>
    </w:p>
    <w:p w:rsidR="001C0596" w:rsidRPr="00357E6F" w:rsidRDefault="001C0596" w:rsidP="001C0596">
      <w:pPr>
        <w:tabs>
          <w:tab w:val="left" w:pos="900"/>
          <w:tab w:val="left" w:pos="1080"/>
        </w:tabs>
        <w:suppressAutoHyphens/>
        <w:spacing w:before="0" w:beforeAutospacing="0" w:after="0" w:afterAutospacing="0"/>
        <w:ind w:firstLine="709"/>
        <w:jc w:val="center"/>
      </w:pPr>
    </w:p>
    <w:p w:rsidR="001C0596" w:rsidRPr="00357E6F" w:rsidRDefault="001C0596" w:rsidP="001C0596">
      <w:pPr>
        <w:tabs>
          <w:tab w:val="left" w:pos="900"/>
          <w:tab w:val="left" w:pos="1080"/>
        </w:tabs>
        <w:suppressAutoHyphens/>
        <w:spacing w:before="0" w:beforeAutospacing="0" w:after="0" w:afterAutospacing="0"/>
        <w:ind w:firstLine="709"/>
        <w:jc w:val="right"/>
        <w:rPr>
          <w:sz w:val="20"/>
          <w:szCs w:val="20"/>
        </w:rPr>
      </w:pPr>
    </w:p>
    <w:p w:rsidR="001C0596" w:rsidRPr="00357E6F" w:rsidRDefault="001C0596" w:rsidP="001C0596">
      <w:pPr>
        <w:tabs>
          <w:tab w:val="left" w:pos="900"/>
          <w:tab w:val="left" w:pos="1080"/>
        </w:tabs>
        <w:suppressAutoHyphens/>
        <w:spacing w:before="0" w:beforeAutospacing="0" w:after="0" w:afterAutospacing="0"/>
        <w:ind w:firstLine="709"/>
        <w:jc w:val="right"/>
        <w:rPr>
          <w:sz w:val="20"/>
          <w:szCs w:val="20"/>
        </w:rPr>
      </w:pPr>
    </w:p>
    <w:p w:rsidR="001C0596" w:rsidRPr="00357E6F" w:rsidRDefault="001C0596" w:rsidP="001C0596">
      <w:pPr>
        <w:tabs>
          <w:tab w:val="left" w:pos="900"/>
          <w:tab w:val="left" w:pos="1080"/>
        </w:tabs>
        <w:suppressAutoHyphens/>
        <w:spacing w:before="0" w:beforeAutospacing="0" w:after="0" w:afterAutospacing="0"/>
        <w:ind w:firstLine="709"/>
        <w:jc w:val="right"/>
        <w:rPr>
          <w:sz w:val="20"/>
          <w:szCs w:val="20"/>
        </w:rPr>
      </w:pPr>
    </w:p>
    <w:p w:rsidR="001C0596" w:rsidRPr="00357E6F" w:rsidRDefault="001C0596" w:rsidP="001C0596">
      <w:pPr>
        <w:tabs>
          <w:tab w:val="left" w:pos="900"/>
          <w:tab w:val="left" w:pos="1080"/>
        </w:tabs>
        <w:suppressAutoHyphens/>
        <w:spacing w:before="0" w:beforeAutospacing="0" w:after="0" w:afterAutospacing="0"/>
        <w:ind w:firstLine="709"/>
        <w:jc w:val="right"/>
        <w:rPr>
          <w:sz w:val="20"/>
          <w:szCs w:val="20"/>
        </w:rPr>
      </w:pPr>
    </w:p>
    <w:p w:rsidR="001C0596" w:rsidRPr="00357E6F" w:rsidRDefault="001C0596" w:rsidP="001C0596">
      <w:pPr>
        <w:tabs>
          <w:tab w:val="left" w:pos="900"/>
          <w:tab w:val="left" w:pos="1080"/>
        </w:tabs>
        <w:suppressAutoHyphens/>
        <w:spacing w:before="0" w:beforeAutospacing="0" w:after="0" w:afterAutospacing="0"/>
        <w:ind w:firstLine="709"/>
        <w:jc w:val="right"/>
        <w:rPr>
          <w:sz w:val="20"/>
          <w:szCs w:val="20"/>
        </w:rPr>
      </w:pPr>
    </w:p>
    <w:p w:rsidR="001C0596" w:rsidRPr="00357E6F" w:rsidRDefault="001C0596" w:rsidP="001C0596">
      <w:pPr>
        <w:tabs>
          <w:tab w:val="left" w:pos="900"/>
          <w:tab w:val="left" w:pos="1080"/>
        </w:tabs>
        <w:suppressAutoHyphens/>
        <w:spacing w:before="0" w:beforeAutospacing="0" w:after="0" w:afterAutospacing="0"/>
        <w:ind w:firstLine="709"/>
        <w:jc w:val="right"/>
        <w:rPr>
          <w:sz w:val="20"/>
          <w:szCs w:val="20"/>
        </w:rPr>
      </w:pPr>
    </w:p>
    <w:p w:rsidR="001C0596" w:rsidRPr="00357E6F" w:rsidRDefault="001C0596" w:rsidP="001C0596">
      <w:pPr>
        <w:tabs>
          <w:tab w:val="left" w:pos="900"/>
          <w:tab w:val="left" w:pos="1080"/>
        </w:tabs>
        <w:suppressAutoHyphens/>
        <w:spacing w:before="0" w:beforeAutospacing="0" w:after="0" w:afterAutospacing="0"/>
        <w:ind w:firstLine="709"/>
        <w:jc w:val="right"/>
        <w:rPr>
          <w:sz w:val="20"/>
          <w:szCs w:val="20"/>
        </w:rPr>
      </w:pPr>
    </w:p>
    <w:p w:rsidR="001C0596" w:rsidRPr="00357E6F" w:rsidRDefault="00C3641E" w:rsidP="001C0596">
      <w:pPr>
        <w:spacing w:before="0" w:beforeAutospacing="0" w:after="0" w:afterAutospacing="0"/>
        <w:jc w:val="right"/>
        <w:rPr>
          <w:sz w:val="20"/>
          <w:szCs w:val="20"/>
        </w:rPr>
      </w:pPr>
      <w:r>
        <w:rPr>
          <w:sz w:val="20"/>
          <w:szCs w:val="20"/>
        </w:rPr>
        <w:t xml:space="preserve"> </w:t>
      </w:r>
    </w:p>
    <w:p w:rsidR="001C0596" w:rsidRPr="00357E6F" w:rsidRDefault="001C0596" w:rsidP="001C0596">
      <w:pPr>
        <w:tabs>
          <w:tab w:val="left" w:pos="900"/>
          <w:tab w:val="left" w:pos="1080"/>
        </w:tabs>
        <w:suppressAutoHyphens/>
        <w:spacing w:before="0" w:beforeAutospacing="0" w:after="0" w:afterAutospacing="0"/>
        <w:ind w:firstLine="709"/>
        <w:jc w:val="right"/>
        <w:rPr>
          <w:sz w:val="20"/>
          <w:szCs w:val="20"/>
        </w:rPr>
      </w:pPr>
    </w:p>
    <w:p w:rsidR="001C0596" w:rsidRPr="00357E6F" w:rsidRDefault="001C0596" w:rsidP="001C0596">
      <w:pPr>
        <w:tabs>
          <w:tab w:val="left" w:pos="900"/>
          <w:tab w:val="left" w:pos="1080"/>
        </w:tabs>
        <w:suppressAutoHyphens/>
        <w:spacing w:before="0" w:beforeAutospacing="0" w:after="0" w:afterAutospacing="0"/>
        <w:ind w:firstLine="709"/>
        <w:rPr>
          <w:sz w:val="20"/>
          <w:szCs w:val="20"/>
        </w:rPr>
      </w:pPr>
    </w:p>
    <w:p w:rsidR="001C0596" w:rsidRPr="00357E6F" w:rsidRDefault="001C0596" w:rsidP="001C0596">
      <w:pPr>
        <w:tabs>
          <w:tab w:val="left" w:pos="900"/>
          <w:tab w:val="left" w:pos="1080"/>
        </w:tabs>
        <w:suppressAutoHyphens/>
        <w:spacing w:before="0" w:beforeAutospacing="0" w:after="0" w:afterAutospacing="0"/>
        <w:ind w:firstLine="709"/>
        <w:rPr>
          <w:sz w:val="20"/>
          <w:szCs w:val="20"/>
        </w:rPr>
      </w:pPr>
    </w:p>
    <w:p w:rsidR="001C0596" w:rsidRPr="00357E6F" w:rsidRDefault="001C0596" w:rsidP="001C0596">
      <w:pPr>
        <w:tabs>
          <w:tab w:val="left" w:pos="900"/>
          <w:tab w:val="left" w:pos="1080"/>
        </w:tabs>
        <w:suppressAutoHyphens/>
        <w:spacing w:before="0" w:beforeAutospacing="0" w:after="0" w:afterAutospacing="0"/>
        <w:ind w:firstLine="709"/>
        <w:rPr>
          <w:sz w:val="20"/>
          <w:szCs w:val="20"/>
        </w:rPr>
      </w:pPr>
    </w:p>
    <w:p w:rsidR="001C0596" w:rsidRPr="00357E6F" w:rsidRDefault="001C0596" w:rsidP="001C0596">
      <w:pPr>
        <w:tabs>
          <w:tab w:val="left" w:pos="900"/>
          <w:tab w:val="left" w:pos="1080"/>
        </w:tabs>
        <w:suppressAutoHyphens/>
        <w:spacing w:before="0" w:beforeAutospacing="0" w:after="0" w:afterAutospacing="0"/>
        <w:rPr>
          <w:u w:val="single"/>
        </w:rPr>
      </w:pPr>
      <w:r w:rsidRPr="00357E6F">
        <w:t xml:space="preserve">Квалификация - </w:t>
      </w:r>
      <w:r w:rsidRPr="00D00C87">
        <w:t>бакалавр</w:t>
      </w:r>
    </w:p>
    <w:p w:rsidR="001C0596" w:rsidRPr="00357E6F" w:rsidRDefault="001C0596" w:rsidP="001C0596">
      <w:pPr>
        <w:tabs>
          <w:tab w:val="left" w:pos="900"/>
          <w:tab w:val="left" w:pos="1080"/>
        </w:tabs>
        <w:suppressAutoHyphens/>
        <w:spacing w:before="0" w:beforeAutospacing="0" w:after="0" w:afterAutospacing="0"/>
        <w:ind w:firstLine="709"/>
        <w:rPr>
          <w:sz w:val="20"/>
          <w:szCs w:val="20"/>
          <w:u w:val="single"/>
        </w:rPr>
      </w:pPr>
    </w:p>
    <w:p w:rsidR="001C0596" w:rsidRPr="00357E6F" w:rsidRDefault="001C0596" w:rsidP="001C0596">
      <w:pPr>
        <w:tabs>
          <w:tab w:val="left" w:pos="900"/>
          <w:tab w:val="left" w:pos="1080"/>
        </w:tabs>
        <w:suppressAutoHyphens/>
        <w:spacing w:before="0" w:beforeAutospacing="0" w:after="0" w:afterAutospacing="0"/>
        <w:ind w:firstLine="709"/>
        <w:rPr>
          <w:sz w:val="20"/>
          <w:szCs w:val="20"/>
          <w:u w:val="single"/>
        </w:rPr>
      </w:pPr>
    </w:p>
    <w:p w:rsidR="001C0596" w:rsidRPr="00357E6F" w:rsidRDefault="001C0596" w:rsidP="001C0596">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1C0596" w:rsidRPr="00357E6F" w:rsidRDefault="001C0596" w:rsidP="001C0596">
      <w:pPr>
        <w:tabs>
          <w:tab w:val="left" w:pos="900"/>
          <w:tab w:val="left" w:pos="1080"/>
        </w:tabs>
        <w:suppressAutoHyphens/>
        <w:spacing w:before="0" w:beforeAutospacing="0" w:after="0" w:afterAutospacing="0"/>
        <w:rPr>
          <w:sz w:val="20"/>
          <w:szCs w:val="20"/>
          <w:u w:val="single"/>
        </w:rPr>
      </w:pPr>
      <w:proofErr w:type="spellStart"/>
      <w:r>
        <w:rPr>
          <w:sz w:val="20"/>
          <w:szCs w:val="20"/>
        </w:rPr>
        <w:t>Жаркова</w:t>
      </w:r>
      <w:proofErr w:type="spellEnd"/>
      <w:r>
        <w:rPr>
          <w:sz w:val="20"/>
          <w:szCs w:val="20"/>
        </w:rPr>
        <w:t xml:space="preserve"> Г.И., </w:t>
      </w:r>
      <w:proofErr w:type="spellStart"/>
      <w:r>
        <w:rPr>
          <w:sz w:val="20"/>
          <w:szCs w:val="20"/>
        </w:rPr>
        <w:t>к.ю.н</w:t>
      </w:r>
      <w:proofErr w:type="spellEnd"/>
      <w:r>
        <w:rPr>
          <w:sz w:val="20"/>
          <w:szCs w:val="20"/>
        </w:rPr>
        <w:t>.</w:t>
      </w:r>
    </w:p>
    <w:p w:rsidR="001C0596" w:rsidRPr="00357E6F" w:rsidRDefault="001C0596" w:rsidP="001C0596">
      <w:pPr>
        <w:tabs>
          <w:tab w:val="left" w:pos="900"/>
          <w:tab w:val="left" w:pos="1080"/>
        </w:tabs>
        <w:suppressAutoHyphens/>
        <w:spacing w:before="0" w:beforeAutospacing="0" w:after="0" w:afterAutospacing="0"/>
        <w:ind w:firstLine="709"/>
        <w:rPr>
          <w:sz w:val="20"/>
          <w:szCs w:val="20"/>
          <w:u w:val="single"/>
        </w:rPr>
      </w:pPr>
    </w:p>
    <w:p w:rsidR="001C0596" w:rsidRPr="00357E6F" w:rsidRDefault="001C0596" w:rsidP="001C0596">
      <w:pPr>
        <w:tabs>
          <w:tab w:val="left" w:pos="900"/>
          <w:tab w:val="left" w:pos="1080"/>
        </w:tabs>
        <w:suppressAutoHyphens/>
        <w:spacing w:before="0" w:beforeAutospacing="0" w:after="0" w:afterAutospacing="0"/>
        <w:ind w:firstLine="709"/>
        <w:rPr>
          <w:sz w:val="20"/>
          <w:szCs w:val="20"/>
          <w:u w:val="single"/>
        </w:rPr>
      </w:pPr>
    </w:p>
    <w:p w:rsidR="001C0596" w:rsidRPr="00357E6F" w:rsidRDefault="001C0596" w:rsidP="001C0596">
      <w:pPr>
        <w:tabs>
          <w:tab w:val="left" w:pos="900"/>
          <w:tab w:val="left" w:pos="1080"/>
        </w:tabs>
        <w:suppressAutoHyphens/>
        <w:spacing w:before="0" w:beforeAutospacing="0" w:after="0" w:afterAutospacing="0"/>
        <w:ind w:firstLine="709"/>
        <w:rPr>
          <w:sz w:val="20"/>
          <w:szCs w:val="20"/>
          <w:u w:val="single"/>
        </w:rPr>
      </w:pPr>
    </w:p>
    <w:p w:rsidR="001C0596" w:rsidRPr="00357E6F" w:rsidRDefault="001C0596" w:rsidP="001C0596">
      <w:pPr>
        <w:tabs>
          <w:tab w:val="left" w:pos="900"/>
          <w:tab w:val="left" w:pos="1080"/>
        </w:tabs>
        <w:suppressAutoHyphens/>
        <w:spacing w:before="0" w:beforeAutospacing="0" w:after="0" w:afterAutospacing="0"/>
        <w:ind w:firstLine="709"/>
        <w:rPr>
          <w:sz w:val="20"/>
          <w:szCs w:val="20"/>
          <w:u w:val="single"/>
        </w:rPr>
      </w:pPr>
    </w:p>
    <w:p w:rsidR="001C0596" w:rsidRPr="00357E6F" w:rsidRDefault="001C0596" w:rsidP="001C0596">
      <w:pPr>
        <w:tabs>
          <w:tab w:val="left" w:pos="900"/>
          <w:tab w:val="left" w:pos="1080"/>
        </w:tabs>
        <w:suppressAutoHyphens/>
        <w:spacing w:before="0" w:beforeAutospacing="0" w:after="0" w:afterAutospacing="0"/>
        <w:ind w:firstLine="709"/>
        <w:rPr>
          <w:sz w:val="20"/>
          <w:szCs w:val="20"/>
          <w:u w:val="single"/>
        </w:rPr>
      </w:pPr>
    </w:p>
    <w:p w:rsidR="001C0596" w:rsidRPr="00357E6F" w:rsidRDefault="001C0596" w:rsidP="001C0596">
      <w:pPr>
        <w:tabs>
          <w:tab w:val="left" w:pos="900"/>
          <w:tab w:val="left" w:pos="1080"/>
        </w:tabs>
        <w:suppressAutoHyphens/>
        <w:spacing w:before="0" w:beforeAutospacing="0" w:after="0" w:afterAutospacing="0"/>
        <w:ind w:firstLine="709"/>
        <w:rPr>
          <w:sz w:val="20"/>
          <w:szCs w:val="20"/>
          <w:u w:val="single"/>
        </w:rPr>
      </w:pPr>
    </w:p>
    <w:p w:rsidR="00A76440" w:rsidRPr="00357E6F" w:rsidRDefault="001C0596" w:rsidP="001C0596">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C3641E">
        <w:rPr>
          <w:sz w:val="20"/>
          <w:szCs w:val="20"/>
        </w:rPr>
        <w:t>3</w:t>
      </w:r>
      <w:bookmarkStart w:id="0" w:name="_GoBack"/>
      <w:bookmarkEnd w:id="0"/>
      <w:r w:rsidR="00A76440" w:rsidRPr="00357E6F">
        <w:rPr>
          <w:sz w:val="20"/>
          <w:szCs w:val="20"/>
        </w:rPr>
        <w:br w:type="page"/>
      </w:r>
    </w:p>
    <w:p w:rsidR="00A76440" w:rsidRPr="00357E6F" w:rsidRDefault="00A76440" w:rsidP="00A76440">
      <w:pPr>
        <w:tabs>
          <w:tab w:val="left" w:pos="1080"/>
          <w:tab w:val="left" w:pos="1276"/>
        </w:tabs>
        <w:spacing w:before="0" w:beforeAutospacing="0" w:after="0" w:afterAutospacing="0"/>
        <w:ind w:firstLine="709"/>
        <w:rPr>
          <w:b/>
          <w:sz w:val="20"/>
          <w:szCs w:val="20"/>
        </w:rPr>
      </w:pPr>
      <w:r w:rsidRPr="00357E6F">
        <w:rPr>
          <w:b/>
          <w:sz w:val="20"/>
          <w:szCs w:val="20"/>
        </w:rPr>
        <w:lastRenderedPageBreak/>
        <w:t>1. Цели и задачи дисциплины</w:t>
      </w:r>
    </w:p>
    <w:p w:rsidR="00A76440" w:rsidRPr="00357E6F" w:rsidRDefault="00A76440" w:rsidP="00A76440">
      <w:pPr>
        <w:tabs>
          <w:tab w:val="left" w:pos="900"/>
        </w:tabs>
        <w:autoSpaceDE w:val="0"/>
        <w:autoSpaceDN w:val="0"/>
        <w:adjustRightInd w:val="0"/>
        <w:spacing w:before="0" w:beforeAutospacing="0" w:after="0" w:afterAutospacing="0"/>
        <w:ind w:firstLine="709"/>
        <w:jc w:val="both"/>
        <w:rPr>
          <w:bCs/>
          <w:sz w:val="20"/>
          <w:szCs w:val="20"/>
        </w:rPr>
      </w:pPr>
      <w:r w:rsidRPr="00357E6F">
        <w:rPr>
          <w:b/>
          <w:i/>
          <w:sz w:val="20"/>
          <w:szCs w:val="20"/>
        </w:rPr>
        <w:t>Цель дисциплины</w:t>
      </w:r>
      <w:r w:rsidRPr="00357E6F">
        <w:rPr>
          <w:sz w:val="20"/>
          <w:szCs w:val="20"/>
        </w:rPr>
        <w:t xml:space="preserve"> - усвоение арбитражного процессуального законодательства и умение применить его при разрешении споров между хозяйствующими субъектами; выработка умений применения в практической деятельности полученных знаний и норм арбитражного процессуального права при разрешении споров между различными субъектами в сфере предпринимательской деятельности и </w:t>
      </w:r>
      <w:r w:rsidRPr="00357E6F">
        <w:rPr>
          <w:bCs/>
          <w:sz w:val="20"/>
          <w:szCs w:val="20"/>
        </w:rPr>
        <w:t>иной экономической деятельности.</w:t>
      </w:r>
    </w:p>
    <w:p w:rsidR="00A76440" w:rsidRPr="00357E6F" w:rsidRDefault="00A76440" w:rsidP="00A76440">
      <w:pPr>
        <w:tabs>
          <w:tab w:val="left" w:pos="900"/>
          <w:tab w:val="left" w:pos="1080"/>
        </w:tabs>
        <w:suppressAutoHyphens/>
        <w:spacing w:before="0" w:beforeAutospacing="0" w:after="0" w:afterAutospacing="0"/>
        <w:ind w:firstLine="709"/>
        <w:jc w:val="both"/>
        <w:rPr>
          <w:b/>
          <w:i/>
          <w:sz w:val="20"/>
          <w:szCs w:val="20"/>
        </w:rPr>
      </w:pPr>
      <w:r w:rsidRPr="00357E6F">
        <w:rPr>
          <w:b/>
          <w:i/>
          <w:sz w:val="20"/>
          <w:szCs w:val="20"/>
        </w:rPr>
        <w:t>Задачи дисциплины:</w:t>
      </w:r>
    </w:p>
    <w:p w:rsidR="00A76440" w:rsidRPr="00357E6F" w:rsidRDefault="00A76440" w:rsidP="00A76440">
      <w:pPr>
        <w:numPr>
          <w:ilvl w:val="0"/>
          <w:numId w:val="64"/>
        </w:numPr>
        <w:tabs>
          <w:tab w:val="left" w:pos="900"/>
          <w:tab w:val="left" w:pos="1080"/>
        </w:tabs>
        <w:suppressAutoHyphens/>
        <w:spacing w:before="0" w:beforeAutospacing="0" w:after="0" w:afterAutospacing="0"/>
        <w:ind w:left="0" w:firstLine="709"/>
        <w:jc w:val="both"/>
        <w:rPr>
          <w:sz w:val="20"/>
          <w:szCs w:val="20"/>
        </w:rPr>
      </w:pPr>
      <w:r w:rsidRPr="00357E6F">
        <w:rPr>
          <w:sz w:val="20"/>
          <w:szCs w:val="20"/>
        </w:rPr>
        <w:t>усвоение обучающимися теоретических положений курса учебной дисциплины «Арбитражный процесс»;</w:t>
      </w:r>
    </w:p>
    <w:p w:rsidR="00A76440" w:rsidRPr="00357E6F" w:rsidRDefault="00A76440" w:rsidP="00A76440">
      <w:pPr>
        <w:numPr>
          <w:ilvl w:val="0"/>
          <w:numId w:val="64"/>
        </w:numPr>
        <w:tabs>
          <w:tab w:val="left" w:pos="900"/>
          <w:tab w:val="left" w:pos="1080"/>
        </w:tabs>
        <w:suppressAutoHyphens/>
        <w:spacing w:before="0" w:beforeAutospacing="0" w:after="0" w:afterAutospacing="0"/>
        <w:ind w:left="0" w:firstLine="709"/>
        <w:jc w:val="both"/>
        <w:rPr>
          <w:rStyle w:val="3917"/>
          <w:sz w:val="20"/>
          <w:szCs w:val="20"/>
        </w:rPr>
      </w:pPr>
      <w:r w:rsidRPr="00357E6F">
        <w:rPr>
          <w:rStyle w:val="3917"/>
          <w:sz w:val="20"/>
          <w:szCs w:val="20"/>
        </w:rPr>
        <w:t>формирование у обучающихся представления о нормативной базе арбитражного процессуального права, процессуальной доктрине и практике применения законодательства;</w:t>
      </w:r>
    </w:p>
    <w:p w:rsidR="00A76440" w:rsidRPr="00357E6F" w:rsidRDefault="00A76440" w:rsidP="00A76440">
      <w:pPr>
        <w:numPr>
          <w:ilvl w:val="0"/>
          <w:numId w:val="64"/>
        </w:numPr>
        <w:tabs>
          <w:tab w:val="left" w:pos="900"/>
          <w:tab w:val="left" w:pos="1080"/>
        </w:tabs>
        <w:suppressAutoHyphens/>
        <w:spacing w:before="0" w:beforeAutospacing="0" w:after="0" w:afterAutospacing="0"/>
        <w:ind w:left="0" w:firstLine="709"/>
        <w:jc w:val="both"/>
        <w:rPr>
          <w:sz w:val="20"/>
          <w:szCs w:val="20"/>
        </w:rPr>
      </w:pPr>
      <w:r w:rsidRPr="00357E6F">
        <w:rPr>
          <w:rStyle w:val="3917"/>
          <w:sz w:val="20"/>
          <w:szCs w:val="20"/>
        </w:rPr>
        <w:t>владение умением применять нормы материального и процессуального права в практической деятельности;</w:t>
      </w:r>
    </w:p>
    <w:p w:rsidR="00A76440" w:rsidRPr="00357E6F" w:rsidRDefault="00A76440" w:rsidP="00A76440">
      <w:pPr>
        <w:numPr>
          <w:ilvl w:val="0"/>
          <w:numId w:val="64"/>
        </w:numPr>
        <w:tabs>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ознакомление </w:t>
      </w:r>
      <w:r w:rsidRPr="00357E6F">
        <w:rPr>
          <w:rStyle w:val="3917"/>
          <w:sz w:val="20"/>
          <w:szCs w:val="20"/>
        </w:rPr>
        <w:t>обучающихся</w:t>
      </w:r>
      <w:r w:rsidRPr="00357E6F">
        <w:rPr>
          <w:sz w:val="20"/>
          <w:szCs w:val="20"/>
        </w:rPr>
        <w:t xml:space="preserve"> с судебной практикой по делам по разрешению экономических споров в Верховном Суде РФ и </w:t>
      </w:r>
      <w:proofErr w:type="spellStart"/>
      <w:r w:rsidRPr="00357E6F">
        <w:rPr>
          <w:sz w:val="20"/>
          <w:szCs w:val="20"/>
        </w:rPr>
        <w:t>арбитражныхсудах</w:t>
      </w:r>
      <w:proofErr w:type="spellEnd"/>
      <w:r w:rsidRPr="00357E6F">
        <w:rPr>
          <w:sz w:val="20"/>
          <w:szCs w:val="20"/>
        </w:rPr>
        <w:t>;</w:t>
      </w:r>
    </w:p>
    <w:p w:rsidR="00A76440" w:rsidRPr="00357E6F" w:rsidRDefault="00A76440" w:rsidP="00A76440">
      <w:pPr>
        <w:numPr>
          <w:ilvl w:val="0"/>
          <w:numId w:val="64"/>
        </w:numPr>
        <w:tabs>
          <w:tab w:val="left" w:pos="900"/>
          <w:tab w:val="left" w:pos="1080"/>
        </w:tabs>
        <w:suppressAutoHyphens/>
        <w:spacing w:before="0" w:beforeAutospacing="0" w:after="0" w:afterAutospacing="0"/>
        <w:ind w:left="0" w:firstLine="709"/>
        <w:jc w:val="both"/>
        <w:rPr>
          <w:sz w:val="20"/>
          <w:szCs w:val="20"/>
        </w:rPr>
      </w:pPr>
      <w:r w:rsidRPr="00357E6F">
        <w:rPr>
          <w:sz w:val="20"/>
          <w:szCs w:val="20"/>
        </w:rPr>
        <w:t>закрепление полученных теоретических знаний на семинарских и практических занятиях.</w:t>
      </w:r>
    </w:p>
    <w:p w:rsidR="00A76440" w:rsidRPr="00357E6F" w:rsidRDefault="00A76440" w:rsidP="00A76440">
      <w:pPr>
        <w:pStyle w:val="1c"/>
        <w:keepNext/>
        <w:tabs>
          <w:tab w:val="right" w:leader="dot" w:pos="9600"/>
        </w:tabs>
        <w:spacing w:before="0" w:beforeAutospacing="0" w:after="0" w:afterAutospacing="0"/>
        <w:ind w:left="0" w:firstLine="709"/>
        <w:rPr>
          <w:b/>
          <w:bCs/>
          <w:kern w:val="32"/>
          <w:sz w:val="20"/>
        </w:rPr>
      </w:pPr>
    </w:p>
    <w:p w:rsidR="00A76440" w:rsidRPr="00357E6F" w:rsidRDefault="00A76440" w:rsidP="00A76440">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2. Место дисциплины в структуре ОП</w:t>
      </w:r>
    </w:p>
    <w:p w:rsidR="00A76440" w:rsidRPr="00357E6F" w:rsidRDefault="00A76440" w:rsidP="00A76440">
      <w:pPr>
        <w:tabs>
          <w:tab w:val="left" w:pos="1080"/>
        </w:tabs>
        <w:suppressAutoHyphens/>
        <w:spacing w:before="0" w:beforeAutospacing="0" w:after="0" w:afterAutospacing="0"/>
        <w:ind w:firstLine="709"/>
        <w:jc w:val="both"/>
        <w:rPr>
          <w:b/>
          <w:sz w:val="20"/>
          <w:szCs w:val="20"/>
        </w:rPr>
      </w:pPr>
      <w:r w:rsidRPr="00357E6F">
        <w:rPr>
          <w:bCs/>
          <w:sz w:val="20"/>
          <w:szCs w:val="20"/>
        </w:rPr>
        <w:t xml:space="preserve">Дисциплина «Арбитражный процесс» относится к </w:t>
      </w:r>
      <w:r w:rsidRPr="00357E6F">
        <w:rPr>
          <w:sz w:val="20"/>
          <w:szCs w:val="20"/>
        </w:rPr>
        <w:t xml:space="preserve">дисциплинам обязательной части Блока </w:t>
      </w:r>
      <w:r w:rsidRPr="00357E6F">
        <w:rPr>
          <w:bCs/>
          <w:sz w:val="20"/>
          <w:szCs w:val="20"/>
        </w:rPr>
        <w:t>1.</w:t>
      </w:r>
    </w:p>
    <w:p w:rsidR="00A76440" w:rsidRPr="00357E6F" w:rsidRDefault="00A76440" w:rsidP="00A76440">
      <w:pPr>
        <w:pStyle w:val="1c"/>
        <w:keepNext/>
        <w:tabs>
          <w:tab w:val="right" w:leader="dot" w:pos="9600"/>
        </w:tabs>
        <w:spacing w:before="0" w:beforeAutospacing="0" w:after="0" w:afterAutospacing="0"/>
        <w:ind w:left="0" w:firstLine="709"/>
        <w:rPr>
          <w:b/>
          <w:bCs/>
          <w:kern w:val="32"/>
          <w:sz w:val="20"/>
        </w:rPr>
      </w:pPr>
    </w:p>
    <w:p w:rsidR="00A76440" w:rsidRPr="00357E6F" w:rsidRDefault="00A76440" w:rsidP="00A76440">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3. Планируемые результаты обучения по дисциплине</w:t>
      </w:r>
    </w:p>
    <w:p w:rsidR="002A60A8" w:rsidRPr="00357E6F" w:rsidRDefault="002A60A8" w:rsidP="002A60A8">
      <w:pPr>
        <w:pStyle w:val="afffe"/>
        <w:tabs>
          <w:tab w:val="clear" w:pos="3330"/>
          <w:tab w:val="left" w:pos="900"/>
          <w:tab w:val="left" w:pos="1080"/>
        </w:tabs>
        <w:suppressAutoHyphens/>
        <w:spacing w:line="240" w:lineRule="auto"/>
        <w:ind w:left="0" w:firstLine="720"/>
        <w:rPr>
          <w:sz w:val="20"/>
          <w:szCs w:val="20"/>
        </w:rPr>
      </w:pPr>
      <w:r w:rsidRPr="00357E6F">
        <w:rPr>
          <w:sz w:val="20"/>
          <w:szCs w:val="20"/>
        </w:rPr>
        <w:t>В результате изучения дисциплины обучающийся должен освоить:</w:t>
      </w:r>
    </w:p>
    <w:p w:rsidR="002A60A8" w:rsidRPr="00357E6F" w:rsidRDefault="002A60A8" w:rsidP="002A60A8">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общепрофессиональн</w:t>
      </w:r>
      <w:r>
        <w:rPr>
          <w:i/>
          <w:sz w:val="20"/>
          <w:szCs w:val="20"/>
        </w:rPr>
        <w:t>ую компетенцию</w:t>
      </w:r>
    </w:p>
    <w:p w:rsidR="002A60A8" w:rsidRPr="00357E6F" w:rsidRDefault="002A60A8" w:rsidP="002A60A8">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ОПК-5. Способен логически верно, аргументировано и ясно строить устную и письменную речь с единообразным и корректным использованием профессиональной юридической лексики.</w:t>
      </w:r>
    </w:p>
    <w:p w:rsidR="002A60A8" w:rsidRDefault="002A60A8" w:rsidP="002A60A8">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r>
        <w:rPr>
          <w:b/>
          <w:i/>
          <w:sz w:val="20"/>
          <w:szCs w:val="20"/>
        </w:rPr>
        <w:t>Профессиональную компетенцию</w:t>
      </w:r>
    </w:p>
    <w:p w:rsidR="002A60A8" w:rsidRPr="00BE0DFE" w:rsidRDefault="002A60A8" w:rsidP="002A60A8">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BE0DFE">
        <w:rPr>
          <w:sz w:val="20"/>
          <w:szCs w:val="20"/>
        </w:rPr>
        <w:t>ПК-8. Способен представлять в установленном порядке интересы, организации, учреждения, предприятия, работников, граждан в судебных органах, а также в других органах при рассмотрении правовых вопросов возникающим в профессиональной деятельности</w:t>
      </w:r>
    </w:p>
    <w:p w:rsidR="002A60A8" w:rsidRDefault="002A60A8" w:rsidP="002A60A8">
      <w:pPr>
        <w:tabs>
          <w:tab w:val="left" w:pos="900"/>
        </w:tabs>
        <w:suppressAutoHyphens/>
        <w:spacing w:before="0" w:beforeAutospacing="0" w:after="0" w:afterAutospacing="0"/>
        <w:ind w:firstLine="709"/>
        <w:jc w:val="both"/>
        <w:rPr>
          <w:b/>
          <w:i/>
          <w:sz w:val="20"/>
          <w:szCs w:val="20"/>
        </w:rPr>
      </w:pPr>
    </w:p>
    <w:p w:rsidR="002A60A8" w:rsidRPr="00357E6F" w:rsidRDefault="002A60A8" w:rsidP="002A60A8">
      <w:pPr>
        <w:tabs>
          <w:tab w:val="left" w:pos="900"/>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2A60A8" w:rsidRPr="00357E6F" w:rsidRDefault="002A60A8" w:rsidP="002A60A8">
      <w:pPr>
        <w:tabs>
          <w:tab w:val="left" w:pos="900"/>
          <w:tab w:val="left" w:pos="1080"/>
        </w:tabs>
        <w:suppressAutoHyphens/>
        <w:spacing w:before="0" w:beforeAutospacing="0" w:after="0" w:afterAutospacing="0"/>
        <w:jc w:val="both"/>
        <w:rPr>
          <w:b/>
          <w:sz w:val="20"/>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0"/>
        <w:gridCol w:w="3241"/>
        <w:gridCol w:w="4782"/>
      </w:tblGrid>
      <w:tr w:rsidR="002A60A8" w:rsidRPr="00357E6F" w:rsidTr="00367CBB">
        <w:trPr>
          <w:tblHeader/>
        </w:trPr>
        <w:tc>
          <w:tcPr>
            <w:tcW w:w="2150" w:type="dxa"/>
          </w:tcPr>
          <w:p w:rsidR="002A60A8" w:rsidRPr="00357E6F" w:rsidRDefault="002A60A8" w:rsidP="00367CBB">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241" w:type="dxa"/>
          </w:tcPr>
          <w:p w:rsidR="002A60A8" w:rsidRPr="00357E6F" w:rsidRDefault="002A60A8" w:rsidP="00367CBB">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4782" w:type="dxa"/>
          </w:tcPr>
          <w:p w:rsidR="002A60A8" w:rsidRPr="00357E6F" w:rsidRDefault="002A60A8" w:rsidP="00367CBB">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2A60A8" w:rsidRPr="00357E6F" w:rsidTr="00367CBB">
        <w:tc>
          <w:tcPr>
            <w:tcW w:w="2150" w:type="dxa"/>
            <w:vMerge w:val="restart"/>
          </w:tcPr>
          <w:p w:rsidR="002A60A8" w:rsidRPr="00357E6F" w:rsidRDefault="002A60A8" w:rsidP="00367CBB">
            <w:pPr>
              <w:tabs>
                <w:tab w:val="left" w:pos="1080"/>
              </w:tabs>
              <w:spacing w:before="0" w:beforeAutospacing="0" w:after="0" w:afterAutospacing="0"/>
              <w:rPr>
                <w:b/>
                <w:sz w:val="20"/>
                <w:szCs w:val="20"/>
              </w:rPr>
            </w:pPr>
            <w:r w:rsidRPr="00357E6F">
              <w:rPr>
                <w:sz w:val="20"/>
                <w:szCs w:val="20"/>
              </w:rPr>
              <w:t>ОПК-5. Способен логически верно, аргументировано и ясно строить устную и письменную речь с единообразным и корректным использованием профессиональной юридической лексики</w:t>
            </w:r>
          </w:p>
        </w:tc>
        <w:tc>
          <w:tcPr>
            <w:tcW w:w="3241" w:type="dxa"/>
          </w:tcPr>
          <w:p w:rsidR="002A60A8" w:rsidRPr="00357E6F" w:rsidRDefault="002A60A8" w:rsidP="00367CBB">
            <w:pPr>
              <w:spacing w:after="0"/>
              <w:rPr>
                <w:sz w:val="20"/>
                <w:szCs w:val="20"/>
              </w:rPr>
            </w:pPr>
            <w:r w:rsidRPr="00357E6F">
              <w:rPr>
                <w:sz w:val="20"/>
                <w:szCs w:val="20"/>
              </w:rPr>
              <w:t>ОПК-5.1. Знает: правила юридической техники; правила русского языка и особенности их использования в процессуальных и иных юридических документах</w:t>
            </w:r>
          </w:p>
        </w:tc>
        <w:tc>
          <w:tcPr>
            <w:tcW w:w="4782" w:type="dxa"/>
          </w:tcPr>
          <w:p w:rsidR="002A60A8" w:rsidRPr="00357E6F" w:rsidRDefault="002A60A8" w:rsidP="00367CBB">
            <w:pPr>
              <w:tabs>
                <w:tab w:val="left" w:pos="455"/>
              </w:tabs>
              <w:spacing w:before="0" w:beforeAutospacing="0" w:after="0" w:afterAutospacing="0"/>
              <w:rPr>
                <w:b/>
                <w:sz w:val="20"/>
                <w:szCs w:val="20"/>
                <w:u w:val="single"/>
              </w:rPr>
            </w:pPr>
            <w:r w:rsidRPr="00357E6F">
              <w:rPr>
                <w:b/>
                <w:sz w:val="20"/>
                <w:szCs w:val="20"/>
                <w:u w:val="single"/>
              </w:rPr>
              <w:t>Знать:</w:t>
            </w:r>
          </w:p>
          <w:p w:rsidR="002A60A8" w:rsidRPr="00357E6F" w:rsidRDefault="002A60A8" w:rsidP="002A60A8">
            <w:pPr>
              <w:numPr>
                <w:ilvl w:val="1"/>
                <w:numId w:val="86"/>
              </w:numPr>
              <w:tabs>
                <w:tab w:val="left" w:pos="455"/>
              </w:tabs>
              <w:spacing w:before="0" w:beforeAutospacing="0" w:after="0" w:afterAutospacing="0"/>
              <w:ind w:left="0" w:firstLine="171"/>
              <w:jc w:val="both"/>
              <w:rPr>
                <w:b/>
                <w:sz w:val="20"/>
                <w:szCs w:val="20"/>
                <w:u w:val="single"/>
              </w:rPr>
            </w:pPr>
            <w:r w:rsidRPr="00357E6F">
              <w:rPr>
                <w:sz w:val="20"/>
              </w:rPr>
              <w:t>правила юридической техники; правила русского языка и особенности их использования в процессуальных и иных юридических документах.</w:t>
            </w:r>
          </w:p>
        </w:tc>
      </w:tr>
      <w:tr w:rsidR="002A60A8" w:rsidRPr="00357E6F" w:rsidTr="00367CBB">
        <w:tc>
          <w:tcPr>
            <w:tcW w:w="2150" w:type="dxa"/>
            <w:vMerge/>
          </w:tcPr>
          <w:p w:rsidR="002A60A8" w:rsidRPr="00357E6F" w:rsidRDefault="002A60A8" w:rsidP="00367CBB">
            <w:pPr>
              <w:tabs>
                <w:tab w:val="left" w:pos="1080"/>
              </w:tabs>
              <w:spacing w:before="0" w:beforeAutospacing="0" w:after="0" w:afterAutospacing="0"/>
              <w:rPr>
                <w:b/>
                <w:sz w:val="20"/>
                <w:szCs w:val="20"/>
              </w:rPr>
            </w:pPr>
          </w:p>
        </w:tc>
        <w:tc>
          <w:tcPr>
            <w:tcW w:w="3241" w:type="dxa"/>
          </w:tcPr>
          <w:p w:rsidR="002A60A8" w:rsidRPr="00357E6F" w:rsidRDefault="002A60A8" w:rsidP="00367CBB">
            <w:pPr>
              <w:spacing w:after="0"/>
              <w:rPr>
                <w:sz w:val="20"/>
                <w:szCs w:val="20"/>
              </w:rPr>
            </w:pPr>
            <w:r w:rsidRPr="00357E6F">
              <w:rPr>
                <w:sz w:val="20"/>
                <w:szCs w:val="20"/>
              </w:rPr>
              <w:t>ОПК-5.2. Умеет:</w:t>
            </w:r>
            <w:r w:rsidRPr="00357E6F">
              <w:t xml:space="preserve"> </w:t>
            </w:r>
            <w:r w:rsidRPr="00357E6F">
              <w:rPr>
                <w:sz w:val="20"/>
                <w:szCs w:val="20"/>
              </w:rPr>
              <w:t>логически верно, аргументированно и ясно строить юридическую речь; единообразно и корректно использовать понятийный аппарат разных отраслей права в профессиональной деятельности</w:t>
            </w:r>
          </w:p>
        </w:tc>
        <w:tc>
          <w:tcPr>
            <w:tcW w:w="4782" w:type="dxa"/>
          </w:tcPr>
          <w:p w:rsidR="002A60A8" w:rsidRPr="00357E6F" w:rsidRDefault="002A60A8" w:rsidP="00367CBB">
            <w:pPr>
              <w:tabs>
                <w:tab w:val="left" w:pos="455"/>
              </w:tabs>
              <w:spacing w:before="0" w:beforeAutospacing="0" w:after="0" w:afterAutospacing="0"/>
              <w:rPr>
                <w:b/>
                <w:sz w:val="20"/>
                <w:szCs w:val="20"/>
                <w:u w:val="single"/>
              </w:rPr>
            </w:pPr>
            <w:r w:rsidRPr="00357E6F">
              <w:rPr>
                <w:b/>
                <w:sz w:val="20"/>
                <w:szCs w:val="20"/>
                <w:u w:val="single"/>
              </w:rPr>
              <w:t>Уметь:</w:t>
            </w:r>
          </w:p>
          <w:p w:rsidR="002A60A8" w:rsidRPr="00357E6F" w:rsidRDefault="002A60A8" w:rsidP="002A60A8">
            <w:pPr>
              <w:numPr>
                <w:ilvl w:val="1"/>
                <w:numId w:val="86"/>
              </w:numPr>
              <w:tabs>
                <w:tab w:val="left" w:pos="455"/>
              </w:tabs>
              <w:spacing w:before="0" w:beforeAutospacing="0" w:after="0" w:afterAutospacing="0"/>
              <w:ind w:left="0" w:firstLine="171"/>
              <w:jc w:val="both"/>
              <w:rPr>
                <w:sz w:val="20"/>
                <w:szCs w:val="20"/>
              </w:rPr>
            </w:pPr>
            <w:r w:rsidRPr="00357E6F">
              <w:rPr>
                <w:sz w:val="20"/>
              </w:rPr>
              <w:t xml:space="preserve">логически верно, аргументировано и ясно строить юридическую речь; </w:t>
            </w:r>
          </w:p>
          <w:p w:rsidR="002A60A8" w:rsidRPr="00357E6F" w:rsidRDefault="002A60A8" w:rsidP="002A60A8">
            <w:pPr>
              <w:numPr>
                <w:ilvl w:val="1"/>
                <w:numId w:val="86"/>
              </w:numPr>
              <w:tabs>
                <w:tab w:val="left" w:pos="455"/>
              </w:tabs>
              <w:spacing w:before="0" w:beforeAutospacing="0" w:after="0" w:afterAutospacing="0"/>
              <w:ind w:left="0" w:firstLine="171"/>
              <w:jc w:val="both"/>
              <w:rPr>
                <w:sz w:val="20"/>
                <w:szCs w:val="20"/>
              </w:rPr>
            </w:pPr>
            <w:r w:rsidRPr="00357E6F">
              <w:rPr>
                <w:sz w:val="20"/>
              </w:rPr>
              <w:t>единообразно и корректно использовать понятийный аппарат разных отраслей права в профессиональной деятельности.</w:t>
            </w:r>
          </w:p>
        </w:tc>
      </w:tr>
      <w:tr w:rsidR="002A60A8" w:rsidRPr="00357E6F" w:rsidTr="00367CBB">
        <w:tc>
          <w:tcPr>
            <w:tcW w:w="2150" w:type="dxa"/>
            <w:vMerge/>
          </w:tcPr>
          <w:p w:rsidR="002A60A8" w:rsidRPr="00357E6F" w:rsidRDefault="002A60A8" w:rsidP="00367CBB">
            <w:pPr>
              <w:tabs>
                <w:tab w:val="left" w:pos="1080"/>
              </w:tabs>
              <w:spacing w:before="0" w:beforeAutospacing="0" w:after="0" w:afterAutospacing="0"/>
              <w:rPr>
                <w:b/>
                <w:sz w:val="20"/>
                <w:szCs w:val="20"/>
              </w:rPr>
            </w:pPr>
          </w:p>
        </w:tc>
        <w:tc>
          <w:tcPr>
            <w:tcW w:w="3241" w:type="dxa"/>
          </w:tcPr>
          <w:p w:rsidR="002A60A8" w:rsidRPr="00357E6F" w:rsidRDefault="002A60A8" w:rsidP="00367CBB">
            <w:pPr>
              <w:spacing w:after="0"/>
              <w:rPr>
                <w:sz w:val="20"/>
                <w:szCs w:val="20"/>
              </w:rPr>
            </w:pPr>
            <w:r w:rsidRPr="00357E6F">
              <w:rPr>
                <w:sz w:val="20"/>
                <w:szCs w:val="20"/>
              </w:rPr>
              <w:t>ОПК-5.3. Владеет: навыками корректного использования профессиональной юридической лексики в работе по охране прав и свобод граждан; способностью логически верно, аргументированно и ясно составлять юридические документы</w:t>
            </w:r>
          </w:p>
        </w:tc>
        <w:tc>
          <w:tcPr>
            <w:tcW w:w="4782" w:type="dxa"/>
          </w:tcPr>
          <w:p w:rsidR="002A60A8" w:rsidRPr="00357E6F" w:rsidRDefault="002A60A8" w:rsidP="00367CBB">
            <w:pPr>
              <w:tabs>
                <w:tab w:val="left" w:pos="455"/>
              </w:tabs>
              <w:spacing w:before="0" w:beforeAutospacing="0" w:after="0" w:afterAutospacing="0"/>
              <w:rPr>
                <w:b/>
                <w:sz w:val="20"/>
                <w:szCs w:val="20"/>
                <w:u w:val="single"/>
              </w:rPr>
            </w:pPr>
            <w:r w:rsidRPr="00357E6F">
              <w:rPr>
                <w:b/>
                <w:sz w:val="20"/>
                <w:szCs w:val="20"/>
                <w:u w:val="single"/>
              </w:rPr>
              <w:t>Владеть:</w:t>
            </w:r>
          </w:p>
          <w:p w:rsidR="002A60A8" w:rsidRPr="00357E6F" w:rsidRDefault="002A60A8" w:rsidP="002A60A8">
            <w:pPr>
              <w:numPr>
                <w:ilvl w:val="1"/>
                <w:numId w:val="86"/>
              </w:numPr>
              <w:tabs>
                <w:tab w:val="left" w:pos="455"/>
              </w:tabs>
              <w:spacing w:before="0" w:beforeAutospacing="0" w:after="0" w:afterAutospacing="0"/>
              <w:ind w:left="0" w:firstLine="171"/>
              <w:jc w:val="both"/>
              <w:rPr>
                <w:b/>
                <w:sz w:val="20"/>
                <w:szCs w:val="20"/>
                <w:u w:val="single"/>
              </w:rPr>
            </w:pPr>
            <w:r w:rsidRPr="00357E6F">
              <w:rPr>
                <w:sz w:val="20"/>
              </w:rPr>
              <w:t>навыками корректного использования профессиональной юридической лексики в работе по охране прав и свобод граждан; способностью логически верно, аргументировано и ясно составлять юридические документы.</w:t>
            </w:r>
          </w:p>
        </w:tc>
      </w:tr>
      <w:tr w:rsidR="002A60A8" w:rsidRPr="00357E6F" w:rsidTr="00367CBB">
        <w:trPr>
          <w:trHeight w:val="852"/>
        </w:trPr>
        <w:tc>
          <w:tcPr>
            <w:tcW w:w="2150" w:type="dxa"/>
            <w:vMerge w:val="restart"/>
          </w:tcPr>
          <w:p w:rsidR="002A60A8" w:rsidRPr="00BE0DFE" w:rsidRDefault="002A60A8" w:rsidP="00367CBB">
            <w:pPr>
              <w:tabs>
                <w:tab w:val="left" w:pos="1080"/>
              </w:tabs>
              <w:spacing w:before="0" w:beforeAutospacing="0" w:after="0" w:afterAutospacing="0"/>
              <w:rPr>
                <w:sz w:val="20"/>
                <w:szCs w:val="20"/>
              </w:rPr>
            </w:pPr>
            <w:r w:rsidRPr="00BE0DFE">
              <w:rPr>
                <w:sz w:val="20"/>
                <w:szCs w:val="20"/>
              </w:rPr>
              <w:t xml:space="preserve">ПК-8 </w:t>
            </w:r>
          </w:p>
          <w:p w:rsidR="002A60A8" w:rsidRPr="00BE0DFE" w:rsidRDefault="002A60A8" w:rsidP="00367CBB">
            <w:pPr>
              <w:tabs>
                <w:tab w:val="left" w:pos="1080"/>
              </w:tabs>
              <w:spacing w:before="0" w:beforeAutospacing="0" w:after="0" w:afterAutospacing="0"/>
              <w:rPr>
                <w:b/>
                <w:sz w:val="20"/>
                <w:szCs w:val="20"/>
              </w:rPr>
            </w:pPr>
            <w:r w:rsidRPr="00BE0DFE">
              <w:rPr>
                <w:sz w:val="20"/>
                <w:szCs w:val="20"/>
              </w:rPr>
              <w:t xml:space="preserve">Способен представлять в установленном порядке интересы, организации, учреждения, предприятия, </w:t>
            </w:r>
            <w:r w:rsidRPr="00BE0DFE">
              <w:rPr>
                <w:sz w:val="20"/>
                <w:szCs w:val="20"/>
              </w:rPr>
              <w:lastRenderedPageBreak/>
              <w:t>работников, граждан в судебных органах, а также в других органах при рассмотрении правовых вопросов возникающим в профессиональной деятельности</w:t>
            </w:r>
          </w:p>
        </w:tc>
        <w:tc>
          <w:tcPr>
            <w:tcW w:w="3241" w:type="dxa"/>
          </w:tcPr>
          <w:p w:rsidR="002A60A8" w:rsidRPr="00BE0DFE" w:rsidRDefault="002A60A8" w:rsidP="00367CBB">
            <w:pPr>
              <w:shd w:val="clear" w:color="auto" w:fill="FFFFFF"/>
              <w:rPr>
                <w:sz w:val="20"/>
                <w:szCs w:val="20"/>
              </w:rPr>
            </w:pPr>
            <w:r w:rsidRPr="00BE0DFE">
              <w:rPr>
                <w:sz w:val="20"/>
                <w:szCs w:val="20"/>
              </w:rPr>
              <w:lastRenderedPageBreak/>
              <w:t xml:space="preserve">ПК-8.1. Знает нормы, содержание, пределы осуществления, способы реализации и защиты гарантированных законодательством Российской Федерации прав, свобод и законных интересов граждан, прав и законных интересов </w:t>
            </w:r>
            <w:r w:rsidRPr="00BE0DFE">
              <w:rPr>
                <w:sz w:val="20"/>
                <w:szCs w:val="20"/>
              </w:rPr>
              <w:lastRenderedPageBreak/>
              <w:t>юридических лиц, содержание обязанностей граждан и юридических лиц и пределы исполнения таких обязанностей</w:t>
            </w:r>
          </w:p>
        </w:tc>
        <w:tc>
          <w:tcPr>
            <w:tcW w:w="4782" w:type="dxa"/>
          </w:tcPr>
          <w:p w:rsidR="002A60A8" w:rsidRPr="00365321" w:rsidRDefault="002A60A8" w:rsidP="00367CBB">
            <w:pPr>
              <w:tabs>
                <w:tab w:val="left" w:pos="317"/>
              </w:tabs>
              <w:spacing w:before="0" w:beforeAutospacing="0" w:after="0" w:afterAutospacing="0"/>
              <w:rPr>
                <w:b/>
                <w:sz w:val="20"/>
                <w:szCs w:val="20"/>
                <w:u w:val="single"/>
              </w:rPr>
            </w:pPr>
            <w:r w:rsidRPr="00365321">
              <w:rPr>
                <w:b/>
                <w:sz w:val="20"/>
                <w:szCs w:val="20"/>
                <w:u w:val="single"/>
              </w:rPr>
              <w:lastRenderedPageBreak/>
              <w:t>Знать:</w:t>
            </w:r>
          </w:p>
          <w:p w:rsidR="002A60A8" w:rsidRPr="00365321" w:rsidRDefault="002A60A8" w:rsidP="002A60A8">
            <w:pPr>
              <w:numPr>
                <w:ilvl w:val="1"/>
                <w:numId w:val="87"/>
              </w:numPr>
              <w:tabs>
                <w:tab w:val="left" w:pos="317"/>
              </w:tabs>
              <w:spacing w:before="0" w:beforeAutospacing="0" w:after="0" w:afterAutospacing="0"/>
              <w:ind w:left="0" w:firstLine="34"/>
              <w:jc w:val="both"/>
              <w:rPr>
                <w:b/>
                <w:sz w:val="20"/>
                <w:szCs w:val="20"/>
                <w:u w:val="single"/>
              </w:rPr>
            </w:pPr>
            <w:r w:rsidRPr="00365321">
              <w:rPr>
                <w:rFonts w:eastAsia="Times New Roman"/>
                <w:sz w:val="20"/>
                <w:szCs w:val="20"/>
              </w:rPr>
              <w:t xml:space="preserve">нормы права о содержании, пределах осуществления, </w:t>
            </w:r>
            <w:r w:rsidRPr="00365321">
              <w:rPr>
                <w:sz w:val="20"/>
                <w:szCs w:val="20"/>
              </w:rPr>
              <w:t>способах реализации и защиты,  гарантированных законодательством Российской Федерации прав, свобод и законных интересов граждан, прав и законных интересов юридических</w:t>
            </w:r>
            <w:r w:rsidRPr="00365321">
              <w:rPr>
                <w:rFonts w:eastAsia="Times New Roman"/>
                <w:sz w:val="20"/>
                <w:szCs w:val="20"/>
              </w:rPr>
              <w:t xml:space="preserve"> лиц, содержание обязанностей граждан и </w:t>
            </w:r>
            <w:r w:rsidRPr="00365321">
              <w:rPr>
                <w:rFonts w:eastAsia="Times New Roman"/>
                <w:sz w:val="20"/>
                <w:szCs w:val="20"/>
              </w:rPr>
              <w:lastRenderedPageBreak/>
              <w:t>юридических лиц и пределы исполнения таких обязанностей</w:t>
            </w:r>
          </w:p>
        </w:tc>
      </w:tr>
      <w:tr w:rsidR="002A60A8" w:rsidRPr="00357E6F" w:rsidTr="00367CBB">
        <w:trPr>
          <w:trHeight w:val="1284"/>
        </w:trPr>
        <w:tc>
          <w:tcPr>
            <w:tcW w:w="2150" w:type="dxa"/>
            <w:vMerge/>
          </w:tcPr>
          <w:p w:rsidR="002A60A8" w:rsidRPr="00BE0DFE" w:rsidRDefault="002A60A8" w:rsidP="00367CBB">
            <w:pPr>
              <w:tabs>
                <w:tab w:val="left" w:pos="1080"/>
              </w:tabs>
              <w:spacing w:before="0" w:beforeAutospacing="0" w:after="0" w:afterAutospacing="0"/>
              <w:rPr>
                <w:b/>
                <w:sz w:val="20"/>
                <w:szCs w:val="20"/>
              </w:rPr>
            </w:pPr>
          </w:p>
        </w:tc>
        <w:tc>
          <w:tcPr>
            <w:tcW w:w="3241" w:type="dxa"/>
          </w:tcPr>
          <w:p w:rsidR="002A60A8" w:rsidRPr="00BE0DFE" w:rsidRDefault="002A60A8" w:rsidP="00367CBB">
            <w:pPr>
              <w:shd w:val="clear" w:color="auto" w:fill="FFFFFF"/>
              <w:rPr>
                <w:sz w:val="20"/>
                <w:szCs w:val="20"/>
              </w:rPr>
            </w:pPr>
            <w:r w:rsidRPr="00BE0DFE">
              <w:rPr>
                <w:sz w:val="20"/>
                <w:szCs w:val="20"/>
              </w:rPr>
              <w:t>ПК-8.2. Умеет: применять нормы материального и процессуального права при решении задач профессиональной деятельности; составлять заявление, жалобу, ходатайство или другой документ правового характера, представлять интересы организации, учреждения, предприятия, работников, граждан в суде, государственном или муниципальном органе, организации</w:t>
            </w:r>
          </w:p>
        </w:tc>
        <w:tc>
          <w:tcPr>
            <w:tcW w:w="4782" w:type="dxa"/>
          </w:tcPr>
          <w:p w:rsidR="002A60A8" w:rsidRPr="00365321" w:rsidRDefault="002A60A8" w:rsidP="00367CBB">
            <w:pPr>
              <w:tabs>
                <w:tab w:val="left" w:pos="317"/>
              </w:tabs>
              <w:spacing w:before="0" w:beforeAutospacing="0" w:after="0" w:afterAutospacing="0"/>
              <w:rPr>
                <w:rFonts w:eastAsia="Times New Roman"/>
                <w:sz w:val="20"/>
                <w:szCs w:val="20"/>
              </w:rPr>
            </w:pPr>
            <w:r w:rsidRPr="00365321">
              <w:rPr>
                <w:b/>
                <w:sz w:val="20"/>
                <w:szCs w:val="20"/>
                <w:u w:val="single"/>
              </w:rPr>
              <w:t>Уметь:</w:t>
            </w:r>
            <w:r w:rsidRPr="00365321">
              <w:rPr>
                <w:rFonts w:eastAsia="Times New Roman"/>
                <w:sz w:val="20"/>
                <w:szCs w:val="20"/>
              </w:rPr>
              <w:t xml:space="preserve"> </w:t>
            </w:r>
          </w:p>
          <w:p w:rsidR="002A60A8" w:rsidRPr="00365321" w:rsidRDefault="002A60A8" w:rsidP="002A60A8">
            <w:pPr>
              <w:numPr>
                <w:ilvl w:val="1"/>
                <w:numId w:val="87"/>
              </w:numPr>
              <w:tabs>
                <w:tab w:val="left" w:pos="317"/>
              </w:tabs>
              <w:spacing w:before="0" w:beforeAutospacing="0" w:after="0" w:afterAutospacing="0"/>
              <w:ind w:left="0" w:firstLine="34"/>
              <w:jc w:val="both"/>
              <w:rPr>
                <w:sz w:val="20"/>
                <w:szCs w:val="20"/>
              </w:rPr>
            </w:pPr>
            <w:r w:rsidRPr="00365321">
              <w:rPr>
                <w:rFonts w:eastAsia="Times New Roman"/>
                <w:sz w:val="20"/>
                <w:szCs w:val="20"/>
              </w:rPr>
              <w:t>применять нормы материального и процессуального права при решении задач профессиональной деятельности;</w:t>
            </w:r>
          </w:p>
          <w:p w:rsidR="002A60A8" w:rsidRPr="00365321" w:rsidRDefault="002A60A8" w:rsidP="002A60A8">
            <w:pPr>
              <w:numPr>
                <w:ilvl w:val="1"/>
                <w:numId w:val="87"/>
              </w:numPr>
              <w:tabs>
                <w:tab w:val="left" w:pos="317"/>
              </w:tabs>
              <w:spacing w:before="0" w:beforeAutospacing="0" w:after="0" w:afterAutospacing="0"/>
              <w:ind w:left="0" w:firstLine="34"/>
              <w:jc w:val="both"/>
              <w:rPr>
                <w:sz w:val="20"/>
                <w:szCs w:val="20"/>
              </w:rPr>
            </w:pPr>
            <w:r w:rsidRPr="00365321">
              <w:rPr>
                <w:rFonts w:eastAsia="Times New Roman"/>
                <w:sz w:val="20"/>
                <w:szCs w:val="20"/>
              </w:rPr>
              <w:t>составлять заявление, жалобу, ходатайство или другой документ правового характера, представлять интересы организации, учреждения, предприятия, работников, граждан в суде, государственном или муниципальном органе, организации</w:t>
            </w:r>
          </w:p>
        </w:tc>
      </w:tr>
      <w:tr w:rsidR="002A60A8" w:rsidRPr="00357E6F" w:rsidTr="00367CBB">
        <w:trPr>
          <w:trHeight w:val="3048"/>
        </w:trPr>
        <w:tc>
          <w:tcPr>
            <w:tcW w:w="2150" w:type="dxa"/>
            <w:vMerge/>
          </w:tcPr>
          <w:p w:rsidR="002A60A8" w:rsidRPr="00BE0DFE" w:rsidRDefault="002A60A8" w:rsidP="00367CBB">
            <w:pPr>
              <w:tabs>
                <w:tab w:val="left" w:pos="1080"/>
              </w:tabs>
              <w:spacing w:before="0" w:beforeAutospacing="0" w:after="0" w:afterAutospacing="0"/>
              <w:rPr>
                <w:b/>
                <w:sz w:val="20"/>
                <w:szCs w:val="20"/>
              </w:rPr>
            </w:pPr>
          </w:p>
        </w:tc>
        <w:tc>
          <w:tcPr>
            <w:tcW w:w="3241" w:type="dxa"/>
          </w:tcPr>
          <w:p w:rsidR="002A60A8" w:rsidRPr="00BE0DFE" w:rsidRDefault="002A60A8" w:rsidP="00367CBB">
            <w:pPr>
              <w:rPr>
                <w:sz w:val="20"/>
                <w:szCs w:val="20"/>
              </w:rPr>
            </w:pPr>
            <w:r w:rsidRPr="00BE0DFE">
              <w:rPr>
                <w:sz w:val="20"/>
                <w:szCs w:val="20"/>
              </w:rPr>
              <w:t>ПК-8.3. Владеет: навыками разработки правовых документов (заявлений, жалоб, ходатайств или других документов правового характера) в соответствии с нормами действующего законодательства</w:t>
            </w:r>
          </w:p>
        </w:tc>
        <w:tc>
          <w:tcPr>
            <w:tcW w:w="4782" w:type="dxa"/>
          </w:tcPr>
          <w:p w:rsidR="002A60A8" w:rsidRPr="00365321" w:rsidRDefault="002A60A8" w:rsidP="00367CBB">
            <w:pPr>
              <w:tabs>
                <w:tab w:val="left" w:pos="317"/>
              </w:tabs>
              <w:spacing w:before="0" w:beforeAutospacing="0" w:after="0" w:afterAutospacing="0"/>
              <w:rPr>
                <w:b/>
                <w:sz w:val="20"/>
                <w:szCs w:val="20"/>
                <w:u w:val="single"/>
              </w:rPr>
            </w:pPr>
            <w:r w:rsidRPr="00365321">
              <w:rPr>
                <w:b/>
                <w:sz w:val="20"/>
                <w:szCs w:val="20"/>
                <w:u w:val="single"/>
              </w:rPr>
              <w:t>Владеть:</w:t>
            </w:r>
          </w:p>
          <w:p w:rsidR="002A60A8" w:rsidRPr="00365321" w:rsidRDefault="002A60A8" w:rsidP="002A60A8">
            <w:pPr>
              <w:numPr>
                <w:ilvl w:val="0"/>
                <w:numId w:val="87"/>
              </w:numPr>
              <w:tabs>
                <w:tab w:val="left" w:pos="317"/>
              </w:tabs>
              <w:spacing w:before="0" w:beforeAutospacing="0" w:after="0" w:afterAutospacing="0"/>
              <w:ind w:left="0" w:firstLine="34"/>
              <w:jc w:val="both"/>
              <w:rPr>
                <w:b/>
                <w:sz w:val="20"/>
                <w:szCs w:val="20"/>
                <w:u w:val="single"/>
              </w:rPr>
            </w:pPr>
            <w:r w:rsidRPr="00365321">
              <w:rPr>
                <w:rFonts w:eastAsia="Times New Roman"/>
                <w:sz w:val="20"/>
                <w:szCs w:val="20"/>
              </w:rPr>
              <w:t>навыками разработки правовых документов (заявлений, жалоб, ходатайств или других документов правового характера) в соответствии с нормами действующего законодательства.</w:t>
            </w:r>
          </w:p>
        </w:tc>
      </w:tr>
    </w:tbl>
    <w:p w:rsidR="002A60A8" w:rsidRDefault="002A60A8" w:rsidP="002A60A8">
      <w:pPr>
        <w:tabs>
          <w:tab w:val="left" w:pos="900"/>
          <w:tab w:val="left" w:pos="1080"/>
        </w:tabs>
        <w:suppressAutoHyphens/>
        <w:spacing w:before="0" w:beforeAutospacing="0" w:after="0" w:afterAutospacing="0"/>
        <w:ind w:firstLine="709"/>
        <w:jc w:val="both"/>
        <w:rPr>
          <w:b/>
          <w:sz w:val="20"/>
          <w:szCs w:val="20"/>
        </w:rPr>
      </w:pPr>
    </w:p>
    <w:p w:rsidR="00A76440" w:rsidRPr="00357E6F" w:rsidRDefault="00A76440" w:rsidP="00A76440">
      <w:pPr>
        <w:tabs>
          <w:tab w:val="left" w:pos="900"/>
          <w:tab w:val="left" w:pos="1080"/>
        </w:tabs>
        <w:suppressAutoHyphens/>
        <w:spacing w:before="0" w:beforeAutospacing="0" w:after="0" w:afterAutospacing="0"/>
        <w:ind w:firstLine="709"/>
        <w:jc w:val="both"/>
        <w:rPr>
          <w:b/>
          <w:sz w:val="20"/>
          <w:szCs w:val="20"/>
        </w:rPr>
      </w:pPr>
    </w:p>
    <w:p w:rsidR="00A76440" w:rsidRPr="00357E6F" w:rsidRDefault="00A76440" w:rsidP="00A76440">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w:t>
      </w:r>
      <w:r w:rsidRPr="00357E6F">
        <w:rPr>
          <w:bCs/>
          <w:sz w:val="20"/>
          <w:szCs w:val="20"/>
        </w:rPr>
        <w:t>Арбитражный процесс</w:t>
      </w:r>
      <w:r w:rsidRPr="00357E6F">
        <w:rPr>
          <w:sz w:val="20"/>
          <w:szCs w:val="20"/>
        </w:rPr>
        <w:t>», являются необходимыми для последующего поэтапного формирования компетенций и изучения дисциплин.</w:t>
      </w:r>
    </w:p>
    <w:p w:rsidR="00A76440" w:rsidRPr="00357E6F" w:rsidRDefault="00A76440" w:rsidP="00A76440">
      <w:pPr>
        <w:pStyle w:val="aff7"/>
        <w:tabs>
          <w:tab w:val="left" w:pos="672"/>
          <w:tab w:val="left" w:pos="900"/>
        </w:tabs>
        <w:suppressAutoHyphens/>
        <w:spacing w:after="0"/>
        <w:jc w:val="both"/>
        <w:rPr>
          <w:sz w:val="20"/>
        </w:rPr>
      </w:pPr>
    </w:p>
    <w:p w:rsidR="00A76440" w:rsidRPr="00357E6F" w:rsidRDefault="00A76440" w:rsidP="00A76440">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4. Объем дисциплины и виды учебной работы </w:t>
      </w:r>
    </w:p>
    <w:p w:rsidR="00A76440" w:rsidRPr="00357E6F" w:rsidRDefault="00A76440" w:rsidP="00A76440">
      <w:pPr>
        <w:spacing w:before="0" w:beforeAutospacing="0" w:after="0" w:afterAutospacing="0"/>
        <w:ind w:firstLine="680"/>
        <w:rPr>
          <w:b/>
          <w:sz w:val="20"/>
          <w:szCs w:val="20"/>
        </w:rPr>
      </w:pPr>
    </w:p>
    <w:p w:rsidR="00A76440" w:rsidRPr="00357E6F" w:rsidRDefault="00A76440" w:rsidP="00A76440">
      <w:pPr>
        <w:spacing w:before="0" w:beforeAutospacing="0" w:after="0" w:afterAutospacing="0"/>
        <w:ind w:firstLine="680"/>
        <w:rPr>
          <w:sz w:val="20"/>
          <w:szCs w:val="20"/>
        </w:rPr>
      </w:pPr>
      <w:r w:rsidRPr="00357E6F">
        <w:rPr>
          <w:sz w:val="20"/>
          <w:szCs w:val="20"/>
        </w:rPr>
        <w:t>Учебным планом предусматриваются следующие виды работы по дисциплине:</w:t>
      </w:r>
    </w:p>
    <w:p w:rsidR="00A76440" w:rsidRPr="00357E6F" w:rsidRDefault="00A76440" w:rsidP="00A76440">
      <w:pPr>
        <w:spacing w:before="0" w:beforeAutospacing="0" w:after="0" w:afterAutospacing="0"/>
        <w:ind w:firstLine="680"/>
        <w:jc w:val="right"/>
        <w:rPr>
          <w:b/>
          <w:sz w:val="20"/>
          <w:szCs w:val="20"/>
        </w:rPr>
      </w:pPr>
    </w:p>
    <w:tbl>
      <w:tblPr>
        <w:tblW w:w="1015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720"/>
        <w:gridCol w:w="900"/>
        <w:gridCol w:w="720"/>
        <w:gridCol w:w="933"/>
        <w:gridCol w:w="759"/>
        <w:gridCol w:w="900"/>
      </w:tblGrid>
      <w:tr w:rsidR="00A76440" w:rsidRPr="00357E6F" w:rsidTr="002D12F5">
        <w:tc>
          <w:tcPr>
            <w:tcW w:w="900" w:type="dxa"/>
            <w:vMerge w:val="restart"/>
            <w:vAlign w:val="center"/>
          </w:tcPr>
          <w:p w:rsidR="00A76440" w:rsidRPr="00357E6F" w:rsidRDefault="00A76440" w:rsidP="002D12F5">
            <w:pPr>
              <w:pStyle w:val="afffd"/>
              <w:suppressAutoHyphens/>
              <w:snapToGrid w:val="0"/>
              <w:jc w:val="center"/>
              <w:rPr>
                <w:b/>
                <w:sz w:val="20"/>
                <w:szCs w:val="20"/>
              </w:rPr>
            </w:pPr>
            <w:r w:rsidRPr="00357E6F">
              <w:rPr>
                <w:b/>
                <w:sz w:val="20"/>
                <w:szCs w:val="20"/>
              </w:rPr>
              <w:t>№ п/п</w:t>
            </w:r>
          </w:p>
        </w:tc>
        <w:tc>
          <w:tcPr>
            <w:tcW w:w="4320" w:type="dxa"/>
            <w:vMerge w:val="restart"/>
            <w:vAlign w:val="center"/>
          </w:tcPr>
          <w:p w:rsidR="00A76440" w:rsidRPr="00357E6F" w:rsidRDefault="00A76440" w:rsidP="002D12F5">
            <w:pPr>
              <w:pStyle w:val="afffd"/>
              <w:suppressAutoHyphens/>
              <w:snapToGrid w:val="0"/>
              <w:jc w:val="center"/>
              <w:rPr>
                <w:b/>
                <w:sz w:val="20"/>
                <w:szCs w:val="20"/>
              </w:rPr>
            </w:pPr>
            <w:r w:rsidRPr="00357E6F">
              <w:rPr>
                <w:b/>
                <w:sz w:val="20"/>
                <w:szCs w:val="20"/>
              </w:rPr>
              <w:t>Виды учебных занятий</w:t>
            </w:r>
          </w:p>
        </w:tc>
        <w:tc>
          <w:tcPr>
            <w:tcW w:w="4932" w:type="dxa"/>
            <w:gridSpan w:val="6"/>
          </w:tcPr>
          <w:p w:rsidR="00A76440" w:rsidRPr="00357E6F" w:rsidRDefault="00A76440" w:rsidP="002D12F5">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A76440" w:rsidRPr="00357E6F" w:rsidTr="002D12F5">
        <w:tc>
          <w:tcPr>
            <w:tcW w:w="900" w:type="dxa"/>
            <w:vMerge/>
          </w:tcPr>
          <w:p w:rsidR="00A76440" w:rsidRPr="00357E6F" w:rsidRDefault="00A76440" w:rsidP="002D12F5">
            <w:pPr>
              <w:tabs>
                <w:tab w:val="left" w:pos="900"/>
              </w:tabs>
              <w:spacing w:before="0" w:beforeAutospacing="0" w:after="0" w:afterAutospacing="0"/>
              <w:rPr>
                <w:b/>
                <w:sz w:val="20"/>
                <w:szCs w:val="20"/>
              </w:rPr>
            </w:pPr>
          </w:p>
        </w:tc>
        <w:tc>
          <w:tcPr>
            <w:tcW w:w="4320" w:type="dxa"/>
            <w:vMerge/>
          </w:tcPr>
          <w:p w:rsidR="00A76440" w:rsidRPr="00357E6F" w:rsidRDefault="00A76440" w:rsidP="002D12F5">
            <w:pPr>
              <w:tabs>
                <w:tab w:val="left" w:pos="900"/>
              </w:tabs>
              <w:spacing w:before="0" w:beforeAutospacing="0" w:after="0" w:afterAutospacing="0"/>
              <w:rPr>
                <w:b/>
                <w:sz w:val="20"/>
                <w:szCs w:val="20"/>
              </w:rPr>
            </w:pPr>
          </w:p>
        </w:tc>
        <w:tc>
          <w:tcPr>
            <w:tcW w:w="1620" w:type="dxa"/>
            <w:gridSpan w:val="2"/>
          </w:tcPr>
          <w:p w:rsidR="00A76440" w:rsidRPr="00357E6F" w:rsidRDefault="00A76440" w:rsidP="002D12F5">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A76440" w:rsidRPr="00357E6F" w:rsidRDefault="00A76440" w:rsidP="002D12F5">
            <w:pPr>
              <w:tabs>
                <w:tab w:val="left" w:pos="900"/>
              </w:tabs>
              <w:spacing w:before="0" w:beforeAutospacing="0" w:after="0" w:afterAutospacing="0"/>
              <w:jc w:val="center"/>
              <w:rPr>
                <w:b/>
                <w:sz w:val="20"/>
                <w:szCs w:val="20"/>
              </w:rPr>
            </w:pPr>
            <w:r w:rsidRPr="00357E6F">
              <w:rPr>
                <w:b/>
                <w:sz w:val="20"/>
                <w:szCs w:val="20"/>
              </w:rPr>
              <w:t>Очно-заочная</w:t>
            </w:r>
          </w:p>
        </w:tc>
        <w:tc>
          <w:tcPr>
            <w:tcW w:w="1659" w:type="dxa"/>
            <w:gridSpan w:val="2"/>
          </w:tcPr>
          <w:p w:rsidR="00A76440" w:rsidRPr="00357E6F" w:rsidRDefault="00A76440" w:rsidP="002D12F5">
            <w:pPr>
              <w:tabs>
                <w:tab w:val="left" w:pos="900"/>
              </w:tabs>
              <w:spacing w:before="0" w:beforeAutospacing="0" w:after="0" w:afterAutospacing="0"/>
              <w:jc w:val="center"/>
              <w:rPr>
                <w:b/>
                <w:sz w:val="20"/>
                <w:szCs w:val="20"/>
              </w:rPr>
            </w:pPr>
            <w:r w:rsidRPr="00357E6F">
              <w:rPr>
                <w:b/>
                <w:sz w:val="20"/>
                <w:szCs w:val="20"/>
              </w:rPr>
              <w:t>Заочная</w:t>
            </w:r>
          </w:p>
        </w:tc>
      </w:tr>
      <w:tr w:rsidR="00A76440" w:rsidRPr="00357E6F" w:rsidTr="002D12F5">
        <w:tc>
          <w:tcPr>
            <w:tcW w:w="900" w:type="dxa"/>
            <w:vMerge/>
          </w:tcPr>
          <w:p w:rsidR="00A76440" w:rsidRPr="00357E6F" w:rsidRDefault="00A76440" w:rsidP="002D12F5">
            <w:pPr>
              <w:tabs>
                <w:tab w:val="left" w:pos="900"/>
              </w:tabs>
              <w:spacing w:before="0" w:beforeAutospacing="0" w:after="0" w:afterAutospacing="0"/>
              <w:rPr>
                <w:b/>
                <w:sz w:val="20"/>
                <w:szCs w:val="20"/>
              </w:rPr>
            </w:pPr>
          </w:p>
        </w:tc>
        <w:tc>
          <w:tcPr>
            <w:tcW w:w="4320" w:type="dxa"/>
            <w:vMerge/>
          </w:tcPr>
          <w:p w:rsidR="00A76440" w:rsidRPr="00357E6F" w:rsidRDefault="00A76440" w:rsidP="002D12F5">
            <w:pPr>
              <w:tabs>
                <w:tab w:val="left" w:pos="900"/>
              </w:tabs>
              <w:spacing w:before="0" w:beforeAutospacing="0" w:after="0" w:afterAutospacing="0"/>
              <w:rPr>
                <w:b/>
                <w:sz w:val="20"/>
                <w:szCs w:val="20"/>
              </w:rPr>
            </w:pPr>
          </w:p>
        </w:tc>
        <w:tc>
          <w:tcPr>
            <w:tcW w:w="720" w:type="dxa"/>
            <w:vAlign w:val="center"/>
          </w:tcPr>
          <w:p w:rsidR="00A76440" w:rsidRPr="00357E6F" w:rsidRDefault="00A76440" w:rsidP="002D12F5">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A76440" w:rsidRPr="00357E6F" w:rsidRDefault="00A76440" w:rsidP="002D12F5">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A76440" w:rsidRPr="00357E6F" w:rsidRDefault="00A76440" w:rsidP="002D12F5">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A76440" w:rsidRPr="00357E6F" w:rsidRDefault="00A76440" w:rsidP="002D12F5">
            <w:pPr>
              <w:tabs>
                <w:tab w:val="left" w:pos="900"/>
              </w:tabs>
              <w:spacing w:before="0" w:beforeAutospacing="0" w:after="0" w:afterAutospacing="0"/>
              <w:jc w:val="center"/>
              <w:rPr>
                <w:b/>
                <w:sz w:val="20"/>
                <w:szCs w:val="20"/>
              </w:rPr>
            </w:pPr>
            <w:r w:rsidRPr="00357E6F">
              <w:rPr>
                <w:b/>
                <w:sz w:val="20"/>
                <w:szCs w:val="20"/>
              </w:rPr>
              <w:t>в том числе</w:t>
            </w:r>
          </w:p>
        </w:tc>
        <w:tc>
          <w:tcPr>
            <w:tcW w:w="759" w:type="dxa"/>
            <w:vAlign w:val="center"/>
          </w:tcPr>
          <w:p w:rsidR="00A76440" w:rsidRPr="00357E6F" w:rsidRDefault="00A76440" w:rsidP="002D12F5">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A76440" w:rsidRPr="00357E6F" w:rsidRDefault="00A76440" w:rsidP="002D12F5">
            <w:pPr>
              <w:tabs>
                <w:tab w:val="left" w:pos="900"/>
              </w:tabs>
              <w:spacing w:before="0" w:beforeAutospacing="0" w:after="0" w:afterAutospacing="0"/>
              <w:jc w:val="center"/>
              <w:rPr>
                <w:b/>
                <w:sz w:val="20"/>
                <w:szCs w:val="20"/>
              </w:rPr>
            </w:pPr>
            <w:r w:rsidRPr="00357E6F">
              <w:rPr>
                <w:b/>
                <w:sz w:val="20"/>
                <w:szCs w:val="20"/>
              </w:rPr>
              <w:t>в том числе</w:t>
            </w:r>
          </w:p>
        </w:tc>
      </w:tr>
      <w:tr w:rsidR="002D12F5" w:rsidRPr="00357E6F" w:rsidTr="002D12F5">
        <w:tc>
          <w:tcPr>
            <w:tcW w:w="900" w:type="dxa"/>
            <w:vMerge w:val="restart"/>
          </w:tcPr>
          <w:p w:rsidR="002D12F5" w:rsidRPr="00357E6F" w:rsidRDefault="002D12F5" w:rsidP="002D12F5">
            <w:pPr>
              <w:suppressAutoHyphens/>
              <w:snapToGrid w:val="0"/>
              <w:spacing w:before="0" w:beforeAutospacing="0" w:after="0" w:afterAutospacing="0"/>
              <w:rPr>
                <w:b/>
                <w:sz w:val="20"/>
                <w:szCs w:val="20"/>
              </w:rPr>
            </w:pPr>
            <w:r w:rsidRPr="00357E6F">
              <w:rPr>
                <w:b/>
                <w:sz w:val="20"/>
                <w:szCs w:val="20"/>
              </w:rPr>
              <w:t>1</w:t>
            </w:r>
          </w:p>
        </w:tc>
        <w:tc>
          <w:tcPr>
            <w:tcW w:w="4320" w:type="dxa"/>
          </w:tcPr>
          <w:p w:rsidR="002D12F5" w:rsidRPr="00357E6F" w:rsidRDefault="002D12F5" w:rsidP="002D12F5">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2D12F5" w:rsidRPr="00357E6F" w:rsidRDefault="002D12F5" w:rsidP="002D12F5">
            <w:pPr>
              <w:tabs>
                <w:tab w:val="left" w:pos="900"/>
              </w:tabs>
              <w:spacing w:before="0" w:beforeAutospacing="0" w:after="0" w:afterAutospacing="0"/>
              <w:jc w:val="center"/>
              <w:rPr>
                <w:b/>
                <w:sz w:val="20"/>
                <w:szCs w:val="20"/>
              </w:rPr>
            </w:pPr>
            <w:r w:rsidRPr="00357E6F">
              <w:rPr>
                <w:b/>
                <w:sz w:val="20"/>
                <w:szCs w:val="20"/>
              </w:rPr>
              <w:t>26,2</w:t>
            </w:r>
          </w:p>
        </w:tc>
        <w:tc>
          <w:tcPr>
            <w:tcW w:w="900" w:type="dxa"/>
          </w:tcPr>
          <w:p w:rsidR="002D12F5" w:rsidRPr="00357E6F" w:rsidRDefault="002D12F5" w:rsidP="002D12F5">
            <w:pPr>
              <w:tabs>
                <w:tab w:val="left" w:pos="900"/>
              </w:tabs>
              <w:spacing w:before="0" w:beforeAutospacing="0" w:after="0" w:afterAutospacing="0"/>
              <w:jc w:val="center"/>
              <w:rPr>
                <w:b/>
                <w:sz w:val="20"/>
                <w:szCs w:val="20"/>
              </w:rPr>
            </w:pPr>
          </w:p>
        </w:tc>
        <w:tc>
          <w:tcPr>
            <w:tcW w:w="720" w:type="dxa"/>
          </w:tcPr>
          <w:p w:rsidR="002D12F5" w:rsidRPr="00357E6F" w:rsidRDefault="002D12F5" w:rsidP="002D12F5">
            <w:pPr>
              <w:tabs>
                <w:tab w:val="left" w:pos="900"/>
              </w:tabs>
              <w:spacing w:before="0" w:beforeAutospacing="0" w:after="0" w:afterAutospacing="0"/>
              <w:jc w:val="center"/>
              <w:rPr>
                <w:b/>
                <w:sz w:val="20"/>
                <w:szCs w:val="20"/>
              </w:rPr>
            </w:pPr>
            <w:r w:rsidRPr="00357E6F">
              <w:rPr>
                <w:b/>
                <w:sz w:val="20"/>
                <w:szCs w:val="20"/>
              </w:rPr>
              <w:t>26,2</w:t>
            </w:r>
          </w:p>
        </w:tc>
        <w:tc>
          <w:tcPr>
            <w:tcW w:w="933" w:type="dxa"/>
          </w:tcPr>
          <w:p w:rsidR="002D12F5" w:rsidRPr="00357E6F" w:rsidRDefault="002D12F5" w:rsidP="002D12F5">
            <w:pPr>
              <w:tabs>
                <w:tab w:val="left" w:pos="900"/>
              </w:tabs>
              <w:spacing w:before="0" w:beforeAutospacing="0" w:after="0" w:afterAutospacing="0"/>
              <w:jc w:val="center"/>
              <w:rPr>
                <w:b/>
                <w:sz w:val="20"/>
                <w:szCs w:val="20"/>
              </w:rPr>
            </w:pPr>
          </w:p>
        </w:tc>
        <w:tc>
          <w:tcPr>
            <w:tcW w:w="759" w:type="dxa"/>
          </w:tcPr>
          <w:p w:rsidR="002D12F5" w:rsidRPr="00357E6F" w:rsidRDefault="002D12F5" w:rsidP="002D12F5">
            <w:pPr>
              <w:pStyle w:val="afffd"/>
              <w:suppressAutoHyphens/>
              <w:snapToGrid w:val="0"/>
              <w:jc w:val="center"/>
              <w:rPr>
                <w:b/>
                <w:sz w:val="20"/>
                <w:szCs w:val="20"/>
              </w:rPr>
            </w:pPr>
            <w:r w:rsidRPr="00357E6F">
              <w:rPr>
                <w:b/>
                <w:sz w:val="20"/>
                <w:szCs w:val="20"/>
              </w:rPr>
              <w:t>16,2</w:t>
            </w:r>
          </w:p>
        </w:tc>
        <w:tc>
          <w:tcPr>
            <w:tcW w:w="900" w:type="dxa"/>
          </w:tcPr>
          <w:p w:rsidR="002D12F5" w:rsidRPr="00357E6F" w:rsidRDefault="002D12F5" w:rsidP="002D12F5">
            <w:pPr>
              <w:pStyle w:val="afffd"/>
              <w:suppressAutoHyphens/>
              <w:snapToGrid w:val="0"/>
              <w:jc w:val="center"/>
              <w:rPr>
                <w:b/>
                <w:sz w:val="20"/>
                <w:szCs w:val="20"/>
              </w:rPr>
            </w:pPr>
          </w:p>
        </w:tc>
      </w:tr>
      <w:tr w:rsidR="002D12F5" w:rsidRPr="00357E6F" w:rsidTr="002D12F5">
        <w:tc>
          <w:tcPr>
            <w:tcW w:w="900" w:type="dxa"/>
            <w:vMerge/>
          </w:tcPr>
          <w:p w:rsidR="002D12F5" w:rsidRPr="00357E6F" w:rsidRDefault="002D12F5" w:rsidP="002D12F5">
            <w:pPr>
              <w:suppressAutoHyphens/>
              <w:snapToGrid w:val="0"/>
              <w:spacing w:before="0" w:beforeAutospacing="0" w:after="0" w:afterAutospacing="0"/>
              <w:rPr>
                <w:b/>
                <w:sz w:val="20"/>
                <w:szCs w:val="20"/>
              </w:rPr>
            </w:pPr>
          </w:p>
        </w:tc>
        <w:tc>
          <w:tcPr>
            <w:tcW w:w="4320" w:type="dxa"/>
          </w:tcPr>
          <w:p w:rsidR="002D12F5" w:rsidRPr="00357E6F" w:rsidRDefault="002D12F5" w:rsidP="002D12F5">
            <w:pPr>
              <w:suppressAutoHyphens/>
              <w:snapToGrid w:val="0"/>
              <w:spacing w:after="0"/>
              <w:rPr>
                <w:b/>
                <w:i/>
                <w:sz w:val="20"/>
                <w:szCs w:val="20"/>
              </w:rPr>
            </w:pPr>
            <w:r w:rsidRPr="00357E6F">
              <w:rPr>
                <w:i/>
                <w:sz w:val="20"/>
                <w:szCs w:val="20"/>
              </w:rPr>
              <w:t>В том числе в форме практической подготовки</w:t>
            </w:r>
          </w:p>
        </w:tc>
        <w:tc>
          <w:tcPr>
            <w:tcW w:w="720" w:type="dxa"/>
          </w:tcPr>
          <w:p w:rsidR="002D12F5" w:rsidRPr="00357E6F" w:rsidRDefault="002D12F5" w:rsidP="002D12F5">
            <w:pPr>
              <w:tabs>
                <w:tab w:val="left" w:pos="900"/>
              </w:tabs>
              <w:spacing w:before="0" w:beforeAutospacing="0" w:after="0" w:afterAutospacing="0"/>
              <w:jc w:val="center"/>
              <w:rPr>
                <w:b/>
                <w:sz w:val="20"/>
                <w:szCs w:val="20"/>
              </w:rPr>
            </w:pPr>
          </w:p>
        </w:tc>
        <w:tc>
          <w:tcPr>
            <w:tcW w:w="900" w:type="dxa"/>
          </w:tcPr>
          <w:p w:rsidR="002D12F5" w:rsidRPr="00357E6F" w:rsidRDefault="002D12F5" w:rsidP="002D12F5">
            <w:pPr>
              <w:tabs>
                <w:tab w:val="left" w:pos="900"/>
              </w:tabs>
              <w:spacing w:before="0" w:beforeAutospacing="0" w:after="0" w:afterAutospacing="0"/>
              <w:jc w:val="center"/>
              <w:rPr>
                <w:b/>
                <w:i/>
                <w:sz w:val="20"/>
                <w:szCs w:val="20"/>
              </w:rPr>
            </w:pPr>
            <w:r w:rsidRPr="00357E6F">
              <w:rPr>
                <w:b/>
                <w:i/>
                <w:sz w:val="20"/>
                <w:szCs w:val="20"/>
              </w:rPr>
              <w:t>4</w:t>
            </w:r>
          </w:p>
        </w:tc>
        <w:tc>
          <w:tcPr>
            <w:tcW w:w="720" w:type="dxa"/>
          </w:tcPr>
          <w:p w:rsidR="002D12F5" w:rsidRPr="00357E6F" w:rsidRDefault="002D12F5" w:rsidP="002D12F5">
            <w:pPr>
              <w:tabs>
                <w:tab w:val="left" w:pos="900"/>
              </w:tabs>
              <w:spacing w:before="0" w:beforeAutospacing="0" w:after="0" w:afterAutospacing="0"/>
              <w:jc w:val="center"/>
              <w:rPr>
                <w:b/>
                <w:sz w:val="20"/>
                <w:szCs w:val="20"/>
              </w:rPr>
            </w:pPr>
          </w:p>
        </w:tc>
        <w:tc>
          <w:tcPr>
            <w:tcW w:w="933" w:type="dxa"/>
          </w:tcPr>
          <w:p w:rsidR="002D12F5" w:rsidRPr="00357E6F" w:rsidRDefault="002D12F5" w:rsidP="002D12F5">
            <w:pPr>
              <w:tabs>
                <w:tab w:val="left" w:pos="900"/>
              </w:tabs>
              <w:spacing w:before="0" w:beforeAutospacing="0" w:after="0" w:afterAutospacing="0"/>
              <w:jc w:val="center"/>
              <w:rPr>
                <w:b/>
                <w:i/>
                <w:sz w:val="20"/>
                <w:szCs w:val="20"/>
              </w:rPr>
            </w:pPr>
            <w:r w:rsidRPr="00357E6F">
              <w:rPr>
                <w:b/>
                <w:i/>
                <w:sz w:val="20"/>
                <w:szCs w:val="20"/>
              </w:rPr>
              <w:t>4</w:t>
            </w:r>
          </w:p>
        </w:tc>
        <w:tc>
          <w:tcPr>
            <w:tcW w:w="759" w:type="dxa"/>
          </w:tcPr>
          <w:p w:rsidR="002D12F5" w:rsidRPr="00357E6F" w:rsidRDefault="002D12F5" w:rsidP="002D12F5">
            <w:pPr>
              <w:pStyle w:val="afffd"/>
              <w:suppressAutoHyphens/>
              <w:snapToGrid w:val="0"/>
              <w:jc w:val="center"/>
              <w:rPr>
                <w:b/>
                <w:sz w:val="20"/>
                <w:szCs w:val="20"/>
              </w:rPr>
            </w:pPr>
          </w:p>
        </w:tc>
        <w:tc>
          <w:tcPr>
            <w:tcW w:w="900" w:type="dxa"/>
          </w:tcPr>
          <w:p w:rsidR="002D12F5" w:rsidRPr="00357E6F" w:rsidRDefault="002D12F5" w:rsidP="002D12F5">
            <w:pPr>
              <w:pStyle w:val="afffd"/>
              <w:suppressAutoHyphens/>
              <w:snapToGrid w:val="0"/>
              <w:jc w:val="center"/>
              <w:rPr>
                <w:b/>
                <w:i/>
                <w:sz w:val="20"/>
                <w:szCs w:val="20"/>
              </w:rPr>
            </w:pPr>
            <w:r w:rsidRPr="00357E6F">
              <w:rPr>
                <w:b/>
                <w:i/>
                <w:sz w:val="20"/>
                <w:szCs w:val="20"/>
              </w:rPr>
              <w:t>4</w:t>
            </w:r>
          </w:p>
        </w:tc>
      </w:tr>
      <w:tr w:rsidR="002D12F5" w:rsidRPr="00357E6F" w:rsidTr="002D12F5">
        <w:tc>
          <w:tcPr>
            <w:tcW w:w="900" w:type="dxa"/>
          </w:tcPr>
          <w:p w:rsidR="002D12F5" w:rsidRPr="00357E6F" w:rsidRDefault="002D12F5" w:rsidP="002D12F5">
            <w:pPr>
              <w:suppressAutoHyphens/>
              <w:snapToGrid w:val="0"/>
              <w:spacing w:before="0" w:beforeAutospacing="0" w:after="0" w:afterAutospacing="0"/>
              <w:rPr>
                <w:sz w:val="20"/>
                <w:szCs w:val="20"/>
              </w:rPr>
            </w:pPr>
            <w:r w:rsidRPr="00357E6F">
              <w:rPr>
                <w:sz w:val="20"/>
                <w:szCs w:val="20"/>
              </w:rPr>
              <w:t>1.1</w:t>
            </w:r>
          </w:p>
        </w:tc>
        <w:tc>
          <w:tcPr>
            <w:tcW w:w="4320" w:type="dxa"/>
          </w:tcPr>
          <w:p w:rsidR="002D12F5" w:rsidRPr="00357E6F" w:rsidRDefault="002D12F5" w:rsidP="002D12F5">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2D12F5" w:rsidRPr="00357E6F" w:rsidRDefault="002D12F5" w:rsidP="002D12F5">
            <w:pPr>
              <w:tabs>
                <w:tab w:val="left" w:pos="900"/>
              </w:tabs>
              <w:spacing w:before="0" w:beforeAutospacing="0" w:after="0" w:afterAutospacing="0"/>
              <w:jc w:val="center"/>
              <w:rPr>
                <w:sz w:val="20"/>
                <w:szCs w:val="20"/>
              </w:rPr>
            </w:pPr>
            <w:r w:rsidRPr="00357E6F">
              <w:rPr>
                <w:sz w:val="20"/>
                <w:szCs w:val="20"/>
              </w:rPr>
              <w:t>6</w:t>
            </w:r>
          </w:p>
        </w:tc>
        <w:tc>
          <w:tcPr>
            <w:tcW w:w="900" w:type="dxa"/>
          </w:tcPr>
          <w:p w:rsidR="002D12F5" w:rsidRPr="00357E6F" w:rsidRDefault="002D12F5" w:rsidP="002D12F5">
            <w:pPr>
              <w:tabs>
                <w:tab w:val="left" w:pos="900"/>
              </w:tabs>
              <w:spacing w:before="0" w:beforeAutospacing="0" w:after="0" w:afterAutospacing="0"/>
              <w:jc w:val="center"/>
              <w:rPr>
                <w:b/>
                <w:sz w:val="20"/>
                <w:szCs w:val="20"/>
              </w:rPr>
            </w:pPr>
          </w:p>
        </w:tc>
        <w:tc>
          <w:tcPr>
            <w:tcW w:w="720" w:type="dxa"/>
            <w:vAlign w:val="center"/>
          </w:tcPr>
          <w:p w:rsidR="002D12F5" w:rsidRPr="00357E6F" w:rsidRDefault="002D12F5" w:rsidP="002D12F5">
            <w:pPr>
              <w:tabs>
                <w:tab w:val="left" w:pos="900"/>
              </w:tabs>
              <w:spacing w:before="0" w:beforeAutospacing="0" w:after="0" w:afterAutospacing="0"/>
              <w:jc w:val="center"/>
              <w:rPr>
                <w:sz w:val="20"/>
                <w:szCs w:val="20"/>
              </w:rPr>
            </w:pPr>
            <w:r w:rsidRPr="00357E6F">
              <w:rPr>
                <w:sz w:val="20"/>
                <w:szCs w:val="20"/>
              </w:rPr>
              <w:t>6</w:t>
            </w:r>
          </w:p>
        </w:tc>
        <w:tc>
          <w:tcPr>
            <w:tcW w:w="933" w:type="dxa"/>
          </w:tcPr>
          <w:p w:rsidR="002D12F5" w:rsidRPr="00357E6F" w:rsidRDefault="002D12F5" w:rsidP="002D12F5">
            <w:pPr>
              <w:tabs>
                <w:tab w:val="left" w:pos="900"/>
              </w:tabs>
              <w:spacing w:before="0" w:beforeAutospacing="0" w:after="0" w:afterAutospacing="0"/>
              <w:jc w:val="center"/>
              <w:rPr>
                <w:b/>
                <w:sz w:val="20"/>
                <w:szCs w:val="20"/>
              </w:rPr>
            </w:pPr>
          </w:p>
        </w:tc>
        <w:tc>
          <w:tcPr>
            <w:tcW w:w="759" w:type="dxa"/>
          </w:tcPr>
          <w:p w:rsidR="002D12F5" w:rsidRPr="00357E6F" w:rsidRDefault="002D12F5" w:rsidP="002D12F5">
            <w:pPr>
              <w:pStyle w:val="afffd"/>
              <w:suppressAutoHyphens/>
              <w:snapToGrid w:val="0"/>
              <w:jc w:val="center"/>
              <w:rPr>
                <w:sz w:val="20"/>
                <w:szCs w:val="20"/>
              </w:rPr>
            </w:pPr>
            <w:r w:rsidRPr="00357E6F">
              <w:rPr>
                <w:sz w:val="20"/>
                <w:szCs w:val="20"/>
              </w:rPr>
              <w:t>4</w:t>
            </w:r>
          </w:p>
        </w:tc>
        <w:tc>
          <w:tcPr>
            <w:tcW w:w="900" w:type="dxa"/>
          </w:tcPr>
          <w:p w:rsidR="002D12F5" w:rsidRPr="00357E6F" w:rsidRDefault="002D12F5" w:rsidP="002D12F5">
            <w:pPr>
              <w:pStyle w:val="afffd"/>
              <w:suppressAutoHyphens/>
              <w:snapToGrid w:val="0"/>
              <w:jc w:val="center"/>
              <w:rPr>
                <w:sz w:val="20"/>
                <w:szCs w:val="20"/>
              </w:rPr>
            </w:pPr>
          </w:p>
        </w:tc>
      </w:tr>
      <w:tr w:rsidR="002D12F5" w:rsidRPr="00357E6F" w:rsidTr="002D12F5">
        <w:tc>
          <w:tcPr>
            <w:tcW w:w="900" w:type="dxa"/>
          </w:tcPr>
          <w:p w:rsidR="002D12F5" w:rsidRPr="00357E6F" w:rsidRDefault="002D12F5" w:rsidP="002D12F5">
            <w:pPr>
              <w:suppressAutoHyphens/>
              <w:snapToGrid w:val="0"/>
              <w:spacing w:before="0" w:beforeAutospacing="0" w:after="0" w:afterAutospacing="0"/>
              <w:rPr>
                <w:sz w:val="20"/>
                <w:szCs w:val="20"/>
              </w:rPr>
            </w:pPr>
            <w:r w:rsidRPr="00357E6F">
              <w:rPr>
                <w:sz w:val="20"/>
                <w:szCs w:val="20"/>
              </w:rPr>
              <w:t>1.2</w:t>
            </w:r>
          </w:p>
        </w:tc>
        <w:tc>
          <w:tcPr>
            <w:tcW w:w="4320" w:type="dxa"/>
          </w:tcPr>
          <w:p w:rsidR="002D12F5" w:rsidRPr="00357E6F" w:rsidRDefault="002D12F5" w:rsidP="002D12F5">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2D12F5" w:rsidRPr="00357E6F" w:rsidRDefault="002D12F5" w:rsidP="002D12F5">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tcPr>
          <w:p w:rsidR="002D12F5" w:rsidRPr="00357E6F" w:rsidRDefault="002D12F5" w:rsidP="002D12F5">
            <w:pPr>
              <w:tabs>
                <w:tab w:val="left" w:pos="900"/>
              </w:tabs>
              <w:spacing w:before="0" w:beforeAutospacing="0" w:after="0" w:afterAutospacing="0"/>
              <w:jc w:val="center"/>
              <w:rPr>
                <w:sz w:val="20"/>
                <w:szCs w:val="20"/>
              </w:rPr>
            </w:pPr>
            <w:r w:rsidRPr="00357E6F">
              <w:rPr>
                <w:sz w:val="20"/>
                <w:szCs w:val="20"/>
              </w:rPr>
              <w:t>18</w:t>
            </w:r>
          </w:p>
        </w:tc>
        <w:tc>
          <w:tcPr>
            <w:tcW w:w="900" w:type="dxa"/>
          </w:tcPr>
          <w:p w:rsidR="002D12F5" w:rsidRPr="00357E6F" w:rsidRDefault="002D12F5" w:rsidP="002D12F5">
            <w:pPr>
              <w:tabs>
                <w:tab w:val="left" w:pos="900"/>
              </w:tabs>
              <w:spacing w:before="0" w:beforeAutospacing="0" w:after="0" w:afterAutospacing="0"/>
              <w:jc w:val="center"/>
              <w:rPr>
                <w:sz w:val="20"/>
                <w:szCs w:val="20"/>
              </w:rPr>
            </w:pPr>
          </w:p>
        </w:tc>
        <w:tc>
          <w:tcPr>
            <w:tcW w:w="720" w:type="dxa"/>
          </w:tcPr>
          <w:p w:rsidR="002D12F5" w:rsidRPr="00357E6F" w:rsidRDefault="002D12F5" w:rsidP="002D12F5">
            <w:pPr>
              <w:tabs>
                <w:tab w:val="left" w:pos="900"/>
              </w:tabs>
              <w:spacing w:before="0" w:beforeAutospacing="0" w:after="0" w:afterAutospacing="0"/>
              <w:jc w:val="center"/>
              <w:rPr>
                <w:sz w:val="20"/>
                <w:szCs w:val="20"/>
              </w:rPr>
            </w:pPr>
            <w:r w:rsidRPr="00357E6F">
              <w:rPr>
                <w:sz w:val="20"/>
                <w:szCs w:val="20"/>
              </w:rPr>
              <w:t>18</w:t>
            </w:r>
          </w:p>
        </w:tc>
        <w:tc>
          <w:tcPr>
            <w:tcW w:w="933" w:type="dxa"/>
          </w:tcPr>
          <w:p w:rsidR="002D12F5" w:rsidRPr="00357E6F" w:rsidRDefault="002D12F5" w:rsidP="002D12F5">
            <w:pPr>
              <w:tabs>
                <w:tab w:val="left" w:pos="900"/>
              </w:tabs>
              <w:spacing w:before="0" w:beforeAutospacing="0" w:after="0" w:afterAutospacing="0"/>
              <w:jc w:val="center"/>
              <w:rPr>
                <w:sz w:val="20"/>
                <w:szCs w:val="20"/>
              </w:rPr>
            </w:pPr>
          </w:p>
        </w:tc>
        <w:tc>
          <w:tcPr>
            <w:tcW w:w="759" w:type="dxa"/>
          </w:tcPr>
          <w:p w:rsidR="002D12F5" w:rsidRPr="00357E6F" w:rsidRDefault="002D12F5" w:rsidP="002D12F5">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10</w:t>
            </w:r>
          </w:p>
        </w:tc>
        <w:tc>
          <w:tcPr>
            <w:tcW w:w="900" w:type="dxa"/>
          </w:tcPr>
          <w:p w:rsidR="002D12F5" w:rsidRPr="00357E6F" w:rsidRDefault="002D12F5" w:rsidP="002D12F5">
            <w:pPr>
              <w:pStyle w:val="261"/>
              <w:suppressAutoHyphens/>
              <w:snapToGrid w:val="0"/>
              <w:spacing w:line="240" w:lineRule="auto"/>
              <w:jc w:val="center"/>
              <w:rPr>
                <w:rFonts w:ascii="Times New Roman" w:eastAsia="Times New Roman" w:hAnsi="Times New Roman"/>
                <w:b w:val="0"/>
                <w:bCs/>
                <w:sz w:val="20"/>
              </w:rPr>
            </w:pPr>
          </w:p>
        </w:tc>
      </w:tr>
      <w:tr w:rsidR="002D12F5" w:rsidRPr="00357E6F" w:rsidTr="002D12F5">
        <w:tc>
          <w:tcPr>
            <w:tcW w:w="900" w:type="dxa"/>
            <w:vMerge w:val="restart"/>
          </w:tcPr>
          <w:p w:rsidR="002D12F5" w:rsidRPr="00357E6F" w:rsidRDefault="002D12F5" w:rsidP="002D12F5">
            <w:pPr>
              <w:suppressAutoHyphens/>
              <w:snapToGrid w:val="0"/>
              <w:spacing w:before="0" w:beforeAutospacing="0" w:after="0" w:afterAutospacing="0"/>
              <w:rPr>
                <w:sz w:val="20"/>
                <w:szCs w:val="20"/>
              </w:rPr>
            </w:pPr>
            <w:r w:rsidRPr="00357E6F">
              <w:rPr>
                <w:sz w:val="20"/>
                <w:szCs w:val="20"/>
              </w:rPr>
              <w:t>1.2.1</w:t>
            </w:r>
          </w:p>
        </w:tc>
        <w:tc>
          <w:tcPr>
            <w:tcW w:w="4320" w:type="dxa"/>
          </w:tcPr>
          <w:p w:rsidR="002D12F5" w:rsidRPr="00357E6F" w:rsidRDefault="002D12F5" w:rsidP="002D12F5">
            <w:pPr>
              <w:suppressAutoHyphens/>
              <w:snapToGrid w:val="0"/>
              <w:spacing w:before="0" w:beforeAutospacing="0" w:after="0" w:afterAutospacing="0"/>
              <w:rPr>
                <w:sz w:val="20"/>
                <w:szCs w:val="20"/>
              </w:rPr>
            </w:pPr>
            <w:r w:rsidRPr="00357E6F">
              <w:rPr>
                <w:sz w:val="20"/>
                <w:szCs w:val="20"/>
              </w:rPr>
              <w:t xml:space="preserve">семинар-дискуссия, </w:t>
            </w:r>
          </w:p>
          <w:p w:rsidR="002D12F5" w:rsidRPr="00357E6F" w:rsidRDefault="002D12F5" w:rsidP="002D12F5">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2D12F5" w:rsidRPr="00357E6F" w:rsidRDefault="002D12F5" w:rsidP="002D12F5">
            <w:pPr>
              <w:tabs>
                <w:tab w:val="left" w:pos="900"/>
              </w:tabs>
              <w:spacing w:before="0" w:beforeAutospacing="0" w:after="0" w:afterAutospacing="0"/>
              <w:jc w:val="center"/>
              <w:rPr>
                <w:sz w:val="20"/>
                <w:szCs w:val="20"/>
              </w:rPr>
            </w:pPr>
          </w:p>
        </w:tc>
        <w:tc>
          <w:tcPr>
            <w:tcW w:w="900" w:type="dxa"/>
          </w:tcPr>
          <w:p w:rsidR="002D12F5" w:rsidRPr="00357E6F" w:rsidRDefault="002D12F5" w:rsidP="002D12F5">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w:t>
            </w:r>
          </w:p>
          <w:p w:rsidR="002D12F5" w:rsidRPr="00357E6F" w:rsidRDefault="002D12F5" w:rsidP="002D12F5">
            <w:pPr>
              <w:tabs>
                <w:tab w:val="left" w:pos="900"/>
              </w:tabs>
              <w:spacing w:before="0" w:beforeAutospacing="0" w:after="0" w:afterAutospacing="0"/>
              <w:jc w:val="center"/>
              <w:rPr>
                <w:sz w:val="20"/>
                <w:szCs w:val="20"/>
              </w:rPr>
            </w:pPr>
            <w:r w:rsidRPr="00357E6F">
              <w:rPr>
                <w:sz w:val="20"/>
                <w:szCs w:val="20"/>
              </w:rPr>
              <w:t>18</w:t>
            </w:r>
          </w:p>
        </w:tc>
        <w:tc>
          <w:tcPr>
            <w:tcW w:w="720" w:type="dxa"/>
          </w:tcPr>
          <w:p w:rsidR="002D12F5" w:rsidRPr="00357E6F" w:rsidRDefault="002D12F5" w:rsidP="002D12F5">
            <w:pPr>
              <w:tabs>
                <w:tab w:val="left" w:pos="900"/>
              </w:tabs>
              <w:spacing w:before="0" w:beforeAutospacing="0" w:after="0" w:afterAutospacing="0"/>
              <w:jc w:val="center"/>
              <w:rPr>
                <w:sz w:val="20"/>
                <w:szCs w:val="20"/>
              </w:rPr>
            </w:pPr>
          </w:p>
        </w:tc>
        <w:tc>
          <w:tcPr>
            <w:tcW w:w="933" w:type="dxa"/>
          </w:tcPr>
          <w:p w:rsidR="002D12F5" w:rsidRPr="00357E6F" w:rsidRDefault="002D12F5" w:rsidP="002D12F5">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w:t>
            </w:r>
          </w:p>
          <w:p w:rsidR="002D12F5" w:rsidRPr="00357E6F" w:rsidRDefault="002D12F5" w:rsidP="002D12F5">
            <w:pPr>
              <w:tabs>
                <w:tab w:val="left" w:pos="900"/>
              </w:tabs>
              <w:spacing w:before="0" w:beforeAutospacing="0" w:after="0" w:afterAutospacing="0"/>
              <w:jc w:val="center"/>
              <w:rPr>
                <w:sz w:val="20"/>
                <w:szCs w:val="20"/>
              </w:rPr>
            </w:pPr>
            <w:r w:rsidRPr="00357E6F">
              <w:rPr>
                <w:sz w:val="20"/>
                <w:szCs w:val="20"/>
              </w:rPr>
              <w:t>18</w:t>
            </w:r>
          </w:p>
        </w:tc>
        <w:tc>
          <w:tcPr>
            <w:tcW w:w="759" w:type="dxa"/>
          </w:tcPr>
          <w:p w:rsidR="002D12F5" w:rsidRPr="00357E6F" w:rsidRDefault="002D12F5" w:rsidP="002D12F5">
            <w:pPr>
              <w:pStyle w:val="261"/>
              <w:suppressAutoHyphens/>
              <w:snapToGrid w:val="0"/>
              <w:spacing w:line="240" w:lineRule="auto"/>
              <w:jc w:val="center"/>
              <w:rPr>
                <w:rFonts w:ascii="Times New Roman" w:eastAsia="Times New Roman" w:hAnsi="Times New Roman"/>
                <w:b w:val="0"/>
                <w:bCs/>
                <w:sz w:val="20"/>
              </w:rPr>
            </w:pPr>
          </w:p>
          <w:p w:rsidR="002D12F5" w:rsidRPr="00357E6F" w:rsidRDefault="002D12F5" w:rsidP="002D12F5">
            <w:pPr>
              <w:pStyle w:val="261"/>
              <w:suppressAutoHyphens/>
              <w:snapToGrid w:val="0"/>
              <w:spacing w:line="240" w:lineRule="auto"/>
              <w:rPr>
                <w:rFonts w:ascii="Times New Roman" w:eastAsia="Times New Roman" w:hAnsi="Times New Roman"/>
                <w:b w:val="0"/>
                <w:bCs/>
                <w:sz w:val="20"/>
              </w:rPr>
            </w:pPr>
          </w:p>
        </w:tc>
        <w:tc>
          <w:tcPr>
            <w:tcW w:w="900" w:type="dxa"/>
          </w:tcPr>
          <w:p w:rsidR="002D12F5" w:rsidRPr="00357E6F" w:rsidRDefault="002D12F5" w:rsidP="002D12F5">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w:t>
            </w:r>
          </w:p>
          <w:p w:rsidR="002D12F5" w:rsidRPr="00357E6F" w:rsidRDefault="002D12F5" w:rsidP="002D12F5">
            <w:pPr>
              <w:pStyle w:val="261"/>
              <w:suppressAutoHyphens/>
              <w:snapToGrid w:val="0"/>
              <w:spacing w:line="240" w:lineRule="auto"/>
              <w:jc w:val="center"/>
              <w:rPr>
                <w:rFonts w:ascii="Times New Roman" w:eastAsia="Times New Roman" w:hAnsi="Times New Roman"/>
                <w:b w:val="0"/>
                <w:bCs/>
                <w:i/>
                <w:sz w:val="20"/>
              </w:rPr>
            </w:pPr>
            <w:r w:rsidRPr="00357E6F">
              <w:rPr>
                <w:rFonts w:ascii="Times New Roman" w:eastAsia="Times New Roman" w:hAnsi="Times New Roman"/>
                <w:b w:val="0"/>
                <w:bCs/>
                <w:sz w:val="20"/>
              </w:rPr>
              <w:t>10</w:t>
            </w:r>
          </w:p>
        </w:tc>
      </w:tr>
      <w:tr w:rsidR="002D12F5" w:rsidRPr="00357E6F" w:rsidTr="002D12F5">
        <w:tc>
          <w:tcPr>
            <w:tcW w:w="900" w:type="dxa"/>
            <w:vMerge/>
          </w:tcPr>
          <w:p w:rsidR="002D12F5" w:rsidRPr="00357E6F" w:rsidRDefault="002D12F5" w:rsidP="002D12F5">
            <w:pPr>
              <w:suppressAutoHyphens/>
              <w:snapToGrid w:val="0"/>
              <w:spacing w:before="0" w:beforeAutospacing="0" w:after="0" w:afterAutospacing="0"/>
              <w:rPr>
                <w:sz w:val="20"/>
                <w:szCs w:val="20"/>
              </w:rPr>
            </w:pPr>
          </w:p>
        </w:tc>
        <w:tc>
          <w:tcPr>
            <w:tcW w:w="4320" w:type="dxa"/>
          </w:tcPr>
          <w:p w:rsidR="002D12F5" w:rsidRPr="00357E6F" w:rsidRDefault="002D12F5" w:rsidP="002D12F5">
            <w:pPr>
              <w:suppressAutoHyphens/>
              <w:snapToGrid w:val="0"/>
              <w:spacing w:before="0" w:beforeAutospacing="0" w:after="0" w:afterAutospacing="0"/>
              <w:rPr>
                <w:sz w:val="20"/>
                <w:szCs w:val="20"/>
              </w:rPr>
            </w:pPr>
            <w:r w:rsidRPr="00357E6F">
              <w:rPr>
                <w:i/>
                <w:sz w:val="20"/>
                <w:szCs w:val="20"/>
              </w:rPr>
              <w:t xml:space="preserve"> в форме практической подготовки</w:t>
            </w:r>
          </w:p>
        </w:tc>
        <w:tc>
          <w:tcPr>
            <w:tcW w:w="720" w:type="dxa"/>
          </w:tcPr>
          <w:p w:rsidR="002D12F5" w:rsidRPr="00357E6F" w:rsidRDefault="002D12F5" w:rsidP="002D12F5">
            <w:pPr>
              <w:tabs>
                <w:tab w:val="left" w:pos="900"/>
              </w:tabs>
              <w:spacing w:before="0" w:beforeAutospacing="0" w:after="0" w:afterAutospacing="0"/>
              <w:jc w:val="center"/>
              <w:rPr>
                <w:sz w:val="20"/>
                <w:szCs w:val="20"/>
              </w:rPr>
            </w:pPr>
          </w:p>
        </w:tc>
        <w:tc>
          <w:tcPr>
            <w:tcW w:w="900" w:type="dxa"/>
          </w:tcPr>
          <w:p w:rsidR="002D12F5" w:rsidRPr="00357E6F" w:rsidRDefault="002D12F5" w:rsidP="002D12F5">
            <w:pPr>
              <w:pStyle w:val="261"/>
              <w:suppressAutoHyphens/>
              <w:snapToGrid w:val="0"/>
              <w:spacing w:line="240" w:lineRule="auto"/>
              <w:jc w:val="center"/>
              <w:rPr>
                <w:rFonts w:ascii="Times New Roman" w:eastAsia="Times New Roman" w:hAnsi="Times New Roman"/>
                <w:b w:val="0"/>
                <w:bCs/>
                <w:i/>
                <w:sz w:val="20"/>
              </w:rPr>
            </w:pPr>
            <w:r w:rsidRPr="00357E6F">
              <w:rPr>
                <w:rFonts w:ascii="Times New Roman" w:eastAsia="Times New Roman" w:hAnsi="Times New Roman"/>
                <w:b w:val="0"/>
                <w:bCs/>
                <w:i/>
                <w:sz w:val="20"/>
              </w:rPr>
              <w:t>4</w:t>
            </w:r>
          </w:p>
        </w:tc>
        <w:tc>
          <w:tcPr>
            <w:tcW w:w="720" w:type="dxa"/>
          </w:tcPr>
          <w:p w:rsidR="002D12F5" w:rsidRPr="00357E6F" w:rsidRDefault="002D12F5" w:rsidP="002D12F5">
            <w:pPr>
              <w:tabs>
                <w:tab w:val="left" w:pos="900"/>
              </w:tabs>
              <w:spacing w:before="0" w:beforeAutospacing="0" w:after="0" w:afterAutospacing="0"/>
              <w:jc w:val="center"/>
              <w:rPr>
                <w:sz w:val="20"/>
                <w:szCs w:val="20"/>
              </w:rPr>
            </w:pPr>
          </w:p>
        </w:tc>
        <w:tc>
          <w:tcPr>
            <w:tcW w:w="933" w:type="dxa"/>
          </w:tcPr>
          <w:p w:rsidR="002D12F5" w:rsidRPr="00357E6F" w:rsidRDefault="002D12F5" w:rsidP="002D12F5">
            <w:pPr>
              <w:pStyle w:val="261"/>
              <w:suppressAutoHyphens/>
              <w:snapToGrid w:val="0"/>
              <w:spacing w:line="240" w:lineRule="auto"/>
              <w:jc w:val="center"/>
              <w:rPr>
                <w:rFonts w:ascii="Times New Roman" w:eastAsia="Times New Roman" w:hAnsi="Times New Roman"/>
                <w:b w:val="0"/>
                <w:bCs/>
                <w:i/>
                <w:sz w:val="20"/>
              </w:rPr>
            </w:pPr>
            <w:r w:rsidRPr="00357E6F">
              <w:rPr>
                <w:rFonts w:ascii="Times New Roman" w:eastAsia="Times New Roman" w:hAnsi="Times New Roman"/>
                <w:b w:val="0"/>
                <w:bCs/>
                <w:i/>
                <w:sz w:val="20"/>
              </w:rPr>
              <w:t>4</w:t>
            </w:r>
          </w:p>
        </w:tc>
        <w:tc>
          <w:tcPr>
            <w:tcW w:w="759" w:type="dxa"/>
          </w:tcPr>
          <w:p w:rsidR="002D12F5" w:rsidRPr="00357E6F" w:rsidRDefault="002D12F5" w:rsidP="002D12F5">
            <w:pPr>
              <w:pStyle w:val="261"/>
              <w:suppressAutoHyphens/>
              <w:snapToGrid w:val="0"/>
              <w:spacing w:line="240" w:lineRule="auto"/>
              <w:jc w:val="center"/>
              <w:rPr>
                <w:rFonts w:ascii="Times New Roman" w:eastAsia="Times New Roman" w:hAnsi="Times New Roman"/>
                <w:b w:val="0"/>
                <w:bCs/>
                <w:sz w:val="20"/>
              </w:rPr>
            </w:pPr>
          </w:p>
        </w:tc>
        <w:tc>
          <w:tcPr>
            <w:tcW w:w="900" w:type="dxa"/>
          </w:tcPr>
          <w:p w:rsidR="002D12F5" w:rsidRPr="00357E6F" w:rsidRDefault="002D12F5" w:rsidP="002D12F5">
            <w:pPr>
              <w:pStyle w:val="261"/>
              <w:suppressAutoHyphens/>
              <w:snapToGrid w:val="0"/>
              <w:spacing w:line="240" w:lineRule="auto"/>
              <w:jc w:val="center"/>
              <w:rPr>
                <w:rFonts w:ascii="Times New Roman" w:eastAsia="Times New Roman" w:hAnsi="Times New Roman"/>
                <w:b w:val="0"/>
                <w:bCs/>
                <w:i/>
                <w:sz w:val="20"/>
              </w:rPr>
            </w:pPr>
            <w:r w:rsidRPr="00357E6F">
              <w:rPr>
                <w:rFonts w:ascii="Times New Roman" w:eastAsia="Times New Roman" w:hAnsi="Times New Roman"/>
                <w:b w:val="0"/>
                <w:bCs/>
                <w:i/>
                <w:sz w:val="20"/>
              </w:rPr>
              <w:t>4</w:t>
            </w:r>
          </w:p>
        </w:tc>
      </w:tr>
      <w:tr w:rsidR="002D12F5" w:rsidRPr="00357E6F" w:rsidTr="002D12F5">
        <w:tc>
          <w:tcPr>
            <w:tcW w:w="900" w:type="dxa"/>
          </w:tcPr>
          <w:p w:rsidR="002D12F5" w:rsidRPr="00357E6F" w:rsidRDefault="002D12F5" w:rsidP="002D12F5">
            <w:pPr>
              <w:suppressAutoHyphens/>
              <w:snapToGrid w:val="0"/>
              <w:spacing w:before="0" w:beforeAutospacing="0" w:after="0" w:afterAutospacing="0"/>
              <w:rPr>
                <w:sz w:val="20"/>
                <w:szCs w:val="20"/>
              </w:rPr>
            </w:pPr>
            <w:r w:rsidRPr="00357E6F">
              <w:rPr>
                <w:sz w:val="20"/>
                <w:szCs w:val="20"/>
              </w:rPr>
              <w:t>1.2.2</w:t>
            </w:r>
          </w:p>
        </w:tc>
        <w:tc>
          <w:tcPr>
            <w:tcW w:w="4320" w:type="dxa"/>
          </w:tcPr>
          <w:p w:rsidR="002D12F5" w:rsidRPr="00357E6F" w:rsidRDefault="002D12F5" w:rsidP="002D12F5">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2D12F5" w:rsidRPr="00357E6F" w:rsidRDefault="002D12F5" w:rsidP="002D12F5">
            <w:pPr>
              <w:suppressAutoHyphens/>
              <w:snapToGrid w:val="0"/>
              <w:spacing w:before="0" w:beforeAutospacing="0" w:after="0" w:afterAutospacing="0"/>
              <w:jc w:val="center"/>
              <w:rPr>
                <w:sz w:val="20"/>
                <w:szCs w:val="20"/>
              </w:rPr>
            </w:pPr>
            <w:r w:rsidRPr="00357E6F">
              <w:rPr>
                <w:sz w:val="20"/>
                <w:szCs w:val="20"/>
              </w:rPr>
              <w:t>-</w:t>
            </w:r>
          </w:p>
        </w:tc>
        <w:tc>
          <w:tcPr>
            <w:tcW w:w="900" w:type="dxa"/>
          </w:tcPr>
          <w:p w:rsidR="002D12F5" w:rsidRPr="00357E6F" w:rsidRDefault="002D12F5" w:rsidP="002D12F5">
            <w:pPr>
              <w:tabs>
                <w:tab w:val="left" w:pos="900"/>
              </w:tabs>
              <w:spacing w:before="0" w:beforeAutospacing="0" w:after="0" w:afterAutospacing="0"/>
              <w:jc w:val="center"/>
              <w:rPr>
                <w:b/>
                <w:sz w:val="20"/>
                <w:szCs w:val="20"/>
              </w:rPr>
            </w:pPr>
          </w:p>
        </w:tc>
        <w:tc>
          <w:tcPr>
            <w:tcW w:w="720" w:type="dxa"/>
          </w:tcPr>
          <w:p w:rsidR="002D12F5" w:rsidRPr="00357E6F" w:rsidRDefault="002D12F5" w:rsidP="002D12F5">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2D12F5" w:rsidRPr="00357E6F" w:rsidRDefault="002D12F5" w:rsidP="002D12F5">
            <w:pPr>
              <w:tabs>
                <w:tab w:val="left" w:pos="900"/>
              </w:tabs>
              <w:spacing w:before="0" w:beforeAutospacing="0" w:after="0" w:afterAutospacing="0"/>
              <w:jc w:val="center"/>
              <w:rPr>
                <w:b/>
                <w:sz w:val="20"/>
                <w:szCs w:val="20"/>
              </w:rPr>
            </w:pPr>
          </w:p>
        </w:tc>
        <w:tc>
          <w:tcPr>
            <w:tcW w:w="759" w:type="dxa"/>
          </w:tcPr>
          <w:p w:rsidR="002D12F5" w:rsidRPr="00357E6F" w:rsidRDefault="002D12F5" w:rsidP="002D12F5">
            <w:pPr>
              <w:pStyle w:val="afffd"/>
              <w:suppressAutoHyphens/>
              <w:snapToGrid w:val="0"/>
              <w:jc w:val="center"/>
              <w:rPr>
                <w:sz w:val="20"/>
                <w:szCs w:val="20"/>
              </w:rPr>
            </w:pPr>
            <w:r w:rsidRPr="00357E6F">
              <w:rPr>
                <w:sz w:val="20"/>
                <w:szCs w:val="20"/>
              </w:rPr>
              <w:t>-</w:t>
            </w:r>
          </w:p>
        </w:tc>
        <w:tc>
          <w:tcPr>
            <w:tcW w:w="900" w:type="dxa"/>
          </w:tcPr>
          <w:p w:rsidR="002D12F5" w:rsidRPr="00357E6F" w:rsidRDefault="002D12F5" w:rsidP="002D12F5">
            <w:pPr>
              <w:pStyle w:val="afffd"/>
              <w:suppressAutoHyphens/>
              <w:snapToGrid w:val="0"/>
              <w:jc w:val="center"/>
              <w:rPr>
                <w:sz w:val="20"/>
                <w:szCs w:val="20"/>
              </w:rPr>
            </w:pPr>
          </w:p>
        </w:tc>
      </w:tr>
      <w:tr w:rsidR="002D12F5" w:rsidRPr="00357E6F" w:rsidTr="002D12F5">
        <w:tc>
          <w:tcPr>
            <w:tcW w:w="900" w:type="dxa"/>
          </w:tcPr>
          <w:p w:rsidR="002D12F5" w:rsidRPr="00357E6F" w:rsidRDefault="002D12F5" w:rsidP="002D12F5">
            <w:pPr>
              <w:suppressAutoHyphens/>
              <w:snapToGrid w:val="0"/>
              <w:spacing w:before="0" w:beforeAutospacing="0" w:after="0" w:afterAutospacing="0"/>
              <w:rPr>
                <w:sz w:val="20"/>
                <w:szCs w:val="20"/>
              </w:rPr>
            </w:pPr>
            <w:r w:rsidRPr="00357E6F">
              <w:rPr>
                <w:sz w:val="20"/>
                <w:szCs w:val="20"/>
              </w:rPr>
              <w:t>1.2.3</w:t>
            </w:r>
          </w:p>
        </w:tc>
        <w:tc>
          <w:tcPr>
            <w:tcW w:w="4320" w:type="dxa"/>
          </w:tcPr>
          <w:p w:rsidR="002D12F5" w:rsidRPr="00357E6F" w:rsidRDefault="002D12F5" w:rsidP="002D12F5">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2D12F5" w:rsidRPr="00357E6F" w:rsidRDefault="002D12F5" w:rsidP="002D12F5">
            <w:pPr>
              <w:suppressAutoHyphens/>
              <w:snapToGrid w:val="0"/>
              <w:spacing w:before="0" w:beforeAutospacing="0" w:after="0" w:afterAutospacing="0"/>
              <w:jc w:val="center"/>
              <w:rPr>
                <w:sz w:val="20"/>
                <w:szCs w:val="20"/>
              </w:rPr>
            </w:pPr>
            <w:r w:rsidRPr="00357E6F">
              <w:rPr>
                <w:sz w:val="20"/>
                <w:szCs w:val="20"/>
              </w:rPr>
              <w:t>-</w:t>
            </w:r>
          </w:p>
          <w:p w:rsidR="002D12F5" w:rsidRPr="00357E6F" w:rsidRDefault="002D12F5" w:rsidP="002D12F5">
            <w:pPr>
              <w:pStyle w:val="afffd"/>
              <w:suppressAutoHyphens/>
              <w:snapToGrid w:val="0"/>
              <w:jc w:val="center"/>
              <w:rPr>
                <w:sz w:val="20"/>
                <w:szCs w:val="20"/>
              </w:rPr>
            </w:pPr>
          </w:p>
        </w:tc>
        <w:tc>
          <w:tcPr>
            <w:tcW w:w="900" w:type="dxa"/>
          </w:tcPr>
          <w:p w:rsidR="002D12F5" w:rsidRPr="00357E6F" w:rsidRDefault="002D12F5" w:rsidP="002D12F5">
            <w:pPr>
              <w:tabs>
                <w:tab w:val="left" w:pos="900"/>
              </w:tabs>
              <w:spacing w:before="0" w:beforeAutospacing="0" w:after="0" w:afterAutospacing="0"/>
              <w:jc w:val="center"/>
              <w:rPr>
                <w:b/>
                <w:sz w:val="20"/>
                <w:szCs w:val="20"/>
              </w:rPr>
            </w:pPr>
          </w:p>
        </w:tc>
        <w:tc>
          <w:tcPr>
            <w:tcW w:w="720" w:type="dxa"/>
          </w:tcPr>
          <w:p w:rsidR="002D12F5" w:rsidRPr="00357E6F" w:rsidRDefault="002D12F5" w:rsidP="002D12F5">
            <w:pPr>
              <w:suppressAutoHyphens/>
              <w:snapToGrid w:val="0"/>
              <w:spacing w:before="0" w:beforeAutospacing="0" w:after="0" w:afterAutospacing="0"/>
              <w:jc w:val="center"/>
              <w:rPr>
                <w:sz w:val="20"/>
                <w:szCs w:val="20"/>
              </w:rPr>
            </w:pPr>
            <w:r w:rsidRPr="00357E6F">
              <w:rPr>
                <w:sz w:val="20"/>
                <w:szCs w:val="20"/>
              </w:rPr>
              <w:t>-</w:t>
            </w:r>
          </w:p>
          <w:p w:rsidR="002D12F5" w:rsidRPr="00357E6F" w:rsidRDefault="002D12F5" w:rsidP="002D12F5">
            <w:pPr>
              <w:pStyle w:val="afffd"/>
              <w:suppressAutoHyphens/>
              <w:snapToGrid w:val="0"/>
              <w:jc w:val="center"/>
              <w:rPr>
                <w:sz w:val="20"/>
                <w:szCs w:val="20"/>
              </w:rPr>
            </w:pPr>
          </w:p>
        </w:tc>
        <w:tc>
          <w:tcPr>
            <w:tcW w:w="933" w:type="dxa"/>
          </w:tcPr>
          <w:p w:rsidR="002D12F5" w:rsidRPr="00357E6F" w:rsidRDefault="002D12F5" w:rsidP="002D12F5">
            <w:pPr>
              <w:tabs>
                <w:tab w:val="left" w:pos="900"/>
              </w:tabs>
              <w:spacing w:before="0" w:beforeAutospacing="0" w:after="0" w:afterAutospacing="0"/>
              <w:jc w:val="center"/>
              <w:rPr>
                <w:b/>
                <w:sz w:val="20"/>
                <w:szCs w:val="20"/>
              </w:rPr>
            </w:pPr>
          </w:p>
        </w:tc>
        <w:tc>
          <w:tcPr>
            <w:tcW w:w="759" w:type="dxa"/>
          </w:tcPr>
          <w:p w:rsidR="002D12F5" w:rsidRPr="00357E6F" w:rsidRDefault="002D12F5" w:rsidP="002D12F5">
            <w:pPr>
              <w:suppressAutoHyphens/>
              <w:snapToGrid w:val="0"/>
              <w:spacing w:before="0" w:beforeAutospacing="0" w:after="0" w:afterAutospacing="0"/>
              <w:jc w:val="center"/>
              <w:rPr>
                <w:sz w:val="20"/>
                <w:szCs w:val="20"/>
              </w:rPr>
            </w:pPr>
            <w:r w:rsidRPr="00357E6F">
              <w:rPr>
                <w:sz w:val="20"/>
                <w:szCs w:val="20"/>
              </w:rPr>
              <w:t>-</w:t>
            </w:r>
          </w:p>
          <w:p w:rsidR="002D12F5" w:rsidRPr="00357E6F" w:rsidRDefault="002D12F5" w:rsidP="002D12F5">
            <w:pPr>
              <w:suppressAutoHyphens/>
              <w:snapToGrid w:val="0"/>
              <w:spacing w:before="0" w:beforeAutospacing="0" w:after="0" w:afterAutospacing="0"/>
              <w:jc w:val="center"/>
              <w:rPr>
                <w:sz w:val="20"/>
                <w:szCs w:val="20"/>
              </w:rPr>
            </w:pPr>
          </w:p>
        </w:tc>
        <w:tc>
          <w:tcPr>
            <w:tcW w:w="900" w:type="dxa"/>
          </w:tcPr>
          <w:p w:rsidR="002D12F5" w:rsidRPr="00357E6F" w:rsidRDefault="002D12F5" w:rsidP="002D12F5">
            <w:pPr>
              <w:suppressAutoHyphens/>
              <w:snapToGrid w:val="0"/>
              <w:spacing w:before="0" w:beforeAutospacing="0" w:after="0" w:afterAutospacing="0"/>
              <w:jc w:val="center"/>
              <w:rPr>
                <w:sz w:val="20"/>
                <w:szCs w:val="20"/>
              </w:rPr>
            </w:pPr>
          </w:p>
        </w:tc>
      </w:tr>
      <w:tr w:rsidR="002D12F5" w:rsidRPr="00357E6F" w:rsidTr="002D12F5">
        <w:tc>
          <w:tcPr>
            <w:tcW w:w="900" w:type="dxa"/>
          </w:tcPr>
          <w:p w:rsidR="002D12F5" w:rsidRPr="00357E6F" w:rsidRDefault="002D12F5" w:rsidP="002D12F5">
            <w:pPr>
              <w:suppressAutoHyphens/>
              <w:snapToGrid w:val="0"/>
              <w:spacing w:before="0" w:beforeAutospacing="0" w:after="0" w:afterAutospacing="0"/>
              <w:rPr>
                <w:sz w:val="20"/>
                <w:szCs w:val="20"/>
              </w:rPr>
            </w:pPr>
            <w:r w:rsidRPr="00357E6F">
              <w:rPr>
                <w:sz w:val="20"/>
                <w:szCs w:val="20"/>
              </w:rPr>
              <w:lastRenderedPageBreak/>
              <w:t>1.3</w:t>
            </w:r>
          </w:p>
        </w:tc>
        <w:tc>
          <w:tcPr>
            <w:tcW w:w="4320" w:type="dxa"/>
          </w:tcPr>
          <w:p w:rsidR="002D12F5" w:rsidRPr="00357E6F" w:rsidRDefault="002D12F5" w:rsidP="002D12F5">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2D12F5" w:rsidRPr="00357E6F" w:rsidRDefault="002D12F5" w:rsidP="002D12F5">
            <w:pPr>
              <w:tabs>
                <w:tab w:val="left" w:pos="900"/>
              </w:tabs>
              <w:spacing w:before="0" w:beforeAutospacing="0" w:after="0" w:afterAutospacing="0"/>
              <w:jc w:val="center"/>
              <w:rPr>
                <w:sz w:val="20"/>
                <w:szCs w:val="20"/>
              </w:rPr>
            </w:pPr>
            <w:r w:rsidRPr="00357E6F">
              <w:rPr>
                <w:sz w:val="20"/>
                <w:szCs w:val="20"/>
              </w:rPr>
              <w:t>2,2</w:t>
            </w:r>
          </w:p>
        </w:tc>
        <w:tc>
          <w:tcPr>
            <w:tcW w:w="900" w:type="dxa"/>
          </w:tcPr>
          <w:p w:rsidR="002D12F5" w:rsidRPr="00357E6F" w:rsidRDefault="002D12F5" w:rsidP="002D12F5">
            <w:pPr>
              <w:tabs>
                <w:tab w:val="left" w:pos="900"/>
              </w:tabs>
              <w:spacing w:before="0" w:beforeAutospacing="0" w:after="0" w:afterAutospacing="0"/>
              <w:jc w:val="center"/>
              <w:rPr>
                <w:b/>
                <w:sz w:val="20"/>
                <w:szCs w:val="20"/>
              </w:rPr>
            </w:pPr>
          </w:p>
        </w:tc>
        <w:tc>
          <w:tcPr>
            <w:tcW w:w="720" w:type="dxa"/>
          </w:tcPr>
          <w:p w:rsidR="002D12F5" w:rsidRPr="00357E6F" w:rsidRDefault="002D12F5" w:rsidP="002D12F5">
            <w:pPr>
              <w:tabs>
                <w:tab w:val="left" w:pos="900"/>
              </w:tabs>
              <w:spacing w:before="0" w:beforeAutospacing="0" w:after="0" w:afterAutospacing="0"/>
              <w:jc w:val="center"/>
              <w:rPr>
                <w:sz w:val="20"/>
                <w:szCs w:val="20"/>
              </w:rPr>
            </w:pPr>
            <w:r w:rsidRPr="00357E6F">
              <w:rPr>
                <w:sz w:val="20"/>
                <w:szCs w:val="20"/>
              </w:rPr>
              <w:t>2,2</w:t>
            </w:r>
          </w:p>
        </w:tc>
        <w:tc>
          <w:tcPr>
            <w:tcW w:w="933" w:type="dxa"/>
          </w:tcPr>
          <w:p w:rsidR="002D12F5" w:rsidRPr="00357E6F" w:rsidRDefault="002D12F5" w:rsidP="002D12F5">
            <w:pPr>
              <w:tabs>
                <w:tab w:val="left" w:pos="900"/>
              </w:tabs>
              <w:spacing w:before="0" w:beforeAutospacing="0" w:after="0" w:afterAutospacing="0"/>
              <w:jc w:val="center"/>
              <w:rPr>
                <w:b/>
                <w:sz w:val="20"/>
                <w:szCs w:val="20"/>
              </w:rPr>
            </w:pPr>
          </w:p>
        </w:tc>
        <w:tc>
          <w:tcPr>
            <w:tcW w:w="759" w:type="dxa"/>
          </w:tcPr>
          <w:p w:rsidR="002D12F5" w:rsidRPr="00357E6F" w:rsidRDefault="002D12F5" w:rsidP="002D12F5">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2D12F5" w:rsidRPr="00357E6F" w:rsidRDefault="002D12F5" w:rsidP="002D12F5">
            <w:pPr>
              <w:suppressAutoHyphens/>
              <w:snapToGrid w:val="0"/>
              <w:spacing w:before="0" w:beforeAutospacing="0" w:after="0" w:afterAutospacing="0"/>
              <w:jc w:val="center"/>
              <w:rPr>
                <w:sz w:val="20"/>
                <w:szCs w:val="20"/>
              </w:rPr>
            </w:pPr>
          </w:p>
        </w:tc>
      </w:tr>
      <w:tr w:rsidR="002D12F5" w:rsidRPr="00357E6F" w:rsidTr="002D12F5">
        <w:tc>
          <w:tcPr>
            <w:tcW w:w="900" w:type="dxa"/>
          </w:tcPr>
          <w:p w:rsidR="002D12F5" w:rsidRPr="00357E6F" w:rsidRDefault="002D12F5" w:rsidP="002D12F5">
            <w:pPr>
              <w:suppressAutoHyphens/>
              <w:snapToGrid w:val="0"/>
              <w:spacing w:before="0" w:beforeAutospacing="0" w:after="0" w:afterAutospacing="0"/>
              <w:rPr>
                <w:sz w:val="20"/>
                <w:szCs w:val="20"/>
              </w:rPr>
            </w:pPr>
            <w:r w:rsidRPr="00357E6F">
              <w:rPr>
                <w:sz w:val="20"/>
                <w:szCs w:val="20"/>
              </w:rPr>
              <w:t>1.3.1</w:t>
            </w:r>
          </w:p>
        </w:tc>
        <w:tc>
          <w:tcPr>
            <w:tcW w:w="4320" w:type="dxa"/>
          </w:tcPr>
          <w:p w:rsidR="002D12F5" w:rsidRPr="00357E6F" w:rsidRDefault="002D12F5" w:rsidP="002D12F5">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2D12F5" w:rsidRPr="00357E6F" w:rsidRDefault="002D12F5" w:rsidP="002D12F5">
            <w:pPr>
              <w:tabs>
                <w:tab w:val="left" w:pos="900"/>
              </w:tabs>
              <w:spacing w:before="0" w:beforeAutospacing="0" w:after="0" w:afterAutospacing="0"/>
              <w:jc w:val="center"/>
              <w:rPr>
                <w:b/>
                <w:sz w:val="20"/>
                <w:szCs w:val="20"/>
              </w:rPr>
            </w:pPr>
          </w:p>
        </w:tc>
        <w:tc>
          <w:tcPr>
            <w:tcW w:w="900" w:type="dxa"/>
          </w:tcPr>
          <w:p w:rsidR="002D12F5" w:rsidRPr="00357E6F" w:rsidRDefault="002D12F5" w:rsidP="002D12F5">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2D12F5" w:rsidRPr="00357E6F" w:rsidRDefault="002D12F5" w:rsidP="002D12F5">
            <w:pPr>
              <w:tabs>
                <w:tab w:val="left" w:pos="900"/>
              </w:tabs>
              <w:spacing w:before="0" w:beforeAutospacing="0" w:after="0" w:afterAutospacing="0"/>
              <w:jc w:val="center"/>
              <w:rPr>
                <w:b/>
                <w:sz w:val="20"/>
                <w:szCs w:val="20"/>
              </w:rPr>
            </w:pPr>
          </w:p>
        </w:tc>
        <w:tc>
          <w:tcPr>
            <w:tcW w:w="933" w:type="dxa"/>
          </w:tcPr>
          <w:p w:rsidR="002D12F5" w:rsidRPr="00357E6F" w:rsidRDefault="002D12F5" w:rsidP="002D12F5">
            <w:pPr>
              <w:suppressAutoHyphens/>
              <w:snapToGrid w:val="0"/>
              <w:spacing w:before="0" w:beforeAutospacing="0" w:after="0" w:afterAutospacing="0"/>
              <w:jc w:val="center"/>
              <w:rPr>
                <w:sz w:val="20"/>
                <w:szCs w:val="20"/>
              </w:rPr>
            </w:pPr>
            <w:r w:rsidRPr="00357E6F">
              <w:rPr>
                <w:sz w:val="20"/>
                <w:szCs w:val="20"/>
              </w:rPr>
              <w:t>2</w:t>
            </w:r>
          </w:p>
        </w:tc>
        <w:tc>
          <w:tcPr>
            <w:tcW w:w="759" w:type="dxa"/>
          </w:tcPr>
          <w:p w:rsidR="002D12F5" w:rsidRPr="00357E6F" w:rsidRDefault="002D12F5" w:rsidP="002D12F5">
            <w:pPr>
              <w:suppressAutoHyphens/>
              <w:snapToGrid w:val="0"/>
              <w:spacing w:before="0" w:beforeAutospacing="0" w:after="0" w:afterAutospacing="0"/>
              <w:jc w:val="center"/>
              <w:rPr>
                <w:sz w:val="20"/>
                <w:szCs w:val="20"/>
              </w:rPr>
            </w:pPr>
          </w:p>
        </w:tc>
        <w:tc>
          <w:tcPr>
            <w:tcW w:w="900" w:type="dxa"/>
          </w:tcPr>
          <w:p w:rsidR="002D12F5" w:rsidRPr="00357E6F" w:rsidRDefault="002D12F5" w:rsidP="002D12F5">
            <w:pPr>
              <w:suppressAutoHyphens/>
              <w:snapToGrid w:val="0"/>
              <w:spacing w:before="0" w:beforeAutospacing="0" w:after="0" w:afterAutospacing="0"/>
              <w:jc w:val="center"/>
              <w:rPr>
                <w:sz w:val="20"/>
                <w:szCs w:val="20"/>
              </w:rPr>
            </w:pPr>
            <w:r w:rsidRPr="00357E6F">
              <w:rPr>
                <w:sz w:val="20"/>
                <w:szCs w:val="20"/>
              </w:rPr>
              <w:t>2</w:t>
            </w:r>
          </w:p>
        </w:tc>
      </w:tr>
      <w:tr w:rsidR="002D12F5" w:rsidRPr="00357E6F" w:rsidTr="002D12F5">
        <w:tc>
          <w:tcPr>
            <w:tcW w:w="900" w:type="dxa"/>
          </w:tcPr>
          <w:p w:rsidR="002D12F5" w:rsidRPr="00357E6F" w:rsidRDefault="002D12F5" w:rsidP="002D12F5">
            <w:pPr>
              <w:suppressAutoHyphens/>
              <w:snapToGrid w:val="0"/>
              <w:spacing w:before="0" w:beforeAutospacing="0" w:after="0" w:afterAutospacing="0"/>
              <w:rPr>
                <w:sz w:val="20"/>
                <w:szCs w:val="20"/>
              </w:rPr>
            </w:pPr>
            <w:r w:rsidRPr="00357E6F">
              <w:rPr>
                <w:sz w:val="20"/>
                <w:szCs w:val="20"/>
              </w:rPr>
              <w:t>1.3.2</w:t>
            </w:r>
          </w:p>
        </w:tc>
        <w:tc>
          <w:tcPr>
            <w:tcW w:w="4320" w:type="dxa"/>
          </w:tcPr>
          <w:p w:rsidR="002D12F5" w:rsidRPr="00357E6F" w:rsidRDefault="002D12F5" w:rsidP="002D12F5">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2D12F5" w:rsidRPr="00357E6F" w:rsidRDefault="002D12F5" w:rsidP="002D12F5">
            <w:pPr>
              <w:tabs>
                <w:tab w:val="left" w:pos="900"/>
              </w:tabs>
              <w:spacing w:before="0" w:beforeAutospacing="0" w:after="0" w:afterAutospacing="0"/>
              <w:jc w:val="center"/>
              <w:rPr>
                <w:b/>
                <w:sz w:val="20"/>
                <w:szCs w:val="20"/>
              </w:rPr>
            </w:pPr>
          </w:p>
        </w:tc>
        <w:tc>
          <w:tcPr>
            <w:tcW w:w="900" w:type="dxa"/>
          </w:tcPr>
          <w:p w:rsidR="002D12F5" w:rsidRPr="00357E6F" w:rsidRDefault="002D12F5" w:rsidP="002D12F5">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2D12F5" w:rsidRPr="00357E6F" w:rsidRDefault="002D12F5" w:rsidP="002D12F5">
            <w:pPr>
              <w:tabs>
                <w:tab w:val="left" w:pos="900"/>
              </w:tabs>
              <w:spacing w:before="0" w:beforeAutospacing="0" w:after="0" w:afterAutospacing="0"/>
              <w:jc w:val="center"/>
              <w:rPr>
                <w:b/>
                <w:sz w:val="20"/>
                <w:szCs w:val="20"/>
              </w:rPr>
            </w:pPr>
          </w:p>
        </w:tc>
        <w:tc>
          <w:tcPr>
            <w:tcW w:w="933" w:type="dxa"/>
          </w:tcPr>
          <w:p w:rsidR="002D12F5" w:rsidRPr="00357E6F" w:rsidRDefault="002D12F5" w:rsidP="002D12F5">
            <w:pPr>
              <w:suppressAutoHyphens/>
              <w:snapToGrid w:val="0"/>
              <w:spacing w:before="0" w:beforeAutospacing="0" w:after="0" w:afterAutospacing="0"/>
              <w:jc w:val="center"/>
              <w:rPr>
                <w:sz w:val="20"/>
                <w:szCs w:val="20"/>
              </w:rPr>
            </w:pPr>
            <w:r w:rsidRPr="00357E6F">
              <w:rPr>
                <w:sz w:val="20"/>
                <w:szCs w:val="20"/>
              </w:rPr>
              <w:t>0,2</w:t>
            </w:r>
          </w:p>
        </w:tc>
        <w:tc>
          <w:tcPr>
            <w:tcW w:w="759" w:type="dxa"/>
          </w:tcPr>
          <w:p w:rsidR="002D12F5" w:rsidRPr="00357E6F" w:rsidRDefault="002D12F5" w:rsidP="002D12F5">
            <w:pPr>
              <w:suppressAutoHyphens/>
              <w:snapToGrid w:val="0"/>
              <w:spacing w:before="0" w:beforeAutospacing="0" w:after="0" w:afterAutospacing="0"/>
              <w:jc w:val="center"/>
              <w:rPr>
                <w:sz w:val="20"/>
                <w:szCs w:val="20"/>
              </w:rPr>
            </w:pPr>
          </w:p>
        </w:tc>
        <w:tc>
          <w:tcPr>
            <w:tcW w:w="900" w:type="dxa"/>
          </w:tcPr>
          <w:p w:rsidR="002D12F5" w:rsidRPr="00357E6F" w:rsidRDefault="002D12F5" w:rsidP="002D12F5">
            <w:pPr>
              <w:suppressAutoHyphens/>
              <w:snapToGrid w:val="0"/>
              <w:spacing w:before="0" w:beforeAutospacing="0" w:after="0" w:afterAutospacing="0"/>
              <w:jc w:val="center"/>
              <w:rPr>
                <w:sz w:val="20"/>
                <w:szCs w:val="20"/>
              </w:rPr>
            </w:pPr>
            <w:r w:rsidRPr="00357E6F">
              <w:rPr>
                <w:sz w:val="20"/>
                <w:szCs w:val="20"/>
              </w:rPr>
              <w:t>0,2</w:t>
            </w:r>
          </w:p>
        </w:tc>
      </w:tr>
      <w:tr w:rsidR="002D12F5" w:rsidRPr="00357E6F" w:rsidTr="002D12F5">
        <w:tc>
          <w:tcPr>
            <w:tcW w:w="900" w:type="dxa"/>
          </w:tcPr>
          <w:p w:rsidR="002D12F5" w:rsidRPr="00357E6F" w:rsidRDefault="002D12F5" w:rsidP="002D12F5">
            <w:pPr>
              <w:suppressAutoHyphens/>
              <w:snapToGrid w:val="0"/>
              <w:spacing w:before="0" w:beforeAutospacing="0" w:after="0" w:afterAutospacing="0"/>
              <w:rPr>
                <w:sz w:val="20"/>
                <w:szCs w:val="20"/>
              </w:rPr>
            </w:pPr>
            <w:r w:rsidRPr="00357E6F">
              <w:rPr>
                <w:b/>
                <w:sz w:val="20"/>
                <w:szCs w:val="20"/>
              </w:rPr>
              <w:t>2</w:t>
            </w:r>
          </w:p>
        </w:tc>
        <w:tc>
          <w:tcPr>
            <w:tcW w:w="4320" w:type="dxa"/>
          </w:tcPr>
          <w:p w:rsidR="002D12F5" w:rsidRPr="00357E6F" w:rsidRDefault="002D12F5" w:rsidP="002D12F5">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2D12F5" w:rsidRPr="00357E6F" w:rsidRDefault="002D12F5" w:rsidP="002D12F5">
            <w:pPr>
              <w:tabs>
                <w:tab w:val="left" w:pos="900"/>
              </w:tabs>
              <w:spacing w:before="0" w:beforeAutospacing="0" w:after="0" w:afterAutospacing="0"/>
              <w:jc w:val="center"/>
              <w:rPr>
                <w:b/>
                <w:sz w:val="20"/>
                <w:szCs w:val="20"/>
              </w:rPr>
            </w:pPr>
            <w:r w:rsidRPr="00357E6F">
              <w:rPr>
                <w:b/>
                <w:sz w:val="20"/>
                <w:szCs w:val="20"/>
              </w:rPr>
              <w:t>174</w:t>
            </w:r>
          </w:p>
        </w:tc>
        <w:tc>
          <w:tcPr>
            <w:tcW w:w="900" w:type="dxa"/>
          </w:tcPr>
          <w:p w:rsidR="002D12F5" w:rsidRPr="00357E6F" w:rsidRDefault="002D12F5" w:rsidP="002D12F5">
            <w:pPr>
              <w:tabs>
                <w:tab w:val="left" w:pos="900"/>
              </w:tabs>
              <w:spacing w:before="0" w:beforeAutospacing="0" w:after="0" w:afterAutospacing="0"/>
              <w:jc w:val="center"/>
              <w:rPr>
                <w:b/>
                <w:sz w:val="20"/>
                <w:szCs w:val="20"/>
              </w:rPr>
            </w:pPr>
          </w:p>
        </w:tc>
        <w:tc>
          <w:tcPr>
            <w:tcW w:w="720" w:type="dxa"/>
            <w:vAlign w:val="center"/>
          </w:tcPr>
          <w:p w:rsidR="002D12F5" w:rsidRPr="00357E6F" w:rsidRDefault="002D12F5" w:rsidP="002D12F5">
            <w:pPr>
              <w:tabs>
                <w:tab w:val="left" w:pos="900"/>
              </w:tabs>
              <w:spacing w:before="0" w:beforeAutospacing="0" w:after="0" w:afterAutospacing="0"/>
              <w:jc w:val="center"/>
              <w:rPr>
                <w:b/>
                <w:sz w:val="20"/>
                <w:szCs w:val="20"/>
              </w:rPr>
            </w:pPr>
            <w:r w:rsidRPr="00357E6F">
              <w:rPr>
                <w:b/>
                <w:sz w:val="20"/>
                <w:szCs w:val="20"/>
              </w:rPr>
              <w:t>174</w:t>
            </w:r>
          </w:p>
        </w:tc>
        <w:tc>
          <w:tcPr>
            <w:tcW w:w="933" w:type="dxa"/>
          </w:tcPr>
          <w:p w:rsidR="002D12F5" w:rsidRPr="00357E6F" w:rsidRDefault="002D12F5" w:rsidP="002D12F5">
            <w:pPr>
              <w:tabs>
                <w:tab w:val="left" w:pos="900"/>
              </w:tabs>
              <w:spacing w:before="0" w:beforeAutospacing="0" w:after="0" w:afterAutospacing="0"/>
              <w:jc w:val="center"/>
              <w:rPr>
                <w:b/>
                <w:sz w:val="20"/>
                <w:szCs w:val="20"/>
              </w:rPr>
            </w:pPr>
          </w:p>
        </w:tc>
        <w:tc>
          <w:tcPr>
            <w:tcW w:w="759" w:type="dxa"/>
          </w:tcPr>
          <w:p w:rsidR="002D12F5" w:rsidRPr="00357E6F" w:rsidRDefault="002D12F5" w:rsidP="002D12F5">
            <w:pPr>
              <w:suppressAutoHyphens/>
              <w:snapToGrid w:val="0"/>
              <w:spacing w:before="0" w:beforeAutospacing="0" w:after="0" w:afterAutospacing="0"/>
              <w:jc w:val="center"/>
              <w:rPr>
                <w:sz w:val="20"/>
                <w:szCs w:val="20"/>
              </w:rPr>
            </w:pPr>
            <w:r w:rsidRPr="00357E6F">
              <w:rPr>
                <w:b/>
                <w:sz w:val="20"/>
                <w:szCs w:val="20"/>
              </w:rPr>
              <w:t>193</w:t>
            </w:r>
          </w:p>
        </w:tc>
        <w:tc>
          <w:tcPr>
            <w:tcW w:w="900" w:type="dxa"/>
          </w:tcPr>
          <w:p w:rsidR="002D12F5" w:rsidRPr="00357E6F" w:rsidRDefault="002D12F5" w:rsidP="002D12F5">
            <w:pPr>
              <w:suppressAutoHyphens/>
              <w:snapToGrid w:val="0"/>
              <w:spacing w:before="0" w:beforeAutospacing="0" w:after="0" w:afterAutospacing="0"/>
              <w:jc w:val="center"/>
              <w:rPr>
                <w:sz w:val="20"/>
                <w:szCs w:val="20"/>
              </w:rPr>
            </w:pPr>
          </w:p>
        </w:tc>
      </w:tr>
      <w:tr w:rsidR="002D12F5" w:rsidRPr="00357E6F" w:rsidTr="002D12F5">
        <w:tc>
          <w:tcPr>
            <w:tcW w:w="900" w:type="dxa"/>
          </w:tcPr>
          <w:p w:rsidR="002D12F5" w:rsidRPr="00357E6F" w:rsidRDefault="002D12F5" w:rsidP="002D12F5">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320" w:type="dxa"/>
          </w:tcPr>
          <w:p w:rsidR="002D12F5" w:rsidRPr="00357E6F" w:rsidRDefault="002D12F5" w:rsidP="002D12F5">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2D12F5" w:rsidRPr="00357E6F" w:rsidRDefault="002D12F5" w:rsidP="002D12F5">
            <w:pPr>
              <w:tabs>
                <w:tab w:val="left" w:pos="900"/>
              </w:tabs>
              <w:spacing w:before="0" w:beforeAutospacing="0" w:after="0" w:afterAutospacing="0"/>
              <w:jc w:val="center"/>
              <w:rPr>
                <w:sz w:val="20"/>
                <w:szCs w:val="20"/>
              </w:rPr>
            </w:pPr>
          </w:p>
          <w:p w:rsidR="002D12F5" w:rsidRPr="00357E6F" w:rsidRDefault="002D12F5" w:rsidP="002D12F5">
            <w:pPr>
              <w:tabs>
                <w:tab w:val="left" w:pos="900"/>
              </w:tabs>
              <w:spacing w:before="0" w:beforeAutospacing="0" w:after="0" w:afterAutospacing="0"/>
              <w:jc w:val="center"/>
              <w:rPr>
                <w:sz w:val="20"/>
                <w:szCs w:val="20"/>
              </w:rPr>
            </w:pPr>
          </w:p>
          <w:p w:rsidR="002D12F5" w:rsidRPr="00357E6F" w:rsidRDefault="002D12F5" w:rsidP="002D12F5">
            <w:pPr>
              <w:tabs>
                <w:tab w:val="left" w:pos="900"/>
              </w:tabs>
              <w:spacing w:before="0" w:beforeAutospacing="0" w:after="0" w:afterAutospacing="0"/>
              <w:jc w:val="center"/>
              <w:rPr>
                <w:sz w:val="20"/>
                <w:szCs w:val="20"/>
              </w:rPr>
            </w:pPr>
            <w:r w:rsidRPr="00357E6F">
              <w:rPr>
                <w:sz w:val="20"/>
                <w:szCs w:val="20"/>
              </w:rPr>
              <w:t>174</w:t>
            </w:r>
          </w:p>
        </w:tc>
        <w:tc>
          <w:tcPr>
            <w:tcW w:w="900" w:type="dxa"/>
          </w:tcPr>
          <w:p w:rsidR="002D12F5" w:rsidRPr="00357E6F" w:rsidRDefault="002D12F5" w:rsidP="002D12F5">
            <w:pPr>
              <w:tabs>
                <w:tab w:val="left" w:pos="900"/>
              </w:tabs>
              <w:spacing w:before="0" w:beforeAutospacing="0" w:after="0" w:afterAutospacing="0"/>
              <w:jc w:val="center"/>
              <w:rPr>
                <w:b/>
                <w:sz w:val="20"/>
                <w:szCs w:val="20"/>
              </w:rPr>
            </w:pPr>
          </w:p>
        </w:tc>
        <w:tc>
          <w:tcPr>
            <w:tcW w:w="720" w:type="dxa"/>
          </w:tcPr>
          <w:p w:rsidR="002D12F5" w:rsidRPr="00357E6F" w:rsidRDefault="002D12F5" w:rsidP="002D12F5">
            <w:pPr>
              <w:tabs>
                <w:tab w:val="left" w:pos="900"/>
              </w:tabs>
              <w:spacing w:before="0" w:beforeAutospacing="0" w:after="0" w:afterAutospacing="0"/>
              <w:jc w:val="center"/>
              <w:rPr>
                <w:sz w:val="20"/>
                <w:szCs w:val="20"/>
              </w:rPr>
            </w:pPr>
          </w:p>
          <w:p w:rsidR="002D12F5" w:rsidRPr="00357E6F" w:rsidRDefault="002D12F5" w:rsidP="002D12F5">
            <w:pPr>
              <w:tabs>
                <w:tab w:val="left" w:pos="900"/>
              </w:tabs>
              <w:spacing w:before="0" w:beforeAutospacing="0" w:after="0" w:afterAutospacing="0"/>
              <w:jc w:val="center"/>
              <w:rPr>
                <w:sz w:val="20"/>
                <w:szCs w:val="20"/>
              </w:rPr>
            </w:pPr>
          </w:p>
          <w:p w:rsidR="002D12F5" w:rsidRPr="00357E6F" w:rsidRDefault="002D12F5" w:rsidP="002D12F5">
            <w:pPr>
              <w:tabs>
                <w:tab w:val="left" w:pos="900"/>
              </w:tabs>
              <w:spacing w:before="0" w:beforeAutospacing="0" w:after="0" w:afterAutospacing="0"/>
              <w:jc w:val="center"/>
              <w:rPr>
                <w:sz w:val="20"/>
                <w:szCs w:val="20"/>
              </w:rPr>
            </w:pPr>
            <w:r w:rsidRPr="00357E6F">
              <w:rPr>
                <w:sz w:val="20"/>
                <w:szCs w:val="20"/>
              </w:rPr>
              <w:t>174</w:t>
            </w:r>
          </w:p>
        </w:tc>
        <w:tc>
          <w:tcPr>
            <w:tcW w:w="933" w:type="dxa"/>
          </w:tcPr>
          <w:p w:rsidR="002D12F5" w:rsidRPr="00357E6F" w:rsidRDefault="002D12F5" w:rsidP="002D12F5">
            <w:pPr>
              <w:tabs>
                <w:tab w:val="left" w:pos="900"/>
              </w:tabs>
              <w:spacing w:before="0" w:beforeAutospacing="0" w:after="0" w:afterAutospacing="0"/>
              <w:jc w:val="center"/>
              <w:rPr>
                <w:b/>
                <w:sz w:val="20"/>
                <w:szCs w:val="20"/>
              </w:rPr>
            </w:pPr>
          </w:p>
        </w:tc>
        <w:tc>
          <w:tcPr>
            <w:tcW w:w="759" w:type="dxa"/>
          </w:tcPr>
          <w:p w:rsidR="002D12F5" w:rsidRPr="00357E6F" w:rsidRDefault="002D12F5" w:rsidP="002D12F5">
            <w:pPr>
              <w:pStyle w:val="afffd"/>
              <w:suppressAutoHyphens/>
              <w:snapToGrid w:val="0"/>
              <w:jc w:val="center"/>
              <w:rPr>
                <w:sz w:val="20"/>
                <w:szCs w:val="20"/>
              </w:rPr>
            </w:pPr>
          </w:p>
          <w:p w:rsidR="002D12F5" w:rsidRPr="00357E6F" w:rsidRDefault="002D12F5" w:rsidP="002D12F5">
            <w:pPr>
              <w:pStyle w:val="afffd"/>
              <w:suppressAutoHyphens/>
              <w:snapToGrid w:val="0"/>
              <w:jc w:val="center"/>
              <w:rPr>
                <w:sz w:val="20"/>
                <w:szCs w:val="20"/>
              </w:rPr>
            </w:pPr>
          </w:p>
          <w:p w:rsidR="002D12F5" w:rsidRPr="00357E6F" w:rsidRDefault="002D12F5" w:rsidP="002D12F5">
            <w:pPr>
              <w:pStyle w:val="afffd"/>
              <w:suppressAutoHyphens/>
              <w:snapToGrid w:val="0"/>
              <w:jc w:val="center"/>
              <w:rPr>
                <w:b/>
                <w:sz w:val="20"/>
                <w:szCs w:val="20"/>
              </w:rPr>
            </w:pPr>
            <w:r w:rsidRPr="00357E6F">
              <w:rPr>
                <w:sz w:val="20"/>
                <w:szCs w:val="20"/>
              </w:rPr>
              <w:t>193</w:t>
            </w:r>
          </w:p>
        </w:tc>
        <w:tc>
          <w:tcPr>
            <w:tcW w:w="900" w:type="dxa"/>
          </w:tcPr>
          <w:p w:rsidR="002D12F5" w:rsidRPr="00357E6F" w:rsidRDefault="002D12F5" w:rsidP="002D12F5">
            <w:pPr>
              <w:pStyle w:val="afffd"/>
              <w:suppressAutoHyphens/>
              <w:snapToGrid w:val="0"/>
              <w:jc w:val="center"/>
              <w:rPr>
                <w:b/>
                <w:sz w:val="20"/>
                <w:szCs w:val="20"/>
              </w:rPr>
            </w:pPr>
          </w:p>
        </w:tc>
      </w:tr>
      <w:tr w:rsidR="002D12F5" w:rsidRPr="00357E6F" w:rsidTr="002D12F5">
        <w:tc>
          <w:tcPr>
            <w:tcW w:w="900" w:type="dxa"/>
          </w:tcPr>
          <w:p w:rsidR="002D12F5" w:rsidRPr="00357E6F" w:rsidRDefault="002D12F5" w:rsidP="002D12F5">
            <w:pPr>
              <w:suppressAutoHyphens/>
              <w:spacing w:before="0" w:beforeAutospacing="0" w:after="0" w:afterAutospacing="0"/>
              <w:rPr>
                <w:sz w:val="20"/>
                <w:szCs w:val="20"/>
              </w:rPr>
            </w:pPr>
            <w:r w:rsidRPr="00357E6F">
              <w:rPr>
                <w:sz w:val="20"/>
                <w:szCs w:val="20"/>
              </w:rPr>
              <w:t>2.2</w:t>
            </w:r>
          </w:p>
        </w:tc>
        <w:tc>
          <w:tcPr>
            <w:tcW w:w="4320" w:type="dxa"/>
          </w:tcPr>
          <w:p w:rsidR="002D12F5" w:rsidRPr="00357E6F" w:rsidRDefault="002D12F5" w:rsidP="002D12F5">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2D12F5" w:rsidRPr="00357E6F" w:rsidRDefault="002D12F5" w:rsidP="002D12F5">
            <w:pPr>
              <w:pStyle w:val="afffd"/>
              <w:suppressAutoHyphens/>
              <w:snapToGrid w:val="0"/>
              <w:jc w:val="center"/>
              <w:rPr>
                <w:b/>
                <w:sz w:val="20"/>
                <w:szCs w:val="20"/>
              </w:rPr>
            </w:pPr>
            <w:r w:rsidRPr="00357E6F">
              <w:rPr>
                <w:b/>
                <w:sz w:val="20"/>
                <w:szCs w:val="20"/>
              </w:rPr>
              <w:t>15,8</w:t>
            </w:r>
          </w:p>
          <w:p w:rsidR="002D12F5" w:rsidRPr="00357E6F" w:rsidRDefault="002D12F5" w:rsidP="002D12F5">
            <w:pPr>
              <w:tabs>
                <w:tab w:val="left" w:pos="900"/>
              </w:tabs>
              <w:spacing w:before="0" w:beforeAutospacing="0" w:after="0" w:afterAutospacing="0"/>
              <w:jc w:val="center"/>
              <w:rPr>
                <w:b/>
                <w:sz w:val="20"/>
                <w:szCs w:val="20"/>
              </w:rPr>
            </w:pPr>
          </w:p>
        </w:tc>
        <w:tc>
          <w:tcPr>
            <w:tcW w:w="900" w:type="dxa"/>
            <w:vAlign w:val="center"/>
          </w:tcPr>
          <w:p w:rsidR="002D12F5" w:rsidRPr="00357E6F" w:rsidRDefault="002D12F5" w:rsidP="002D12F5">
            <w:pPr>
              <w:tabs>
                <w:tab w:val="left" w:pos="900"/>
              </w:tabs>
              <w:spacing w:before="0" w:beforeAutospacing="0" w:after="0" w:afterAutospacing="0"/>
              <w:jc w:val="center"/>
              <w:rPr>
                <w:b/>
                <w:sz w:val="20"/>
                <w:szCs w:val="20"/>
              </w:rPr>
            </w:pPr>
          </w:p>
        </w:tc>
        <w:tc>
          <w:tcPr>
            <w:tcW w:w="720" w:type="dxa"/>
            <w:vAlign w:val="center"/>
          </w:tcPr>
          <w:p w:rsidR="002D12F5" w:rsidRPr="00357E6F" w:rsidRDefault="002D12F5" w:rsidP="002D12F5">
            <w:pPr>
              <w:pStyle w:val="afffd"/>
              <w:suppressAutoHyphens/>
              <w:snapToGrid w:val="0"/>
              <w:jc w:val="center"/>
              <w:rPr>
                <w:b/>
                <w:sz w:val="20"/>
                <w:szCs w:val="20"/>
              </w:rPr>
            </w:pPr>
            <w:r w:rsidRPr="00357E6F">
              <w:rPr>
                <w:b/>
                <w:sz w:val="20"/>
                <w:szCs w:val="20"/>
              </w:rPr>
              <w:t>15,8</w:t>
            </w:r>
          </w:p>
          <w:p w:rsidR="002D12F5" w:rsidRPr="00357E6F" w:rsidRDefault="002D12F5" w:rsidP="002D12F5">
            <w:pPr>
              <w:tabs>
                <w:tab w:val="left" w:pos="900"/>
              </w:tabs>
              <w:spacing w:before="0" w:beforeAutospacing="0" w:after="0" w:afterAutospacing="0"/>
              <w:jc w:val="center"/>
              <w:rPr>
                <w:b/>
                <w:sz w:val="20"/>
                <w:szCs w:val="20"/>
              </w:rPr>
            </w:pPr>
          </w:p>
        </w:tc>
        <w:tc>
          <w:tcPr>
            <w:tcW w:w="933" w:type="dxa"/>
            <w:vAlign w:val="center"/>
          </w:tcPr>
          <w:p w:rsidR="002D12F5" w:rsidRPr="00357E6F" w:rsidRDefault="002D12F5" w:rsidP="002D12F5">
            <w:pPr>
              <w:tabs>
                <w:tab w:val="left" w:pos="900"/>
              </w:tabs>
              <w:spacing w:before="0" w:beforeAutospacing="0" w:after="0" w:afterAutospacing="0"/>
              <w:jc w:val="center"/>
              <w:rPr>
                <w:b/>
                <w:sz w:val="20"/>
                <w:szCs w:val="20"/>
              </w:rPr>
            </w:pPr>
          </w:p>
        </w:tc>
        <w:tc>
          <w:tcPr>
            <w:tcW w:w="759" w:type="dxa"/>
          </w:tcPr>
          <w:p w:rsidR="002D12F5" w:rsidRPr="00357E6F" w:rsidRDefault="002D12F5" w:rsidP="002D12F5">
            <w:pPr>
              <w:pStyle w:val="afffd"/>
              <w:suppressAutoHyphens/>
              <w:snapToGrid w:val="0"/>
              <w:jc w:val="center"/>
              <w:rPr>
                <w:sz w:val="20"/>
                <w:szCs w:val="20"/>
              </w:rPr>
            </w:pPr>
            <w:r w:rsidRPr="00357E6F">
              <w:rPr>
                <w:b/>
                <w:sz w:val="20"/>
                <w:szCs w:val="20"/>
              </w:rPr>
              <w:t>6,8</w:t>
            </w:r>
          </w:p>
        </w:tc>
        <w:tc>
          <w:tcPr>
            <w:tcW w:w="900" w:type="dxa"/>
          </w:tcPr>
          <w:p w:rsidR="002D12F5" w:rsidRPr="00357E6F" w:rsidRDefault="002D12F5" w:rsidP="002D12F5">
            <w:pPr>
              <w:pStyle w:val="afffd"/>
              <w:suppressAutoHyphens/>
              <w:snapToGrid w:val="0"/>
              <w:jc w:val="center"/>
              <w:rPr>
                <w:b/>
                <w:sz w:val="20"/>
                <w:szCs w:val="20"/>
              </w:rPr>
            </w:pPr>
          </w:p>
        </w:tc>
      </w:tr>
      <w:tr w:rsidR="002D12F5" w:rsidRPr="00357E6F" w:rsidTr="002D12F5">
        <w:tc>
          <w:tcPr>
            <w:tcW w:w="900" w:type="dxa"/>
            <w:vMerge w:val="restart"/>
          </w:tcPr>
          <w:p w:rsidR="002D12F5" w:rsidRPr="00357E6F" w:rsidRDefault="002D12F5" w:rsidP="002D12F5">
            <w:pPr>
              <w:suppressAutoHyphens/>
              <w:snapToGrid w:val="0"/>
              <w:spacing w:before="0" w:beforeAutospacing="0" w:after="0" w:afterAutospacing="0"/>
              <w:rPr>
                <w:b/>
                <w:sz w:val="20"/>
                <w:szCs w:val="20"/>
              </w:rPr>
            </w:pPr>
            <w:r w:rsidRPr="00357E6F">
              <w:rPr>
                <w:b/>
                <w:sz w:val="20"/>
                <w:szCs w:val="20"/>
              </w:rPr>
              <w:t>3</w:t>
            </w:r>
          </w:p>
        </w:tc>
        <w:tc>
          <w:tcPr>
            <w:tcW w:w="4320" w:type="dxa"/>
            <w:vMerge w:val="restart"/>
          </w:tcPr>
          <w:p w:rsidR="002D12F5" w:rsidRPr="00357E6F" w:rsidRDefault="002D12F5" w:rsidP="002D12F5">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2D12F5" w:rsidRPr="00357E6F" w:rsidRDefault="002D12F5" w:rsidP="002D12F5">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2D12F5" w:rsidRPr="00357E6F" w:rsidRDefault="002D12F5" w:rsidP="002D12F5">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tcPr>
          <w:p w:rsidR="002D12F5" w:rsidRPr="00357E6F" w:rsidRDefault="002D12F5" w:rsidP="002D12F5">
            <w:pPr>
              <w:suppressAutoHyphens/>
              <w:snapToGrid w:val="0"/>
              <w:spacing w:before="0" w:beforeAutospacing="0" w:after="0" w:afterAutospacing="0"/>
              <w:jc w:val="center"/>
              <w:rPr>
                <w:b/>
                <w:sz w:val="20"/>
                <w:szCs w:val="20"/>
              </w:rPr>
            </w:pPr>
            <w:r w:rsidRPr="00357E6F">
              <w:rPr>
                <w:b/>
                <w:sz w:val="20"/>
                <w:szCs w:val="20"/>
              </w:rPr>
              <w:t>216</w:t>
            </w:r>
          </w:p>
        </w:tc>
        <w:tc>
          <w:tcPr>
            <w:tcW w:w="900" w:type="dxa"/>
            <w:vAlign w:val="center"/>
          </w:tcPr>
          <w:p w:rsidR="002D12F5" w:rsidRPr="00357E6F" w:rsidRDefault="002D12F5" w:rsidP="002D12F5">
            <w:pPr>
              <w:tabs>
                <w:tab w:val="left" w:pos="900"/>
              </w:tabs>
              <w:spacing w:before="0" w:beforeAutospacing="0" w:after="0" w:afterAutospacing="0"/>
              <w:jc w:val="center"/>
              <w:rPr>
                <w:b/>
                <w:sz w:val="20"/>
                <w:szCs w:val="20"/>
              </w:rPr>
            </w:pPr>
          </w:p>
        </w:tc>
        <w:tc>
          <w:tcPr>
            <w:tcW w:w="720" w:type="dxa"/>
          </w:tcPr>
          <w:p w:rsidR="002D12F5" w:rsidRPr="00357E6F" w:rsidRDefault="002D12F5" w:rsidP="002D12F5">
            <w:pPr>
              <w:suppressAutoHyphens/>
              <w:snapToGrid w:val="0"/>
              <w:spacing w:before="0" w:beforeAutospacing="0" w:after="0" w:afterAutospacing="0"/>
              <w:jc w:val="center"/>
              <w:rPr>
                <w:b/>
                <w:sz w:val="20"/>
                <w:szCs w:val="20"/>
              </w:rPr>
            </w:pPr>
            <w:r w:rsidRPr="00357E6F">
              <w:rPr>
                <w:b/>
                <w:sz w:val="20"/>
                <w:szCs w:val="20"/>
              </w:rPr>
              <w:t>216</w:t>
            </w:r>
          </w:p>
        </w:tc>
        <w:tc>
          <w:tcPr>
            <w:tcW w:w="933" w:type="dxa"/>
            <w:vAlign w:val="center"/>
          </w:tcPr>
          <w:p w:rsidR="002D12F5" w:rsidRPr="00357E6F" w:rsidRDefault="002D12F5" w:rsidP="002D12F5">
            <w:pPr>
              <w:tabs>
                <w:tab w:val="left" w:pos="900"/>
              </w:tabs>
              <w:spacing w:before="0" w:beforeAutospacing="0" w:after="0" w:afterAutospacing="0"/>
              <w:jc w:val="center"/>
              <w:rPr>
                <w:b/>
                <w:sz w:val="20"/>
                <w:szCs w:val="20"/>
              </w:rPr>
            </w:pPr>
          </w:p>
        </w:tc>
        <w:tc>
          <w:tcPr>
            <w:tcW w:w="759" w:type="dxa"/>
          </w:tcPr>
          <w:p w:rsidR="002D12F5" w:rsidRPr="00357E6F" w:rsidRDefault="002D12F5" w:rsidP="002D12F5">
            <w:pPr>
              <w:suppressAutoHyphens/>
              <w:snapToGrid w:val="0"/>
              <w:spacing w:before="0" w:beforeAutospacing="0" w:after="0" w:afterAutospacing="0"/>
              <w:jc w:val="center"/>
              <w:rPr>
                <w:b/>
                <w:sz w:val="20"/>
                <w:szCs w:val="20"/>
              </w:rPr>
            </w:pPr>
            <w:r w:rsidRPr="00357E6F">
              <w:rPr>
                <w:b/>
                <w:sz w:val="20"/>
                <w:szCs w:val="20"/>
              </w:rPr>
              <w:t>216</w:t>
            </w:r>
          </w:p>
        </w:tc>
        <w:tc>
          <w:tcPr>
            <w:tcW w:w="900" w:type="dxa"/>
            <w:vAlign w:val="center"/>
          </w:tcPr>
          <w:p w:rsidR="002D12F5" w:rsidRPr="00357E6F" w:rsidRDefault="002D12F5" w:rsidP="002D12F5">
            <w:pPr>
              <w:tabs>
                <w:tab w:val="left" w:pos="900"/>
              </w:tabs>
              <w:spacing w:before="0" w:beforeAutospacing="0" w:after="0" w:afterAutospacing="0"/>
              <w:jc w:val="center"/>
              <w:rPr>
                <w:b/>
                <w:sz w:val="20"/>
                <w:szCs w:val="20"/>
              </w:rPr>
            </w:pPr>
          </w:p>
        </w:tc>
      </w:tr>
      <w:tr w:rsidR="002D12F5" w:rsidRPr="00357E6F" w:rsidTr="002D12F5">
        <w:tc>
          <w:tcPr>
            <w:tcW w:w="900" w:type="dxa"/>
            <w:vMerge/>
          </w:tcPr>
          <w:p w:rsidR="002D12F5" w:rsidRPr="00357E6F" w:rsidRDefault="002D12F5" w:rsidP="002D12F5">
            <w:pPr>
              <w:suppressAutoHyphens/>
              <w:snapToGrid w:val="0"/>
              <w:spacing w:before="0" w:beforeAutospacing="0" w:after="0" w:afterAutospacing="0"/>
              <w:rPr>
                <w:b/>
                <w:sz w:val="20"/>
                <w:szCs w:val="20"/>
              </w:rPr>
            </w:pPr>
          </w:p>
        </w:tc>
        <w:tc>
          <w:tcPr>
            <w:tcW w:w="4320" w:type="dxa"/>
            <w:vMerge/>
          </w:tcPr>
          <w:p w:rsidR="002D12F5" w:rsidRPr="00357E6F" w:rsidRDefault="002D12F5" w:rsidP="002D12F5">
            <w:pPr>
              <w:suppressAutoHyphens/>
              <w:snapToGrid w:val="0"/>
              <w:spacing w:before="0" w:beforeAutospacing="0" w:after="0" w:afterAutospacing="0"/>
              <w:rPr>
                <w:b/>
                <w:sz w:val="20"/>
                <w:szCs w:val="20"/>
              </w:rPr>
            </w:pPr>
          </w:p>
        </w:tc>
        <w:tc>
          <w:tcPr>
            <w:tcW w:w="720" w:type="dxa"/>
          </w:tcPr>
          <w:p w:rsidR="002D12F5" w:rsidRPr="00357E6F" w:rsidRDefault="002D12F5" w:rsidP="002D12F5">
            <w:pPr>
              <w:suppressAutoHyphens/>
              <w:snapToGrid w:val="0"/>
              <w:spacing w:before="0" w:beforeAutospacing="0" w:after="0" w:afterAutospacing="0"/>
              <w:jc w:val="center"/>
              <w:rPr>
                <w:sz w:val="20"/>
                <w:szCs w:val="20"/>
              </w:rPr>
            </w:pPr>
            <w:r w:rsidRPr="00357E6F">
              <w:rPr>
                <w:sz w:val="20"/>
                <w:szCs w:val="20"/>
              </w:rPr>
              <w:t>6</w:t>
            </w:r>
          </w:p>
        </w:tc>
        <w:tc>
          <w:tcPr>
            <w:tcW w:w="900" w:type="dxa"/>
            <w:vAlign w:val="center"/>
          </w:tcPr>
          <w:p w:rsidR="002D12F5" w:rsidRPr="00357E6F" w:rsidRDefault="002D12F5" w:rsidP="002D12F5">
            <w:pPr>
              <w:tabs>
                <w:tab w:val="left" w:pos="900"/>
              </w:tabs>
              <w:spacing w:before="0" w:beforeAutospacing="0" w:after="0" w:afterAutospacing="0"/>
              <w:jc w:val="center"/>
              <w:rPr>
                <w:sz w:val="20"/>
                <w:szCs w:val="20"/>
              </w:rPr>
            </w:pPr>
          </w:p>
        </w:tc>
        <w:tc>
          <w:tcPr>
            <w:tcW w:w="720" w:type="dxa"/>
          </w:tcPr>
          <w:p w:rsidR="002D12F5" w:rsidRPr="00357E6F" w:rsidRDefault="002D12F5" w:rsidP="002D12F5">
            <w:pPr>
              <w:suppressAutoHyphens/>
              <w:snapToGrid w:val="0"/>
              <w:spacing w:before="0" w:beforeAutospacing="0" w:after="0" w:afterAutospacing="0"/>
              <w:jc w:val="center"/>
              <w:rPr>
                <w:sz w:val="20"/>
                <w:szCs w:val="20"/>
              </w:rPr>
            </w:pPr>
            <w:r w:rsidRPr="00357E6F">
              <w:rPr>
                <w:sz w:val="20"/>
                <w:szCs w:val="20"/>
              </w:rPr>
              <w:t>6</w:t>
            </w:r>
          </w:p>
        </w:tc>
        <w:tc>
          <w:tcPr>
            <w:tcW w:w="933" w:type="dxa"/>
            <w:vAlign w:val="center"/>
          </w:tcPr>
          <w:p w:rsidR="002D12F5" w:rsidRPr="00357E6F" w:rsidRDefault="002D12F5" w:rsidP="002D12F5">
            <w:pPr>
              <w:tabs>
                <w:tab w:val="left" w:pos="900"/>
              </w:tabs>
              <w:spacing w:before="0" w:beforeAutospacing="0" w:after="0" w:afterAutospacing="0"/>
              <w:jc w:val="center"/>
              <w:rPr>
                <w:sz w:val="20"/>
                <w:szCs w:val="20"/>
              </w:rPr>
            </w:pPr>
          </w:p>
        </w:tc>
        <w:tc>
          <w:tcPr>
            <w:tcW w:w="759" w:type="dxa"/>
          </w:tcPr>
          <w:p w:rsidR="002D12F5" w:rsidRPr="00357E6F" w:rsidRDefault="002D12F5" w:rsidP="002D12F5">
            <w:pPr>
              <w:suppressAutoHyphens/>
              <w:snapToGrid w:val="0"/>
              <w:spacing w:before="0" w:beforeAutospacing="0" w:after="0" w:afterAutospacing="0"/>
              <w:jc w:val="center"/>
              <w:rPr>
                <w:sz w:val="20"/>
                <w:szCs w:val="20"/>
              </w:rPr>
            </w:pPr>
            <w:r w:rsidRPr="00357E6F">
              <w:rPr>
                <w:sz w:val="20"/>
                <w:szCs w:val="20"/>
              </w:rPr>
              <w:t>6</w:t>
            </w:r>
          </w:p>
        </w:tc>
        <w:tc>
          <w:tcPr>
            <w:tcW w:w="900" w:type="dxa"/>
            <w:vAlign w:val="center"/>
          </w:tcPr>
          <w:p w:rsidR="002D12F5" w:rsidRPr="00357E6F" w:rsidRDefault="002D12F5" w:rsidP="002D12F5">
            <w:pPr>
              <w:tabs>
                <w:tab w:val="left" w:pos="900"/>
              </w:tabs>
              <w:spacing w:before="0" w:beforeAutospacing="0" w:after="0" w:afterAutospacing="0"/>
              <w:jc w:val="center"/>
              <w:rPr>
                <w:b/>
                <w:sz w:val="20"/>
                <w:szCs w:val="20"/>
              </w:rPr>
            </w:pPr>
          </w:p>
        </w:tc>
      </w:tr>
      <w:tr w:rsidR="00A76440" w:rsidRPr="00357E6F" w:rsidTr="002D12F5">
        <w:tc>
          <w:tcPr>
            <w:tcW w:w="900" w:type="dxa"/>
            <w:vMerge/>
          </w:tcPr>
          <w:p w:rsidR="00A76440" w:rsidRPr="00357E6F" w:rsidRDefault="00A76440" w:rsidP="002D12F5">
            <w:pPr>
              <w:suppressAutoHyphens/>
              <w:snapToGrid w:val="0"/>
              <w:spacing w:before="0" w:beforeAutospacing="0" w:after="0" w:afterAutospacing="0"/>
              <w:rPr>
                <w:b/>
                <w:sz w:val="20"/>
                <w:szCs w:val="20"/>
              </w:rPr>
            </w:pPr>
          </w:p>
        </w:tc>
        <w:tc>
          <w:tcPr>
            <w:tcW w:w="4320" w:type="dxa"/>
            <w:vMerge/>
          </w:tcPr>
          <w:p w:rsidR="00A76440" w:rsidRPr="00357E6F" w:rsidRDefault="00A76440" w:rsidP="002D12F5">
            <w:pPr>
              <w:suppressAutoHyphens/>
              <w:snapToGrid w:val="0"/>
              <w:spacing w:before="0" w:beforeAutospacing="0" w:after="0" w:afterAutospacing="0"/>
              <w:rPr>
                <w:b/>
                <w:sz w:val="20"/>
                <w:szCs w:val="20"/>
              </w:rPr>
            </w:pPr>
          </w:p>
        </w:tc>
        <w:tc>
          <w:tcPr>
            <w:tcW w:w="4932" w:type="dxa"/>
            <w:gridSpan w:val="6"/>
            <w:vAlign w:val="center"/>
          </w:tcPr>
          <w:p w:rsidR="00A76440" w:rsidRPr="00357E6F" w:rsidRDefault="00A76440" w:rsidP="002D12F5">
            <w:pPr>
              <w:tabs>
                <w:tab w:val="left" w:pos="900"/>
              </w:tabs>
              <w:spacing w:before="0" w:beforeAutospacing="0" w:after="0" w:afterAutospacing="0"/>
              <w:jc w:val="center"/>
              <w:rPr>
                <w:sz w:val="20"/>
                <w:szCs w:val="20"/>
              </w:rPr>
            </w:pPr>
            <w:r w:rsidRPr="00357E6F">
              <w:rPr>
                <w:sz w:val="20"/>
                <w:szCs w:val="20"/>
              </w:rPr>
              <w:t>экзамен</w:t>
            </w:r>
          </w:p>
        </w:tc>
      </w:tr>
    </w:tbl>
    <w:p w:rsidR="00A76440" w:rsidRPr="00357E6F" w:rsidRDefault="00A76440" w:rsidP="00A76440">
      <w:pPr>
        <w:spacing w:before="0" w:beforeAutospacing="0" w:after="0" w:afterAutospacing="0"/>
        <w:rPr>
          <w:rFonts w:eastAsia="Times New Roman"/>
          <w:sz w:val="20"/>
          <w:szCs w:val="20"/>
        </w:rPr>
      </w:pPr>
      <w:r w:rsidRPr="00357E6F">
        <w:rPr>
          <w:rFonts w:eastAsia="Times New Roman"/>
          <w:sz w:val="20"/>
          <w:szCs w:val="20"/>
        </w:rPr>
        <w:t>*____________</w:t>
      </w:r>
    </w:p>
    <w:p w:rsidR="00A76440" w:rsidRPr="00357E6F" w:rsidRDefault="00A76440" w:rsidP="00A76440">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A76440" w:rsidRPr="00357E6F" w:rsidRDefault="00A76440" w:rsidP="00A76440">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A76440" w:rsidRPr="00357E6F" w:rsidRDefault="00A76440" w:rsidP="00A76440">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A76440" w:rsidRPr="00357E6F" w:rsidRDefault="00A76440" w:rsidP="00A76440">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A76440" w:rsidRPr="00357E6F" w:rsidRDefault="00A76440" w:rsidP="00A76440">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A76440" w:rsidRPr="00357E6F" w:rsidRDefault="00A76440" w:rsidP="00A76440">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A76440" w:rsidRPr="00357E6F" w:rsidRDefault="00A76440" w:rsidP="00A76440">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A76440" w:rsidRPr="00357E6F" w:rsidRDefault="00A76440" w:rsidP="00A76440">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A76440" w:rsidRPr="00357E6F" w:rsidRDefault="00A76440" w:rsidP="00A76440">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A76440" w:rsidRPr="00357E6F" w:rsidRDefault="00A76440" w:rsidP="00A76440">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A76440" w:rsidRPr="00357E6F" w:rsidRDefault="00A76440" w:rsidP="00A76440">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A76440" w:rsidRPr="00357E6F" w:rsidRDefault="00A76440" w:rsidP="00A76440">
      <w:pPr>
        <w:tabs>
          <w:tab w:val="left" w:pos="1100"/>
        </w:tabs>
        <w:spacing w:before="0" w:beforeAutospacing="0" w:after="0" w:afterAutospacing="0"/>
        <w:jc w:val="both"/>
        <w:rPr>
          <w:b/>
          <w:sz w:val="20"/>
          <w:szCs w:val="20"/>
        </w:rPr>
      </w:pPr>
    </w:p>
    <w:p w:rsidR="00A76440" w:rsidRPr="00357E6F" w:rsidRDefault="00A76440" w:rsidP="00A76440">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5. Содержание дисциплины</w:t>
      </w:r>
    </w:p>
    <w:p w:rsidR="00A76440" w:rsidRPr="00357E6F" w:rsidRDefault="00A76440" w:rsidP="00A76440">
      <w:pPr>
        <w:spacing w:before="0" w:beforeAutospacing="0" w:after="0" w:afterAutospacing="0"/>
        <w:ind w:firstLine="680"/>
        <w:rPr>
          <w:b/>
          <w:sz w:val="20"/>
          <w:szCs w:val="20"/>
        </w:rPr>
      </w:pPr>
      <w:r w:rsidRPr="00357E6F">
        <w:rPr>
          <w:b/>
          <w:sz w:val="20"/>
          <w:szCs w:val="20"/>
        </w:rPr>
        <w:t>5.1. Содержание разделов и тем</w:t>
      </w: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2288"/>
        <w:gridCol w:w="7004"/>
      </w:tblGrid>
      <w:tr w:rsidR="00A76440" w:rsidRPr="00357E6F" w:rsidTr="002D12F5">
        <w:trPr>
          <w:tblHeader/>
        </w:trPr>
        <w:tc>
          <w:tcPr>
            <w:tcW w:w="245" w:type="pct"/>
            <w:vAlign w:val="center"/>
          </w:tcPr>
          <w:p w:rsidR="00A76440" w:rsidRPr="00357E6F" w:rsidRDefault="00A76440" w:rsidP="002D12F5">
            <w:pPr>
              <w:suppressAutoHyphens/>
              <w:spacing w:before="0" w:beforeAutospacing="0" w:after="0" w:afterAutospacing="0"/>
              <w:jc w:val="center"/>
              <w:rPr>
                <w:sz w:val="20"/>
                <w:szCs w:val="20"/>
              </w:rPr>
            </w:pPr>
            <w:r w:rsidRPr="00357E6F">
              <w:rPr>
                <w:sz w:val="20"/>
                <w:szCs w:val="20"/>
              </w:rPr>
              <w:t>№ п/п</w:t>
            </w:r>
          </w:p>
        </w:tc>
        <w:tc>
          <w:tcPr>
            <w:tcW w:w="1172" w:type="pct"/>
            <w:vAlign w:val="center"/>
          </w:tcPr>
          <w:p w:rsidR="00A76440" w:rsidRPr="00357E6F" w:rsidRDefault="00A76440" w:rsidP="002D12F5">
            <w:pPr>
              <w:suppressAutoHyphens/>
              <w:spacing w:before="0" w:beforeAutospacing="0" w:after="0" w:afterAutospacing="0"/>
              <w:jc w:val="center"/>
              <w:rPr>
                <w:sz w:val="20"/>
                <w:szCs w:val="20"/>
              </w:rPr>
            </w:pPr>
            <w:r w:rsidRPr="00357E6F">
              <w:rPr>
                <w:sz w:val="20"/>
                <w:szCs w:val="20"/>
              </w:rPr>
              <w:t xml:space="preserve">Наименование раздела дисциплины </w:t>
            </w:r>
          </w:p>
        </w:tc>
        <w:tc>
          <w:tcPr>
            <w:tcW w:w="3583" w:type="pct"/>
            <w:vAlign w:val="center"/>
          </w:tcPr>
          <w:p w:rsidR="00A76440" w:rsidRPr="00357E6F" w:rsidRDefault="00A76440" w:rsidP="002D12F5">
            <w:pPr>
              <w:suppressAutoHyphens/>
              <w:spacing w:before="0" w:beforeAutospacing="0" w:after="0" w:afterAutospacing="0"/>
              <w:jc w:val="center"/>
              <w:rPr>
                <w:bCs/>
                <w:snapToGrid w:val="0"/>
                <w:sz w:val="20"/>
                <w:szCs w:val="20"/>
              </w:rPr>
            </w:pPr>
            <w:r w:rsidRPr="00357E6F">
              <w:rPr>
                <w:bCs/>
                <w:snapToGrid w:val="0"/>
                <w:sz w:val="20"/>
                <w:szCs w:val="20"/>
              </w:rPr>
              <w:t>Содержание раздела дисциплины</w:t>
            </w:r>
          </w:p>
        </w:tc>
      </w:tr>
      <w:tr w:rsidR="00A76440" w:rsidRPr="00357E6F" w:rsidTr="002D12F5">
        <w:tc>
          <w:tcPr>
            <w:tcW w:w="245" w:type="pct"/>
          </w:tcPr>
          <w:p w:rsidR="00A76440" w:rsidRPr="00357E6F" w:rsidRDefault="00A76440" w:rsidP="002D12F5">
            <w:pPr>
              <w:suppressAutoHyphens/>
              <w:spacing w:before="0" w:beforeAutospacing="0" w:after="0" w:afterAutospacing="0"/>
              <w:jc w:val="center"/>
              <w:rPr>
                <w:sz w:val="20"/>
                <w:szCs w:val="20"/>
              </w:rPr>
            </w:pPr>
            <w:r w:rsidRPr="00357E6F">
              <w:rPr>
                <w:sz w:val="20"/>
                <w:szCs w:val="20"/>
              </w:rPr>
              <w:t>1</w:t>
            </w:r>
          </w:p>
        </w:tc>
        <w:tc>
          <w:tcPr>
            <w:tcW w:w="1172" w:type="pct"/>
          </w:tcPr>
          <w:p w:rsidR="00A76440" w:rsidRPr="00357E6F" w:rsidRDefault="00A76440" w:rsidP="002D12F5">
            <w:pPr>
              <w:spacing w:before="0" w:beforeAutospacing="0" w:after="0" w:afterAutospacing="0"/>
              <w:rPr>
                <w:sz w:val="20"/>
                <w:szCs w:val="20"/>
              </w:rPr>
            </w:pPr>
            <w:r w:rsidRPr="00357E6F">
              <w:rPr>
                <w:sz w:val="20"/>
                <w:szCs w:val="20"/>
              </w:rPr>
              <w:t>Общие положения арбитражного процессуального права. Компетенция арбитражных судов. Участники арбитражного процесса</w:t>
            </w:r>
          </w:p>
          <w:p w:rsidR="00A76440" w:rsidRPr="00357E6F" w:rsidRDefault="00A76440" w:rsidP="002D12F5">
            <w:pPr>
              <w:suppressAutoHyphens/>
              <w:spacing w:before="0" w:beforeAutospacing="0" w:after="0" w:afterAutospacing="0"/>
              <w:rPr>
                <w:sz w:val="20"/>
                <w:szCs w:val="20"/>
              </w:rPr>
            </w:pPr>
          </w:p>
        </w:tc>
        <w:tc>
          <w:tcPr>
            <w:tcW w:w="3583" w:type="pct"/>
          </w:tcPr>
          <w:p w:rsidR="00A76440" w:rsidRPr="00357E6F" w:rsidRDefault="00A76440" w:rsidP="002D12F5">
            <w:pPr>
              <w:pStyle w:val="Default"/>
              <w:jc w:val="both"/>
              <w:rPr>
                <w:bCs/>
                <w:color w:val="auto"/>
                <w:sz w:val="20"/>
                <w:szCs w:val="20"/>
              </w:rPr>
            </w:pPr>
            <w:r w:rsidRPr="00357E6F">
              <w:rPr>
                <w:b/>
                <w:bCs/>
                <w:color w:val="auto"/>
                <w:sz w:val="20"/>
                <w:szCs w:val="20"/>
              </w:rPr>
              <w:t>Арбитражные суды, их система и состав</w:t>
            </w:r>
            <w:r w:rsidRPr="00357E6F">
              <w:rPr>
                <w:bCs/>
                <w:color w:val="auto"/>
                <w:sz w:val="20"/>
                <w:szCs w:val="20"/>
              </w:rPr>
              <w:t xml:space="preserve"> </w:t>
            </w:r>
          </w:p>
          <w:p w:rsidR="00A76440" w:rsidRPr="00357E6F" w:rsidRDefault="00A76440" w:rsidP="002D12F5">
            <w:pPr>
              <w:pStyle w:val="Default"/>
              <w:jc w:val="both"/>
              <w:rPr>
                <w:color w:val="auto"/>
                <w:sz w:val="20"/>
                <w:szCs w:val="20"/>
              </w:rPr>
            </w:pPr>
            <w:r w:rsidRPr="00357E6F">
              <w:rPr>
                <w:color w:val="auto"/>
                <w:sz w:val="20"/>
                <w:szCs w:val="20"/>
              </w:rPr>
              <w:t>История становления и развития арбитражных судов в России.</w:t>
            </w:r>
          </w:p>
          <w:p w:rsidR="00A76440" w:rsidRPr="00357E6F" w:rsidRDefault="00A76440" w:rsidP="002D12F5">
            <w:pPr>
              <w:pStyle w:val="Default"/>
              <w:jc w:val="both"/>
              <w:rPr>
                <w:color w:val="auto"/>
                <w:sz w:val="20"/>
                <w:szCs w:val="20"/>
              </w:rPr>
            </w:pPr>
            <w:r w:rsidRPr="00357E6F">
              <w:rPr>
                <w:color w:val="auto"/>
                <w:sz w:val="20"/>
                <w:szCs w:val="20"/>
              </w:rPr>
              <w:t xml:space="preserve">Современная система, состав и структура арбитражных судов в Российской Федерации. Функции арбитражных судов. Задачи судопроизводства в арбитражных судах. </w:t>
            </w:r>
          </w:p>
          <w:p w:rsidR="00A76440" w:rsidRPr="00357E6F" w:rsidRDefault="00A76440" w:rsidP="002D12F5">
            <w:pPr>
              <w:pStyle w:val="Default"/>
              <w:jc w:val="both"/>
              <w:rPr>
                <w:color w:val="auto"/>
                <w:sz w:val="20"/>
                <w:szCs w:val="20"/>
              </w:rPr>
            </w:pPr>
            <w:r w:rsidRPr="00357E6F">
              <w:rPr>
                <w:color w:val="auto"/>
                <w:sz w:val="20"/>
                <w:szCs w:val="20"/>
              </w:rPr>
              <w:t>Верховный Суд РФ - высший судебный орган по делам по разрешению экономических споров, его полномочия.</w:t>
            </w:r>
          </w:p>
          <w:p w:rsidR="00A76440" w:rsidRPr="00357E6F" w:rsidRDefault="00A76440" w:rsidP="002D12F5">
            <w:pPr>
              <w:pStyle w:val="Default"/>
              <w:jc w:val="both"/>
              <w:rPr>
                <w:color w:val="auto"/>
                <w:sz w:val="20"/>
                <w:szCs w:val="20"/>
              </w:rPr>
            </w:pPr>
            <w:r w:rsidRPr="00357E6F">
              <w:rPr>
                <w:color w:val="auto"/>
                <w:sz w:val="20"/>
                <w:szCs w:val="20"/>
              </w:rPr>
              <w:t>Полномочия, порядок образования и деятельности арбитражных судов округов (арбитражных кассационных судов), арбитражных апелляционных судов, арбитражных судов субъектов РФ. Специализированные арбитражные суды. Статус судей арбитражных судов.</w:t>
            </w:r>
          </w:p>
          <w:p w:rsidR="00A76440" w:rsidRPr="00357E6F" w:rsidRDefault="00A76440" w:rsidP="002D12F5">
            <w:pPr>
              <w:pStyle w:val="Default"/>
              <w:jc w:val="both"/>
              <w:rPr>
                <w:bCs/>
                <w:iCs/>
                <w:color w:val="auto"/>
                <w:sz w:val="20"/>
                <w:szCs w:val="20"/>
              </w:rPr>
            </w:pPr>
            <w:r w:rsidRPr="00357E6F">
              <w:rPr>
                <w:b/>
                <w:bCs/>
                <w:iCs/>
                <w:color w:val="auto"/>
                <w:sz w:val="20"/>
                <w:szCs w:val="20"/>
              </w:rPr>
              <w:t>Понятие и стадии арбитражного процесса. Виды судопроизводства в арбитражных судах. Арбитражные процессуальные правоотношения</w:t>
            </w:r>
            <w:r w:rsidRPr="00357E6F">
              <w:rPr>
                <w:bCs/>
                <w:iCs/>
                <w:color w:val="auto"/>
                <w:sz w:val="20"/>
                <w:szCs w:val="20"/>
              </w:rPr>
              <w:t xml:space="preserve">. </w:t>
            </w:r>
          </w:p>
          <w:p w:rsidR="00A76440" w:rsidRPr="00357E6F" w:rsidRDefault="00A76440" w:rsidP="002D12F5">
            <w:pPr>
              <w:pStyle w:val="Default"/>
              <w:jc w:val="both"/>
              <w:rPr>
                <w:color w:val="auto"/>
                <w:sz w:val="20"/>
                <w:szCs w:val="20"/>
              </w:rPr>
            </w:pPr>
            <w:r w:rsidRPr="00357E6F">
              <w:rPr>
                <w:color w:val="auto"/>
                <w:sz w:val="20"/>
                <w:szCs w:val="20"/>
              </w:rPr>
              <w:t>Понятие арбитражного процесса (судопроизводства в арбитражных судах). Арбитражная процессуальная форма. Стад</w:t>
            </w:r>
            <w:r w:rsidR="00F708EF">
              <w:rPr>
                <w:color w:val="auto"/>
                <w:sz w:val="20"/>
                <w:szCs w:val="20"/>
              </w:rPr>
              <w:t>ии арбитражного процесса. Виды</w:t>
            </w:r>
            <w:r w:rsidRPr="00357E6F">
              <w:rPr>
                <w:color w:val="auto"/>
                <w:sz w:val="20"/>
                <w:szCs w:val="20"/>
              </w:rPr>
              <w:t xml:space="preserve"> судопроизводства в арбитражных судах.  Процессуальные формы   обращения в арбитражный суд. Общая характеристика арбитражных процессуальных правоотношений, их отличительные черты. Арбитражный суд как обязательный субъект процессуальных правоотношений. Иные субъекты арбитражных процессуальных правоотношений.</w:t>
            </w:r>
          </w:p>
          <w:p w:rsidR="00A76440" w:rsidRPr="00357E6F" w:rsidRDefault="00A76440" w:rsidP="002D12F5">
            <w:pPr>
              <w:pStyle w:val="Default"/>
              <w:jc w:val="both"/>
              <w:rPr>
                <w:color w:val="auto"/>
                <w:sz w:val="20"/>
                <w:szCs w:val="20"/>
              </w:rPr>
            </w:pPr>
            <w:r w:rsidRPr="00357E6F">
              <w:rPr>
                <w:b/>
                <w:color w:val="auto"/>
                <w:sz w:val="20"/>
                <w:szCs w:val="20"/>
              </w:rPr>
              <w:t>Арбитражное процессуальное право, его источники.</w:t>
            </w:r>
            <w:r w:rsidRPr="00357E6F">
              <w:rPr>
                <w:color w:val="auto"/>
                <w:sz w:val="20"/>
                <w:szCs w:val="20"/>
              </w:rPr>
              <w:t xml:space="preserve"> Арбитражное процессуальное право как отрасль права.  Арбитражный процесс как наука и как учебная дисциплина. Источники арбитражного процессуального права: Конституция РФ, федеральные конституционные законы, федеральные законы. Международные договоры и конвенции. Роль и значение судебной практики - постановлений Пленума Верховного Суда РФ - в обеспечении единообразия в </w:t>
            </w:r>
            <w:r w:rsidRPr="00357E6F">
              <w:rPr>
                <w:color w:val="auto"/>
                <w:sz w:val="20"/>
                <w:szCs w:val="20"/>
              </w:rPr>
              <w:lastRenderedPageBreak/>
              <w:t>применении норм права. Связь арбитражного процессуального права с другими отраслями права.</w:t>
            </w:r>
          </w:p>
          <w:p w:rsidR="00A76440" w:rsidRPr="00357E6F" w:rsidRDefault="00A76440" w:rsidP="002D12F5">
            <w:pPr>
              <w:pStyle w:val="Default"/>
              <w:jc w:val="both"/>
              <w:rPr>
                <w:color w:val="auto"/>
                <w:sz w:val="20"/>
                <w:szCs w:val="20"/>
              </w:rPr>
            </w:pPr>
            <w:r w:rsidRPr="00357E6F">
              <w:rPr>
                <w:b/>
                <w:color w:val="auto"/>
                <w:sz w:val="20"/>
                <w:szCs w:val="20"/>
              </w:rPr>
              <w:t>Принципы арбитражного процессуального права</w:t>
            </w:r>
            <w:r w:rsidRPr="00357E6F">
              <w:rPr>
                <w:color w:val="auto"/>
                <w:sz w:val="20"/>
                <w:szCs w:val="20"/>
              </w:rPr>
              <w:t xml:space="preserve"> </w:t>
            </w:r>
          </w:p>
          <w:p w:rsidR="00A76440" w:rsidRPr="00357E6F" w:rsidRDefault="00A76440" w:rsidP="002D12F5">
            <w:pPr>
              <w:pStyle w:val="Default"/>
              <w:jc w:val="both"/>
              <w:rPr>
                <w:color w:val="auto"/>
                <w:sz w:val="20"/>
                <w:szCs w:val="20"/>
              </w:rPr>
            </w:pPr>
            <w:r w:rsidRPr="00357E6F">
              <w:rPr>
                <w:color w:val="auto"/>
                <w:sz w:val="20"/>
                <w:szCs w:val="20"/>
              </w:rPr>
              <w:t xml:space="preserve">Понятие принципов арбитражного процессуального права. Состав и классификация принципов арбитражного процессуального права. Принципы организационно-функциональные и функциональные (судопроизводственные). Место и роль принципа законности. Организационно-функциональные принципы: принцип отправления правосудия только судом, принцип независимости судей, принцип сочетания единоличного и коллегиального рассмотрения дел, принцип равенства всех перед законом и судом, </w:t>
            </w:r>
            <w:r w:rsidR="00F708EF">
              <w:rPr>
                <w:color w:val="auto"/>
                <w:sz w:val="20"/>
                <w:szCs w:val="20"/>
              </w:rPr>
              <w:t xml:space="preserve">принцип государственного языка </w:t>
            </w:r>
            <w:r w:rsidRPr="00357E6F">
              <w:rPr>
                <w:color w:val="auto"/>
                <w:sz w:val="20"/>
                <w:szCs w:val="20"/>
              </w:rPr>
              <w:t>судопроизводства, принцип гласности судебного разбирательства. Функциональные принципы: принципы диспозитивности, состязательности, процессуального равноправия сторон, сочетания устности и письменности, непосредственности.</w:t>
            </w:r>
          </w:p>
          <w:p w:rsidR="00A76440" w:rsidRPr="00357E6F" w:rsidRDefault="00A76440" w:rsidP="002D12F5">
            <w:pPr>
              <w:pStyle w:val="Default"/>
              <w:jc w:val="both"/>
              <w:rPr>
                <w:color w:val="auto"/>
                <w:sz w:val="20"/>
                <w:szCs w:val="20"/>
              </w:rPr>
            </w:pPr>
            <w:r w:rsidRPr="00357E6F">
              <w:rPr>
                <w:b/>
                <w:color w:val="auto"/>
                <w:sz w:val="20"/>
                <w:szCs w:val="20"/>
              </w:rPr>
              <w:t>Компетенция арбитражных судов</w:t>
            </w:r>
            <w:r w:rsidRPr="00357E6F">
              <w:rPr>
                <w:color w:val="auto"/>
                <w:sz w:val="20"/>
                <w:szCs w:val="20"/>
              </w:rPr>
              <w:t xml:space="preserve"> </w:t>
            </w:r>
          </w:p>
          <w:p w:rsidR="00A76440" w:rsidRPr="00357E6F" w:rsidRDefault="00A76440" w:rsidP="002D12F5">
            <w:pPr>
              <w:autoSpaceDE w:val="0"/>
              <w:autoSpaceDN w:val="0"/>
              <w:adjustRightInd w:val="0"/>
              <w:spacing w:before="0" w:beforeAutospacing="0" w:after="0" w:afterAutospacing="0"/>
              <w:jc w:val="both"/>
              <w:outlineLvl w:val="0"/>
              <w:rPr>
                <w:sz w:val="20"/>
                <w:szCs w:val="20"/>
              </w:rPr>
            </w:pPr>
            <w:r w:rsidRPr="00357E6F">
              <w:rPr>
                <w:sz w:val="20"/>
                <w:szCs w:val="20"/>
              </w:rPr>
              <w:t xml:space="preserve">Понятие компетенции арбитражных судов. Понятие и критерии определения подведомственности дел. Понятие экономических споров и иных дел, связанных с осуществлением предпринимательской и иной экономической деятельности. Подведомственность экономических споров и иных дел, возникающих из гражданских правоотношений. Подведомственность экономических споров и других дел, возникающих из административных и иных публичных правоотношений. Подведомственность дел об установлении фактов, имеющих юридическое значение. </w:t>
            </w:r>
            <w:r w:rsidRPr="00357E6F">
              <w:rPr>
                <w:bCs/>
                <w:sz w:val="20"/>
                <w:szCs w:val="20"/>
              </w:rPr>
              <w:t xml:space="preserve">Подведомственность дел, связанных с выполнением арбитражными судами функций содействия и контроля в отношении третейских судов. </w:t>
            </w:r>
            <w:r w:rsidRPr="00357E6F">
              <w:rPr>
                <w:sz w:val="20"/>
                <w:szCs w:val="20"/>
              </w:rPr>
              <w:t xml:space="preserve">Подведомственность арбитражным судам дел о признании и приведении в исполнение решений иностранных судов и иностранных арбитражных решений. </w:t>
            </w:r>
          </w:p>
          <w:p w:rsidR="00A76440" w:rsidRPr="00357E6F" w:rsidRDefault="00A76440" w:rsidP="002D12F5">
            <w:pPr>
              <w:pStyle w:val="ConsPlusNormal0"/>
              <w:ind w:firstLine="0"/>
              <w:jc w:val="both"/>
              <w:rPr>
                <w:rFonts w:ascii="Times New Roman" w:hAnsi="Times New Roman" w:cs="Times New Roman"/>
                <w:sz w:val="20"/>
                <w:szCs w:val="20"/>
              </w:rPr>
            </w:pPr>
            <w:r w:rsidRPr="00357E6F">
              <w:rPr>
                <w:rFonts w:ascii="Times New Roman" w:hAnsi="Times New Roman" w:cs="Times New Roman"/>
                <w:sz w:val="20"/>
                <w:szCs w:val="20"/>
              </w:rPr>
              <w:t>Понятие подсудности. Отличие подсудности от подведомственности. Виды подсудности дел арбитражным судам. Родовая подсудность. Территориальная подсудность: общая территориальная подсудность, альтернативная, договорная, исключительная подсудность. Правила передачи дела из одного арбитражного суда в другой арбитражный суд.</w:t>
            </w:r>
          </w:p>
          <w:p w:rsidR="00A76440" w:rsidRPr="00357E6F" w:rsidRDefault="00A76440" w:rsidP="002D12F5">
            <w:pPr>
              <w:spacing w:before="0" w:beforeAutospacing="0" w:after="0" w:afterAutospacing="0"/>
              <w:jc w:val="both"/>
              <w:rPr>
                <w:sz w:val="20"/>
                <w:szCs w:val="20"/>
              </w:rPr>
            </w:pPr>
            <w:r w:rsidRPr="00357E6F">
              <w:rPr>
                <w:b/>
                <w:sz w:val="20"/>
                <w:szCs w:val="20"/>
              </w:rPr>
              <w:t>Участники арбитражного процесса</w:t>
            </w:r>
            <w:r w:rsidRPr="00357E6F">
              <w:rPr>
                <w:sz w:val="20"/>
                <w:szCs w:val="20"/>
              </w:rPr>
              <w:t xml:space="preserve"> </w:t>
            </w:r>
          </w:p>
          <w:p w:rsidR="00A76440" w:rsidRPr="00357E6F" w:rsidRDefault="00A76440" w:rsidP="002D12F5">
            <w:pPr>
              <w:spacing w:before="0" w:beforeAutospacing="0" w:after="0" w:afterAutospacing="0"/>
              <w:jc w:val="both"/>
              <w:rPr>
                <w:sz w:val="20"/>
                <w:szCs w:val="20"/>
              </w:rPr>
            </w:pPr>
            <w:r w:rsidRPr="00357E6F">
              <w:rPr>
                <w:bCs/>
                <w:sz w:val="20"/>
                <w:szCs w:val="20"/>
              </w:rPr>
              <w:t>Состав участников арбитражного процесса.</w:t>
            </w:r>
            <w:r w:rsidRPr="00357E6F">
              <w:rPr>
                <w:sz w:val="20"/>
                <w:szCs w:val="20"/>
              </w:rPr>
              <w:t xml:space="preserve"> Арбитражный суд - основной и обязательный участник арбитражного процесса. </w:t>
            </w:r>
            <w:r w:rsidRPr="00357E6F">
              <w:rPr>
                <w:bCs/>
                <w:sz w:val="20"/>
                <w:szCs w:val="20"/>
              </w:rPr>
              <w:t xml:space="preserve">Лица, участвующие в деле. Процессуальные права и обязанности лиц, участвующих в деле. Стороны в арбитражном процессе. Участие в деле нескольких истцов и ответчиков </w:t>
            </w:r>
            <w:r w:rsidRPr="00357E6F">
              <w:rPr>
                <w:sz w:val="20"/>
                <w:szCs w:val="20"/>
              </w:rPr>
              <w:t xml:space="preserve">(процессуальное соучастие). Замена ненадлежащего ответчика. </w:t>
            </w:r>
            <w:r w:rsidRPr="00357E6F">
              <w:rPr>
                <w:bCs/>
                <w:sz w:val="20"/>
                <w:szCs w:val="20"/>
              </w:rPr>
              <w:t xml:space="preserve">Процессуальное правопреемство. Третьи лица. Участие прокурора в арбитражном процессе. </w:t>
            </w:r>
            <w:r w:rsidRPr="00357E6F">
              <w:rPr>
                <w:sz w:val="20"/>
                <w:szCs w:val="20"/>
              </w:rPr>
              <w:t>Обращение в защиту публичных интересов, прав и законных интересов других лиц. Иные участники арбитражного процесса (представители лиц, участвующих в деле, и содействующие осуществлению правосудия лица - эксперты, специалисты, свидетели, переводчики, помощник судьи и секретарь судебного заседания).</w:t>
            </w:r>
          </w:p>
          <w:p w:rsidR="00A76440" w:rsidRPr="00357E6F" w:rsidRDefault="00A76440" w:rsidP="002D12F5">
            <w:pPr>
              <w:spacing w:before="0" w:beforeAutospacing="0" w:after="0" w:afterAutospacing="0"/>
              <w:jc w:val="both"/>
              <w:rPr>
                <w:sz w:val="20"/>
                <w:szCs w:val="20"/>
              </w:rPr>
            </w:pPr>
            <w:r w:rsidRPr="00357E6F">
              <w:rPr>
                <w:b/>
                <w:sz w:val="20"/>
                <w:szCs w:val="20"/>
              </w:rPr>
              <w:t>Представительство в арбитражном суде</w:t>
            </w:r>
            <w:r w:rsidRPr="00357E6F">
              <w:rPr>
                <w:sz w:val="20"/>
                <w:szCs w:val="20"/>
              </w:rPr>
              <w:t xml:space="preserve"> </w:t>
            </w:r>
          </w:p>
          <w:p w:rsidR="00A76440" w:rsidRPr="00357E6F" w:rsidRDefault="00A76440" w:rsidP="002D12F5">
            <w:pPr>
              <w:spacing w:before="0" w:beforeAutospacing="0" w:after="0" w:afterAutospacing="0"/>
              <w:jc w:val="both"/>
              <w:rPr>
                <w:bCs/>
                <w:sz w:val="20"/>
                <w:szCs w:val="20"/>
              </w:rPr>
            </w:pPr>
            <w:r w:rsidRPr="00357E6F">
              <w:rPr>
                <w:bCs/>
                <w:sz w:val="20"/>
                <w:szCs w:val="20"/>
              </w:rPr>
              <w:t>Ведение дел в арбитражном суде через представителей. Понятие судебных представителей.</w:t>
            </w:r>
            <w:r w:rsidRPr="00357E6F">
              <w:rPr>
                <w:sz w:val="20"/>
                <w:szCs w:val="20"/>
              </w:rPr>
              <w:t xml:space="preserve"> Виды представительства в арбитражном процессе. </w:t>
            </w:r>
            <w:r w:rsidRPr="00357E6F">
              <w:rPr>
                <w:bCs/>
                <w:sz w:val="20"/>
                <w:szCs w:val="20"/>
              </w:rPr>
              <w:t>Лица, которые не могут быть представителями в арбитражном суде. Полномочия представителя, их оформление и подтверждение. Проверка арбитражным судом полномочий лиц, участвующих в деле, их представителей.</w:t>
            </w:r>
          </w:p>
        </w:tc>
      </w:tr>
      <w:tr w:rsidR="00A76440" w:rsidRPr="00357E6F" w:rsidTr="002D12F5">
        <w:trPr>
          <w:trHeight w:val="222"/>
        </w:trPr>
        <w:tc>
          <w:tcPr>
            <w:tcW w:w="245" w:type="pct"/>
          </w:tcPr>
          <w:p w:rsidR="00A76440" w:rsidRPr="00357E6F" w:rsidRDefault="00A76440" w:rsidP="002D12F5">
            <w:pPr>
              <w:suppressAutoHyphens/>
              <w:spacing w:before="0" w:beforeAutospacing="0" w:after="0" w:afterAutospacing="0"/>
              <w:jc w:val="center"/>
              <w:rPr>
                <w:sz w:val="20"/>
                <w:szCs w:val="20"/>
              </w:rPr>
            </w:pPr>
            <w:r w:rsidRPr="00357E6F">
              <w:rPr>
                <w:sz w:val="20"/>
                <w:szCs w:val="20"/>
              </w:rPr>
              <w:lastRenderedPageBreak/>
              <w:t>2</w:t>
            </w:r>
          </w:p>
        </w:tc>
        <w:tc>
          <w:tcPr>
            <w:tcW w:w="1172" w:type="pct"/>
          </w:tcPr>
          <w:p w:rsidR="00A76440" w:rsidRPr="00357E6F" w:rsidRDefault="00C3641E" w:rsidP="002D12F5">
            <w:pPr>
              <w:pStyle w:val="1f"/>
              <w:ind w:firstLine="0"/>
              <w:rPr>
                <w:b w:val="0"/>
              </w:rPr>
            </w:pPr>
            <w:hyperlink r:id="rId7" w:anchor="_Toc366180056" w:history="1">
              <w:r w:rsidR="00A76440" w:rsidRPr="00357E6F">
                <w:rPr>
                  <w:b w:val="0"/>
                </w:rPr>
                <w:t xml:space="preserve">Процессуальные формы обращения в арбитражный суд.  </w:t>
              </w:r>
            </w:hyperlink>
            <w:r w:rsidR="00A76440" w:rsidRPr="00357E6F">
              <w:rPr>
                <w:b w:val="0"/>
              </w:rPr>
              <w:t>Иск. Доказательства и доказывание. Обеспечительные меры. Судебные расходы. Судебные штрафы. Процессуальные сроки. Судебные извещения.</w:t>
            </w:r>
          </w:p>
          <w:p w:rsidR="00A76440" w:rsidRPr="00357E6F" w:rsidRDefault="00A76440" w:rsidP="002D12F5">
            <w:pPr>
              <w:suppressAutoHyphens/>
              <w:spacing w:before="0" w:beforeAutospacing="0" w:after="0" w:afterAutospacing="0"/>
              <w:rPr>
                <w:bCs/>
                <w:sz w:val="20"/>
                <w:szCs w:val="20"/>
              </w:rPr>
            </w:pPr>
          </w:p>
        </w:tc>
        <w:tc>
          <w:tcPr>
            <w:tcW w:w="3583" w:type="pct"/>
          </w:tcPr>
          <w:p w:rsidR="00A76440" w:rsidRPr="00357E6F" w:rsidRDefault="00A76440" w:rsidP="002D12F5">
            <w:pPr>
              <w:spacing w:before="0" w:beforeAutospacing="0" w:after="0" w:afterAutospacing="0"/>
              <w:jc w:val="both"/>
              <w:rPr>
                <w:b/>
                <w:bCs/>
                <w:sz w:val="20"/>
                <w:szCs w:val="20"/>
              </w:rPr>
            </w:pPr>
            <w:r w:rsidRPr="00357E6F">
              <w:rPr>
                <w:b/>
                <w:bCs/>
                <w:sz w:val="20"/>
                <w:szCs w:val="20"/>
              </w:rPr>
              <w:lastRenderedPageBreak/>
              <w:t xml:space="preserve">Процессуальные формы обращения в арбитражный суд. Иск в арбитражном процессе </w:t>
            </w:r>
          </w:p>
          <w:p w:rsidR="00A76440" w:rsidRPr="00357E6F" w:rsidRDefault="00A76440" w:rsidP="002D12F5">
            <w:pPr>
              <w:spacing w:before="0" w:beforeAutospacing="0" w:after="0" w:afterAutospacing="0"/>
              <w:jc w:val="both"/>
              <w:rPr>
                <w:bCs/>
                <w:sz w:val="20"/>
                <w:szCs w:val="20"/>
              </w:rPr>
            </w:pPr>
            <w:r w:rsidRPr="00357E6F">
              <w:rPr>
                <w:bCs/>
                <w:sz w:val="20"/>
                <w:szCs w:val="20"/>
              </w:rPr>
              <w:t>Исковая форма защиты права в арбитражном процессе. Понятие, элементы и виды исков по экономическим спорам и иным делам, связанным с осуществлением предпринимательской и иной экономической деятельности. Особенности групповых исков в арбитражном процессе.</w:t>
            </w:r>
          </w:p>
          <w:p w:rsidR="00A76440" w:rsidRPr="00357E6F" w:rsidRDefault="00A76440" w:rsidP="002D12F5">
            <w:pPr>
              <w:spacing w:before="0" w:beforeAutospacing="0" w:after="0" w:afterAutospacing="0"/>
              <w:jc w:val="both"/>
              <w:rPr>
                <w:bCs/>
                <w:sz w:val="20"/>
                <w:szCs w:val="20"/>
              </w:rPr>
            </w:pPr>
            <w:r w:rsidRPr="00357E6F">
              <w:rPr>
                <w:bCs/>
                <w:sz w:val="20"/>
                <w:szCs w:val="20"/>
              </w:rPr>
              <w:t xml:space="preserve">Доказательства и доказывание </w:t>
            </w:r>
          </w:p>
          <w:p w:rsidR="00A76440" w:rsidRPr="00357E6F" w:rsidRDefault="00A76440" w:rsidP="002D12F5">
            <w:pPr>
              <w:spacing w:before="0" w:beforeAutospacing="0" w:after="0" w:afterAutospacing="0"/>
              <w:jc w:val="both"/>
              <w:rPr>
                <w:bCs/>
                <w:sz w:val="20"/>
                <w:szCs w:val="20"/>
              </w:rPr>
            </w:pPr>
            <w:r w:rsidRPr="00357E6F">
              <w:rPr>
                <w:b/>
                <w:bCs/>
                <w:sz w:val="20"/>
                <w:szCs w:val="20"/>
              </w:rPr>
              <w:t>Понятие и сущность доказывания</w:t>
            </w:r>
            <w:r w:rsidRPr="00357E6F">
              <w:rPr>
                <w:bCs/>
                <w:sz w:val="20"/>
                <w:szCs w:val="20"/>
              </w:rPr>
              <w:t xml:space="preserve">. Предмет доказывания в арбитражном процессе. Обязанность доказывания. Основания освобождения от доказывания. Представление и истребование доказательств. Относимость и допустимость доказательств. Оценка доказательств арбитражным судом. Понятие и виды </w:t>
            </w:r>
            <w:r w:rsidRPr="00357E6F">
              <w:rPr>
                <w:bCs/>
                <w:sz w:val="20"/>
                <w:szCs w:val="20"/>
              </w:rPr>
              <w:lastRenderedPageBreak/>
              <w:t>доказательств. Отдельные виды доказательств. Письменные доказательства. Вещественные доказательства. Объяснения лиц, участвующих в деле. Заключения экспертов. Комиссионная, комплексная, дополнительная и повторная экспертизы. Консультация специалиста. Показания свидетелей. Аудио- и видеозаписи и иные документы и материалы.</w:t>
            </w:r>
          </w:p>
          <w:p w:rsidR="00A76440" w:rsidRPr="00357E6F" w:rsidRDefault="00A76440" w:rsidP="002D12F5">
            <w:pPr>
              <w:spacing w:before="0" w:beforeAutospacing="0" w:after="0" w:afterAutospacing="0"/>
              <w:jc w:val="both"/>
              <w:rPr>
                <w:b/>
                <w:bCs/>
                <w:sz w:val="20"/>
                <w:szCs w:val="20"/>
              </w:rPr>
            </w:pPr>
            <w:r w:rsidRPr="00357E6F">
              <w:rPr>
                <w:b/>
                <w:bCs/>
                <w:sz w:val="20"/>
                <w:szCs w:val="20"/>
              </w:rPr>
              <w:t xml:space="preserve">Обеспечительные меры в арбитражном процессе </w:t>
            </w:r>
          </w:p>
          <w:p w:rsidR="00A76440" w:rsidRPr="00357E6F" w:rsidRDefault="00A76440" w:rsidP="002D12F5">
            <w:pPr>
              <w:spacing w:before="0" w:beforeAutospacing="0" w:after="0" w:afterAutospacing="0"/>
              <w:jc w:val="both"/>
              <w:rPr>
                <w:bCs/>
                <w:sz w:val="20"/>
                <w:szCs w:val="20"/>
              </w:rPr>
            </w:pPr>
            <w:r w:rsidRPr="00357E6F">
              <w:rPr>
                <w:bCs/>
                <w:sz w:val="20"/>
                <w:szCs w:val="20"/>
              </w:rPr>
              <w:t>Понятие обеспечительных мер в арбитражном процессе. Основания применения обеспечительных мер. Виды обеспечительных мер. Встречное обеспечение. Предварительные обеспечительные меры. Замена одной обеспечительной меры другой. Отмена обеспечения иска и возмещение убытков, причиненных обеспечением иска.</w:t>
            </w:r>
          </w:p>
          <w:p w:rsidR="00A76440" w:rsidRPr="00357E6F" w:rsidRDefault="00A76440" w:rsidP="002D12F5">
            <w:pPr>
              <w:spacing w:before="0" w:beforeAutospacing="0" w:after="0" w:afterAutospacing="0"/>
              <w:jc w:val="both"/>
              <w:rPr>
                <w:b/>
                <w:bCs/>
                <w:sz w:val="20"/>
                <w:szCs w:val="20"/>
              </w:rPr>
            </w:pPr>
            <w:r w:rsidRPr="00357E6F">
              <w:rPr>
                <w:b/>
                <w:bCs/>
                <w:sz w:val="20"/>
                <w:szCs w:val="20"/>
              </w:rPr>
              <w:t xml:space="preserve">Судебные расходы. Судебные штрафы </w:t>
            </w:r>
          </w:p>
          <w:p w:rsidR="00A76440" w:rsidRPr="00357E6F" w:rsidRDefault="00A76440" w:rsidP="002D12F5">
            <w:pPr>
              <w:spacing w:before="0" w:beforeAutospacing="0" w:after="0" w:afterAutospacing="0"/>
              <w:jc w:val="both"/>
              <w:rPr>
                <w:bCs/>
                <w:sz w:val="20"/>
                <w:szCs w:val="20"/>
              </w:rPr>
            </w:pPr>
            <w:r w:rsidRPr="00357E6F">
              <w:rPr>
                <w:bCs/>
                <w:sz w:val="20"/>
                <w:szCs w:val="20"/>
              </w:rPr>
              <w:t>Понятие и виды судебных расходов. Государственная пошлина. Судебные издержки. Освобождение от уплаты арбитражных расходов. Возврат государственной пошлины. Выплата сумм, причитающихся экспертам, свидетелям и переводчикам. Распределение между лицами, участвующими в деле, судебных расходов. Отнесение судебных расходов на лицо, злоупотребляющее своими процессуальными правами. Наложение судебных штрафов. Порядок рассмотрения вопроса о наложении судебного штрафа.</w:t>
            </w:r>
          </w:p>
          <w:p w:rsidR="00A76440" w:rsidRPr="00357E6F" w:rsidRDefault="00A76440" w:rsidP="002D12F5">
            <w:pPr>
              <w:spacing w:before="0" w:beforeAutospacing="0" w:after="0" w:afterAutospacing="0"/>
              <w:jc w:val="both"/>
              <w:rPr>
                <w:b/>
                <w:bCs/>
                <w:sz w:val="20"/>
                <w:szCs w:val="20"/>
              </w:rPr>
            </w:pPr>
            <w:r w:rsidRPr="00357E6F">
              <w:rPr>
                <w:b/>
                <w:bCs/>
                <w:sz w:val="20"/>
                <w:szCs w:val="20"/>
              </w:rPr>
              <w:t xml:space="preserve">Процессуальные сроки </w:t>
            </w:r>
          </w:p>
          <w:p w:rsidR="00A76440" w:rsidRPr="00357E6F" w:rsidRDefault="00A76440" w:rsidP="002D12F5">
            <w:pPr>
              <w:spacing w:before="0" w:beforeAutospacing="0" w:after="0" w:afterAutospacing="0"/>
              <w:jc w:val="both"/>
              <w:rPr>
                <w:bCs/>
                <w:sz w:val="20"/>
                <w:szCs w:val="20"/>
              </w:rPr>
            </w:pPr>
            <w:r w:rsidRPr="00357E6F">
              <w:rPr>
                <w:bCs/>
                <w:sz w:val="20"/>
                <w:szCs w:val="20"/>
              </w:rPr>
              <w:t>Понятие и виды процессуальных сроков. Сроки, установленные законом. Сроки, назначаемые арбитражным судом. Исчисление сроков. Приостановление, восстановление, продление и окончание процессуальных сроков. Последствия пропуска процессуального срока.</w:t>
            </w:r>
          </w:p>
          <w:p w:rsidR="00A76440" w:rsidRPr="00357E6F" w:rsidRDefault="00A76440" w:rsidP="002D12F5">
            <w:pPr>
              <w:spacing w:before="0" w:beforeAutospacing="0" w:after="0" w:afterAutospacing="0"/>
              <w:jc w:val="both"/>
              <w:rPr>
                <w:b/>
                <w:bCs/>
                <w:sz w:val="20"/>
                <w:szCs w:val="20"/>
              </w:rPr>
            </w:pPr>
            <w:r w:rsidRPr="00357E6F">
              <w:rPr>
                <w:b/>
                <w:bCs/>
                <w:sz w:val="20"/>
                <w:szCs w:val="20"/>
              </w:rPr>
              <w:t xml:space="preserve">Судебные извещения </w:t>
            </w:r>
          </w:p>
          <w:p w:rsidR="00A76440" w:rsidRPr="00357E6F" w:rsidRDefault="00A76440" w:rsidP="002D12F5">
            <w:pPr>
              <w:pStyle w:val="Default"/>
              <w:jc w:val="both"/>
              <w:rPr>
                <w:bCs/>
                <w:color w:val="auto"/>
                <w:sz w:val="20"/>
                <w:szCs w:val="20"/>
              </w:rPr>
            </w:pPr>
            <w:r w:rsidRPr="00357E6F">
              <w:rPr>
                <w:bCs/>
                <w:color w:val="auto"/>
                <w:sz w:val="20"/>
                <w:szCs w:val="20"/>
              </w:rPr>
              <w:t>Судебные извещения в арбитражном процессе. Порядок направления арбитражным судом копий судебных актов. Надлежащее извещение. Изменение наименования лица, перемена адреса во время производства по делу</w:t>
            </w:r>
          </w:p>
        </w:tc>
      </w:tr>
      <w:tr w:rsidR="00A76440" w:rsidRPr="00357E6F" w:rsidTr="002D12F5">
        <w:trPr>
          <w:trHeight w:val="1490"/>
        </w:trPr>
        <w:tc>
          <w:tcPr>
            <w:tcW w:w="245" w:type="pct"/>
          </w:tcPr>
          <w:p w:rsidR="00A76440" w:rsidRPr="00357E6F" w:rsidRDefault="00A76440" w:rsidP="002D12F5">
            <w:pPr>
              <w:suppressAutoHyphens/>
              <w:spacing w:before="0" w:beforeAutospacing="0" w:after="0" w:afterAutospacing="0"/>
              <w:jc w:val="center"/>
              <w:rPr>
                <w:sz w:val="20"/>
                <w:szCs w:val="20"/>
              </w:rPr>
            </w:pPr>
            <w:r w:rsidRPr="00357E6F">
              <w:rPr>
                <w:sz w:val="20"/>
                <w:szCs w:val="20"/>
              </w:rPr>
              <w:lastRenderedPageBreak/>
              <w:t>3</w:t>
            </w:r>
          </w:p>
        </w:tc>
        <w:tc>
          <w:tcPr>
            <w:tcW w:w="1172" w:type="pct"/>
          </w:tcPr>
          <w:p w:rsidR="00A76440" w:rsidRPr="00357E6F" w:rsidRDefault="00A76440" w:rsidP="002D12F5">
            <w:pPr>
              <w:suppressAutoHyphens/>
              <w:spacing w:before="0" w:beforeAutospacing="0" w:after="0" w:afterAutospacing="0"/>
              <w:rPr>
                <w:sz w:val="20"/>
                <w:szCs w:val="20"/>
              </w:rPr>
            </w:pPr>
            <w:r w:rsidRPr="00357E6F">
              <w:rPr>
                <w:sz w:val="20"/>
                <w:szCs w:val="20"/>
              </w:rPr>
              <w:t>Производство в суде первой инстанции</w:t>
            </w:r>
          </w:p>
        </w:tc>
        <w:tc>
          <w:tcPr>
            <w:tcW w:w="3583" w:type="pct"/>
          </w:tcPr>
          <w:p w:rsidR="00A76440" w:rsidRPr="00357E6F" w:rsidRDefault="00A76440" w:rsidP="002D12F5">
            <w:pPr>
              <w:pStyle w:val="Default"/>
              <w:jc w:val="both"/>
              <w:rPr>
                <w:b/>
                <w:bCs/>
                <w:color w:val="auto"/>
                <w:sz w:val="20"/>
                <w:szCs w:val="20"/>
              </w:rPr>
            </w:pPr>
            <w:r w:rsidRPr="00357E6F">
              <w:rPr>
                <w:b/>
                <w:bCs/>
                <w:color w:val="auto"/>
                <w:sz w:val="20"/>
                <w:szCs w:val="20"/>
              </w:rPr>
              <w:t xml:space="preserve">Исковое производство. Предъявление иска и возбуждение дела в арбитражном суде </w:t>
            </w:r>
          </w:p>
          <w:p w:rsidR="00A76440" w:rsidRPr="00357E6F" w:rsidRDefault="00A76440" w:rsidP="002D12F5">
            <w:pPr>
              <w:autoSpaceDE w:val="0"/>
              <w:autoSpaceDN w:val="0"/>
              <w:adjustRightInd w:val="0"/>
              <w:spacing w:before="0" w:beforeAutospacing="0" w:after="0" w:afterAutospacing="0"/>
              <w:jc w:val="both"/>
              <w:rPr>
                <w:bCs/>
                <w:sz w:val="20"/>
                <w:szCs w:val="20"/>
              </w:rPr>
            </w:pPr>
            <w:r w:rsidRPr="00357E6F">
              <w:rPr>
                <w:bCs/>
                <w:sz w:val="20"/>
                <w:szCs w:val="20"/>
              </w:rPr>
              <w:t xml:space="preserve">Порядок предъявления иска и последствия его нарушения. Исковое заявление, его форма и содержание. </w:t>
            </w:r>
            <w:r w:rsidRPr="00357E6F">
              <w:rPr>
                <w:sz w:val="20"/>
                <w:szCs w:val="20"/>
              </w:rPr>
              <w:t>Документы, прилагаемые к исковому заявлению.</w:t>
            </w:r>
            <w:r w:rsidRPr="00357E6F">
              <w:rPr>
                <w:b/>
                <w:bCs/>
                <w:sz w:val="20"/>
                <w:szCs w:val="20"/>
              </w:rPr>
              <w:t xml:space="preserve"> </w:t>
            </w:r>
            <w:r w:rsidRPr="00357E6F">
              <w:rPr>
                <w:bCs/>
                <w:sz w:val="20"/>
                <w:szCs w:val="20"/>
              </w:rPr>
              <w:t>Принятие искового заявления.</w:t>
            </w:r>
            <w:r w:rsidRPr="00357E6F">
              <w:rPr>
                <w:b/>
                <w:bCs/>
                <w:sz w:val="20"/>
                <w:szCs w:val="20"/>
              </w:rPr>
              <w:t xml:space="preserve"> </w:t>
            </w:r>
            <w:r w:rsidRPr="00357E6F">
              <w:rPr>
                <w:bCs/>
                <w:sz w:val="20"/>
                <w:szCs w:val="20"/>
              </w:rPr>
              <w:t>Отказ в принятии искового заявления, заявления. Оставление искового заявления без движения. Возвращение искового заявления. Отзыв на исковое заявление. Предъявление встречного иска.</w:t>
            </w:r>
          </w:p>
          <w:p w:rsidR="00A76440" w:rsidRPr="00357E6F" w:rsidRDefault="00A76440" w:rsidP="002D12F5">
            <w:pPr>
              <w:pStyle w:val="Default"/>
              <w:jc w:val="both"/>
              <w:rPr>
                <w:b/>
                <w:color w:val="auto"/>
                <w:sz w:val="20"/>
                <w:szCs w:val="20"/>
              </w:rPr>
            </w:pPr>
            <w:r w:rsidRPr="00357E6F">
              <w:rPr>
                <w:b/>
                <w:color w:val="auto"/>
                <w:sz w:val="20"/>
                <w:szCs w:val="20"/>
              </w:rPr>
              <w:t xml:space="preserve">Подготовка дела к судебному разбирательству </w:t>
            </w:r>
          </w:p>
          <w:p w:rsidR="00A76440" w:rsidRPr="00357E6F" w:rsidRDefault="00A76440" w:rsidP="002D12F5">
            <w:pPr>
              <w:pStyle w:val="Default"/>
              <w:jc w:val="both"/>
              <w:rPr>
                <w:bCs/>
                <w:color w:val="auto"/>
                <w:sz w:val="20"/>
                <w:szCs w:val="20"/>
              </w:rPr>
            </w:pPr>
            <w:r w:rsidRPr="00357E6F">
              <w:rPr>
                <w:color w:val="auto"/>
                <w:sz w:val="20"/>
                <w:szCs w:val="20"/>
              </w:rPr>
              <w:t>Цели, задачи и значение подготовки дела к судебному разбирательству как самостоятельной стадии процесса. Действия по подготовке дела к судебному разбирательству. Предварительное судебное заседание.</w:t>
            </w:r>
          </w:p>
          <w:p w:rsidR="00A76440" w:rsidRPr="00357E6F" w:rsidRDefault="00A76440" w:rsidP="002D12F5">
            <w:pPr>
              <w:pStyle w:val="Default"/>
              <w:jc w:val="both"/>
              <w:rPr>
                <w:b/>
                <w:color w:val="auto"/>
                <w:sz w:val="20"/>
                <w:szCs w:val="20"/>
              </w:rPr>
            </w:pPr>
            <w:r w:rsidRPr="00357E6F">
              <w:rPr>
                <w:b/>
                <w:color w:val="auto"/>
                <w:sz w:val="20"/>
                <w:szCs w:val="20"/>
              </w:rPr>
              <w:t xml:space="preserve">Примирительные процедуры. Мировое соглашение </w:t>
            </w:r>
          </w:p>
          <w:p w:rsidR="00A76440" w:rsidRPr="00357E6F" w:rsidRDefault="00A76440" w:rsidP="002D12F5">
            <w:pPr>
              <w:pStyle w:val="Default"/>
              <w:jc w:val="both"/>
              <w:rPr>
                <w:color w:val="auto"/>
                <w:sz w:val="20"/>
                <w:szCs w:val="20"/>
              </w:rPr>
            </w:pPr>
            <w:r w:rsidRPr="00357E6F">
              <w:rPr>
                <w:color w:val="auto"/>
                <w:sz w:val="20"/>
                <w:szCs w:val="20"/>
              </w:rPr>
              <w:t xml:space="preserve">Способы (меры) примирения сторон судом. Сущность мирового соглашения. Форма, содержание и порядок заключения мирового соглашения. Утверждение мирового соглашения. Исполнение определения об утверждении мирового соглашения. Претензионный порядок разрешения спора. Процедура медиации. </w:t>
            </w:r>
          </w:p>
          <w:p w:rsidR="00A76440" w:rsidRPr="00357E6F" w:rsidRDefault="00A76440" w:rsidP="002D12F5">
            <w:pPr>
              <w:pStyle w:val="Default"/>
              <w:jc w:val="both"/>
              <w:rPr>
                <w:color w:val="auto"/>
                <w:sz w:val="20"/>
                <w:szCs w:val="20"/>
              </w:rPr>
            </w:pPr>
            <w:r w:rsidRPr="00357E6F">
              <w:rPr>
                <w:b/>
                <w:color w:val="auto"/>
                <w:sz w:val="20"/>
                <w:szCs w:val="20"/>
              </w:rPr>
              <w:t xml:space="preserve">Судебное разбирательство </w:t>
            </w:r>
          </w:p>
          <w:p w:rsidR="00A76440" w:rsidRPr="00357E6F" w:rsidRDefault="00A76440" w:rsidP="002D12F5">
            <w:pPr>
              <w:pStyle w:val="Default"/>
              <w:jc w:val="both"/>
              <w:rPr>
                <w:color w:val="auto"/>
                <w:sz w:val="20"/>
                <w:szCs w:val="20"/>
              </w:rPr>
            </w:pPr>
            <w:r w:rsidRPr="00357E6F">
              <w:rPr>
                <w:color w:val="auto"/>
                <w:sz w:val="20"/>
                <w:szCs w:val="20"/>
              </w:rPr>
              <w:t xml:space="preserve">Значение стадии судебного разбирательства. Сроки рассмотрения дел и принятия решения. Судебное заседание арбитражного суда. Участие в судебном заседании путем использования систем видеоконференц-связи. </w:t>
            </w:r>
            <w:r w:rsidRPr="00357E6F">
              <w:rPr>
                <w:bCs/>
                <w:color w:val="auto"/>
                <w:sz w:val="20"/>
                <w:szCs w:val="20"/>
              </w:rPr>
              <w:t>Основания и порядок отвода судей</w:t>
            </w:r>
            <w:r w:rsidRPr="00357E6F">
              <w:rPr>
                <w:color w:val="auto"/>
                <w:sz w:val="20"/>
                <w:szCs w:val="20"/>
              </w:rPr>
              <w:t xml:space="preserve"> Порядок разрешения заявленного отвода. Протоколирование судебного заседания с использованием средств аудиозаписи. Протокол судебного заседания. Процессуальный порядок принесения замечаний на протокол судебного заседания</w:t>
            </w:r>
          </w:p>
          <w:p w:rsidR="00A76440" w:rsidRPr="00357E6F" w:rsidRDefault="00A76440" w:rsidP="002D12F5">
            <w:pPr>
              <w:pStyle w:val="Default"/>
              <w:jc w:val="both"/>
              <w:rPr>
                <w:color w:val="auto"/>
                <w:sz w:val="20"/>
                <w:szCs w:val="20"/>
              </w:rPr>
            </w:pPr>
            <w:r w:rsidRPr="00357E6F">
              <w:rPr>
                <w:color w:val="auto"/>
                <w:sz w:val="20"/>
                <w:szCs w:val="20"/>
              </w:rPr>
              <w:t>Порядок в заседании арбитражного суда. Отложение судебного разбирательства. Перерыв в заседании арбитражного суда. Рассмотрение дела в раздельных судебных заседаниях. Исследование доказательств. Судебные прения. Окончание рассмотрения дела по существу.</w:t>
            </w:r>
          </w:p>
          <w:p w:rsidR="00A76440" w:rsidRPr="00357E6F" w:rsidRDefault="00A76440" w:rsidP="002D12F5">
            <w:pPr>
              <w:pStyle w:val="Default"/>
              <w:jc w:val="both"/>
              <w:rPr>
                <w:color w:val="auto"/>
                <w:sz w:val="20"/>
                <w:szCs w:val="20"/>
              </w:rPr>
            </w:pPr>
            <w:r w:rsidRPr="00357E6F">
              <w:rPr>
                <w:b/>
                <w:color w:val="auto"/>
                <w:sz w:val="20"/>
                <w:szCs w:val="20"/>
              </w:rPr>
              <w:t>Приостановление производства по делу</w:t>
            </w:r>
            <w:r w:rsidRPr="00357E6F">
              <w:rPr>
                <w:color w:val="auto"/>
                <w:sz w:val="20"/>
                <w:szCs w:val="20"/>
              </w:rPr>
              <w:t xml:space="preserve"> </w:t>
            </w:r>
          </w:p>
          <w:p w:rsidR="00A76440" w:rsidRPr="00357E6F" w:rsidRDefault="00A76440" w:rsidP="002D12F5">
            <w:pPr>
              <w:pStyle w:val="Default"/>
              <w:jc w:val="both"/>
              <w:rPr>
                <w:color w:val="auto"/>
                <w:sz w:val="20"/>
                <w:szCs w:val="20"/>
              </w:rPr>
            </w:pPr>
            <w:r w:rsidRPr="00357E6F">
              <w:rPr>
                <w:color w:val="auto"/>
                <w:sz w:val="20"/>
                <w:szCs w:val="20"/>
              </w:rPr>
              <w:t>Основания приостановления производства по делу. Обязанность арбитражного суда приостановить производство по делу. Право арбитражного суда приостановить производство по делу. Возобновление производства по делу. Порядок приостановления и возобновления производства по делу.</w:t>
            </w:r>
          </w:p>
          <w:p w:rsidR="00A76440" w:rsidRPr="00357E6F" w:rsidRDefault="00A76440" w:rsidP="002D12F5">
            <w:pPr>
              <w:spacing w:before="0" w:beforeAutospacing="0" w:after="0" w:afterAutospacing="0"/>
              <w:jc w:val="both"/>
              <w:rPr>
                <w:sz w:val="20"/>
                <w:szCs w:val="20"/>
              </w:rPr>
            </w:pPr>
            <w:r w:rsidRPr="00357E6F">
              <w:rPr>
                <w:b/>
                <w:sz w:val="20"/>
                <w:szCs w:val="20"/>
              </w:rPr>
              <w:lastRenderedPageBreak/>
              <w:t>Окончание производства по делу без вынесения решения</w:t>
            </w:r>
            <w:r w:rsidRPr="00357E6F">
              <w:rPr>
                <w:sz w:val="20"/>
                <w:szCs w:val="20"/>
              </w:rPr>
              <w:t xml:space="preserve"> </w:t>
            </w:r>
          </w:p>
          <w:p w:rsidR="00A76440" w:rsidRPr="00357E6F" w:rsidRDefault="00A76440" w:rsidP="002D12F5">
            <w:pPr>
              <w:spacing w:before="0" w:beforeAutospacing="0" w:after="0" w:afterAutospacing="0"/>
              <w:jc w:val="both"/>
              <w:rPr>
                <w:sz w:val="20"/>
                <w:szCs w:val="20"/>
              </w:rPr>
            </w:pPr>
            <w:r w:rsidRPr="00357E6F">
              <w:rPr>
                <w:sz w:val="20"/>
                <w:szCs w:val="20"/>
              </w:rPr>
              <w:t>Основания, порядок и последствия оставления заявления без рассмотрения. Основания, порядок и последствия прекращение производства по делу.</w:t>
            </w:r>
          </w:p>
          <w:p w:rsidR="00A76440" w:rsidRPr="00357E6F" w:rsidRDefault="00A76440" w:rsidP="002D12F5">
            <w:pPr>
              <w:spacing w:before="0" w:beforeAutospacing="0" w:after="0" w:afterAutospacing="0"/>
              <w:jc w:val="both"/>
              <w:rPr>
                <w:sz w:val="20"/>
                <w:szCs w:val="20"/>
              </w:rPr>
            </w:pPr>
            <w:r w:rsidRPr="00357E6F">
              <w:rPr>
                <w:b/>
                <w:sz w:val="20"/>
                <w:szCs w:val="20"/>
              </w:rPr>
              <w:t xml:space="preserve">Судебные акты арбитражного суда, Верховного Суда РФ </w:t>
            </w:r>
          </w:p>
          <w:p w:rsidR="00A76440" w:rsidRPr="00357E6F" w:rsidRDefault="00A76440" w:rsidP="002D12F5">
            <w:pPr>
              <w:spacing w:before="0" w:beforeAutospacing="0" w:after="0" w:afterAutospacing="0"/>
              <w:jc w:val="both"/>
              <w:rPr>
                <w:sz w:val="20"/>
                <w:szCs w:val="20"/>
              </w:rPr>
            </w:pPr>
            <w:r w:rsidRPr="00357E6F">
              <w:rPr>
                <w:sz w:val="20"/>
                <w:szCs w:val="20"/>
              </w:rPr>
              <w:t>Понятие и виды судебных актов арбитражного суда. Сущность и содержание решения арбитражного суда. Законная сила решения арбитражного суда. Формы исправления недостатков решения вынесшим его арбитражным судом. Обжалование решения арбитражного суда. Исполнение решений арбитражного суда.    Определения арбитражного суда, их виды.</w:t>
            </w:r>
          </w:p>
          <w:p w:rsidR="00A76440" w:rsidRPr="00357E6F" w:rsidRDefault="00A76440" w:rsidP="002D12F5">
            <w:pPr>
              <w:widowControl w:val="0"/>
              <w:autoSpaceDE w:val="0"/>
              <w:autoSpaceDN w:val="0"/>
              <w:adjustRightInd w:val="0"/>
              <w:spacing w:before="0" w:beforeAutospacing="0" w:after="0" w:afterAutospacing="0"/>
              <w:jc w:val="both"/>
              <w:rPr>
                <w:sz w:val="20"/>
                <w:szCs w:val="20"/>
                <w:lang w:eastAsia="en-US"/>
              </w:rPr>
            </w:pPr>
            <w:r w:rsidRPr="00357E6F">
              <w:rPr>
                <w:b/>
                <w:sz w:val="20"/>
                <w:szCs w:val="20"/>
                <w:lang w:eastAsia="en-US"/>
              </w:rPr>
              <w:t xml:space="preserve">Рассмотрение дел Судом  по интеллектуальным правам </w:t>
            </w:r>
          </w:p>
          <w:p w:rsidR="00A76440" w:rsidRPr="00357E6F" w:rsidRDefault="00A76440" w:rsidP="002D12F5">
            <w:pPr>
              <w:widowControl w:val="0"/>
              <w:autoSpaceDE w:val="0"/>
              <w:autoSpaceDN w:val="0"/>
              <w:adjustRightInd w:val="0"/>
              <w:spacing w:before="0" w:beforeAutospacing="0" w:after="0" w:afterAutospacing="0"/>
              <w:jc w:val="both"/>
              <w:rPr>
                <w:b/>
                <w:sz w:val="20"/>
                <w:szCs w:val="20"/>
              </w:rPr>
            </w:pPr>
            <w:r w:rsidRPr="00357E6F">
              <w:rPr>
                <w:sz w:val="20"/>
                <w:szCs w:val="20"/>
                <w:lang w:eastAsia="en-US"/>
              </w:rPr>
              <w:t>Понятие, полномочия, порядок образования и деятельности Суда по интеллектуальным правам как специализированного арбитражного суда. Рассмотрение дел в первой инстанции Суда по интеллектуальным правам. Рассмотрение дел в кассационном порядке Судом по интеллектуальным правам осуществляется.</w:t>
            </w:r>
          </w:p>
        </w:tc>
      </w:tr>
      <w:tr w:rsidR="00A76440" w:rsidRPr="00357E6F" w:rsidTr="002D12F5">
        <w:trPr>
          <w:trHeight w:val="412"/>
        </w:trPr>
        <w:tc>
          <w:tcPr>
            <w:tcW w:w="245" w:type="pct"/>
          </w:tcPr>
          <w:p w:rsidR="00A76440" w:rsidRPr="00357E6F" w:rsidRDefault="00A76440" w:rsidP="002D12F5">
            <w:pPr>
              <w:suppressAutoHyphens/>
              <w:spacing w:before="0" w:beforeAutospacing="0" w:after="0" w:afterAutospacing="0"/>
              <w:jc w:val="center"/>
              <w:rPr>
                <w:sz w:val="20"/>
                <w:szCs w:val="20"/>
              </w:rPr>
            </w:pPr>
            <w:r w:rsidRPr="00357E6F">
              <w:rPr>
                <w:sz w:val="20"/>
                <w:szCs w:val="20"/>
              </w:rPr>
              <w:lastRenderedPageBreak/>
              <w:t>4</w:t>
            </w:r>
          </w:p>
        </w:tc>
        <w:tc>
          <w:tcPr>
            <w:tcW w:w="1172" w:type="pct"/>
          </w:tcPr>
          <w:p w:rsidR="00A76440" w:rsidRPr="00357E6F" w:rsidRDefault="00A76440" w:rsidP="002D12F5">
            <w:pPr>
              <w:suppressAutoHyphens/>
              <w:spacing w:before="0" w:beforeAutospacing="0" w:after="0" w:afterAutospacing="0"/>
              <w:rPr>
                <w:sz w:val="20"/>
                <w:szCs w:val="20"/>
              </w:rPr>
            </w:pPr>
            <w:r w:rsidRPr="00357E6F">
              <w:rPr>
                <w:sz w:val="20"/>
                <w:szCs w:val="20"/>
              </w:rPr>
              <w:t>Производство по отдельным категориям дел в арбитражном процессе</w:t>
            </w:r>
          </w:p>
        </w:tc>
        <w:tc>
          <w:tcPr>
            <w:tcW w:w="3583" w:type="pct"/>
          </w:tcPr>
          <w:p w:rsidR="00A76440" w:rsidRPr="00357E6F" w:rsidRDefault="00A76440" w:rsidP="002D12F5">
            <w:pPr>
              <w:pStyle w:val="Default"/>
              <w:jc w:val="both"/>
              <w:rPr>
                <w:color w:val="auto"/>
                <w:sz w:val="20"/>
                <w:szCs w:val="20"/>
              </w:rPr>
            </w:pPr>
            <w:r w:rsidRPr="00357E6F">
              <w:rPr>
                <w:b/>
                <w:bCs/>
                <w:color w:val="auto"/>
                <w:sz w:val="20"/>
                <w:szCs w:val="20"/>
              </w:rPr>
              <w:t xml:space="preserve">Производство по делам, возникающим из административных и иных публичных правоотношений </w:t>
            </w:r>
          </w:p>
          <w:p w:rsidR="00A76440" w:rsidRPr="00357E6F" w:rsidRDefault="00A76440" w:rsidP="002D12F5">
            <w:pPr>
              <w:pStyle w:val="Default"/>
              <w:jc w:val="both"/>
              <w:rPr>
                <w:color w:val="auto"/>
                <w:sz w:val="20"/>
                <w:szCs w:val="20"/>
              </w:rPr>
            </w:pPr>
            <w:r w:rsidRPr="00357E6F">
              <w:rPr>
                <w:color w:val="auto"/>
                <w:sz w:val="20"/>
                <w:szCs w:val="20"/>
              </w:rPr>
              <w:t>Понятие и сущность производства по делам, возникающим из административных и иных публичных правоотношений. Виды (категории) дел, относящихся к производству, возникающему из административных и иных публичных правоотношений. Применение общих правил искового производства и специальных правил при рассмотрении и разрешении дел, возникающих из административных и иных публичных правоотношений.</w:t>
            </w:r>
          </w:p>
          <w:p w:rsidR="00A76440" w:rsidRPr="00357E6F" w:rsidRDefault="00A76440" w:rsidP="002D12F5">
            <w:pPr>
              <w:pStyle w:val="ConsPlusNormal0"/>
              <w:ind w:firstLine="0"/>
              <w:jc w:val="both"/>
              <w:rPr>
                <w:rFonts w:ascii="Times New Roman" w:hAnsi="Times New Roman" w:cs="Times New Roman"/>
                <w:sz w:val="20"/>
                <w:szCs w:val="20"/>
              </w:rPr>
            </w:pPr>
            <w:r w:rsidRPr="00357E6F">
              <w:rPr>
                <w:rFonts w:ascii="Times New Roman" w:hAnsi="Times New Roman" w:cs="Times New Roman"/>
                <w:sz w:val="20"/>
                <w:szCs w:val="20"/>
              </w:rPr>
              <w:t>Рассмотрение дел об оспаривании нормативных правовых актов: право на обращение в арбитражный суд с заявлением о признании нормативного правового акта полностью или в части недействующим, требования к заявлению, особенности судебного разбирательства, правовая природа решения арбитражного решения по делу; его опубликование.</w:t>
            </w:r>
          </w:p>
          <w:p w:rsidR="00A76440" w:rsidRPr="00357E6F" w:rsidRDefault="00A76440" w:rsidP="002D12F5">
            <w:pPr>
              <w:spacing w:before="0" w:beforeAutospacing="0" w:after="0" w:afterAutospacing="0"/>
              <w:jc w:val="both"/>
              <w:rPr>
                <w:sz w:val="20"/>
                <w:szCs w:val="20"/>
              </w:rPr>
            </w:pPr>
            <w:r w:rsidRPr="00357E6F">
              <w:rPr>
                <w:b/>
                <w:sz w:val="20"/>
                <w:szCs w:val="20"/>
              </w:rPr>
              <w:t>Рассмотрение дел об оспаривании ненормативных правовых актов, решений и действий</w:t>
            </w:r>
            <w:r w:rsidRPr="00357E6F">
              <w:rPr>
                <w:sz w:val="20"/>
                <w:szCs w:val="20"/>
              </w:rPr>
              <w:t xml:space="preserve"> (бездействия) государственных органов, органов местного самоуправления, иных органов, организаций, наделенных федеральным законом отдельными государственными или иными публичными полномочиями, должностных лиц. Понятие ненормативного правового акта, отличие от ненормативного правового акта. Право на обращение в арбитражный суд с заявлением о признании ненормативных правовых актов недействительными,  решений и действий (бездействия) государственных органов, органов местного самоуправления, иных органов, организаций и должностных лиц незаконными; особенности рассмотрения дел, правовая природа и содержание решения арбитражного суда. </w:t>
            </w:r>
          </w:p>
          <w:p w:rsidR="00A76440" w:rsidRPr="00357E6F" w:rsidRDefault="00A76440" w:rsidP="002D12F5">
            <w:pPr>
              <w:pStyle w:val="ConsPlusNormal0"/>
              <w:ind w:firstLine="0"/>
              <w:jc w:val="both"/>
              <w:outlineLvl w:val="1"/>
              <w:rPr>
                <w:rFonts w:ascii="Times New Roman" w:hAnsi="Times New Roman" w:cs="Times New Roman"/>
                <w:sz w:val="20"/>
                <w:szCs w:val="20"/>
              </w:rPr>
            </w:pPr>
            <w:r w:rsidRPr="00357E6F">
              <w:rPr>
                <w:rFonts w:ascii="Times New Roman" w:hAnsi="Times New Roman" w:cs="Times New Roman"/>
                <w:b/>
                <w:bCs/>
                <w:sz w:val="20"/>
                <w:szCs w:val="20"/>
              </w:rPr>
              <w:t>Рассмотрение дел об административных</w:t>
            </w:r>
            <w:r w:rsidRPr="00357E6F">
              <w:rPr>
                <w:rFonts w:ascii="Times New Roman" w:hAnsi="Times New Roman" w:cs="Times New Roman"/>
                <w:bCs/>
                <w:sz w:val="20"/>
                <w:szCs w:val="20"/>
              </w:rPr>
              <w:t xml:space="preserve"> правонарушениях. Особенности</w:t>
            </w:r>
            <w:r w:rsidRPr="00357E6F">
              <w:rPr>
                <w:rFonts w:ascii="Times New Roman" w:hAnsi="Times New Roman" w:cs="Times New Roman"/>
                <w:sz w:val="20"/>
                <w:szCs w:val="20"/>
              </w:rPr>
              <w:t xml:space="preserve"> рассмотрения дел о привлечении к административной ответственности. Особенности рассмотрения дел об оспаривании решений административных органов о привлечении к  административной ответственности.</w:t>
            </w:r>
          </w:p>
          <w:p w:rsidR="00A76440" w:rsidRPr="00357E6F" w:rsidRDefault="00A76440" w:rsidP="002D12F5">
            <w:pPr>
              <w:pStyle w:val="ConsPlusNormal0"/>
              <w:ind w:firstLine="0"/>
              <w:jc w:val="both"/>
              <w:outlineLvl w:val="0"/>
              <w:rPr>
                <w:rFonts w:ascii="Times New Roman" w:hAnsi="Times New Roman" w:cs="Times New Roman"/>
                <w:sz w:val="20"/>
                <w:szCs w:val="20"/>
              </w:rPr>
            </w:pPr>
            <w:r w:rsidRPr="00357E6F">
              <w:rPr>
                <w:rFonts w:ascii="Times New Roman" w:hAnsi="Times New Roman" w:cs="Times New Roman"/>
                <w:bCs/>
                <w:sz w:val="20"/>
                <w:szCs w:val="20"/>
              </w:rPr>
              <w:t xml:space="preserve">Рассмотрение дел о взыскании обязательных платежей и санкций. </w:t>
            </w:r>
            <w:r w:rsidRPr="00357E6F">
              <w:rPr>
                <w:rFonts w:ascii="Times New Roman" w:hAnsi="Times New Roman" w:cs="Times New Roman"/>
                <w:sz w:val="20"/>
                <w:szCs w:val="20"/>
              </w:rPr>
              <w:t>Право на обращение в арбитражный суд с заявлением о взыскании обязательных платежей и санкций; судебное разбирательство; решение арбитражного суда по делу о взыскании обязательных платежей и санкций.</w:t>
            </w:r>
          </w:p>
          <w:p w:rsidR="00A76440" w:rsidRPr="00357E6F" w:rsidRDefault="00A76440" w:rsidP="002D12F5">
            <w:pPr>
              <w:pStyle w:val="ConsPlusNormal0"/>
              <w:ind w:firstLine="0"/>
              <w:jc w:val="both"/>
              <w:outlineLvl w:val="0"/>
              <w:rPr>
                <w:rFonts w:ascii="Times New Roman" w:hAnsi="Times New Roman" w:cs="Times New Roman"/>
                <w:sz w:val="20"/>
                <w:szCs w:val="20"/>
              </w:rPr>
            </w:pPr>
            <w:r w:rsidRPr="00357E6F">
              <w:rPr>
                <w:rFonts w:ascii="Times New Roman" w:hAnsi="Times New Roman" w:cs="Times New Roman"/>
                <w:b/>
                <w:sz w:val="20"/>
                <w:szCs w:val="20"/>
              </w:rPr>
              <w:t>Особенности производства в арбитражном суде по отдельным категориям дел</w:t>
            </w:r>
            <w:r w:rsidRPr="00357E6F">
              <w:rPr>
                <w:rFonts w:ascii="Times New Roman" w:hAnsi="Times New Roman" w:cs="Times New Roman"/>
                <w:sz w:val="20"/>
                <w:szCs w:val="20"/>
              </w:rPr>
              <w:t xml:space="preserve"> </w:t>
            </w:r>
          </w:p>
          <w:p w:rsidR="00A76440" w:rsidRPr="00357E6F" w:rsidRDefault="00A76440" w:rsidP="002D12F5">
            <w:pPr>
              <w:pStyle w:val="ConsPlusNormal0"/>
              <w:ind w:firstLine="0"/>
              <w:jc w:val="both"/>
              <w:outlineLvl w:val="0"/>
              <w:rPr>
                <w:rFonts w:ascii="Times New Roman" w:hAnsi="Times New Roman" w:cs="Times New Roman"/>
                <w:sz w:val="20"/>
                <w:szCs w:val="20"/>
              </w:rPr>
            </w:pPr>
            <w:r w:rsidRPr="00357E6F">
              <w:rPr>
                <w:rFonts w:ascii="Times New Roman" w:hAnsi="Times New Roman" w:cs="Times New Roman"/>
                <w:sz w:val="20"/>
                <w:szCs w:val="20"/>
              </w:rPr>
              <w:t>Рассмотрение дел об установлении фактов, имеющих юридическое значение (понятие  фактов, имеющих юридическое значение в правоотношениях в сфере экономической и иной предпринимательской деятельности. Факты, имеющие юридическое значение, устанавливаемые арбитражным судом. Отличие судопроизводства по делам об установлении фактов, имеющих юридическое значение  (особого производства) от искового производства.</w:t>
            </w:r>
          </w:p>
          <w:p w:rsidR="00A76440" w:rsidRPr="00357E6F" w:rsidRDefault="00A76440" w:rsidP="002D12F5">
            <w:pPr>
              <w:spacing w:before="0" w:beforeAutospacing="0" w:after="0" w:afterAutospacing="0"/>
              <w:jc w:val="both"/>
              <w:rPr>
                <w:bCs/>
                <w:iCs/>
                <w:sz w:val="20"/>
                <w:szCs w:val="20"/>
              </w:rPr>
            </w:pPr>
            <w:r w:rsidRPr="00357E6F">
              <w:rPr>
                <w:sz w:val="20"/>
                <w:szCs w:val="20"/>
              </w:rPr>
              <w:t>Рассмотрение дел о присуждении компенсации за нарушение права на судопроизводство в разумный срок или права на исполнение судебного акта в разумный срок. П</w:t>
            </w:r>
            <w:r w:rsidRPr="00357E6F">
              <w:rPr>
                <w:bCs/>
                <w:iCs/>
                <w:sz w:val="20"/>
                <w:szCs w:val="20"/>
              </w:rPr>
              <w:t xml:space="preserve">раво на обращение и порядок подачи в арбитражный суд заявления о присуждении компенсации за нарушение права на судопроизводство в разумный срок или права на исполнение судебного акта в </w:t>
            </w:r>
            <w:r w:rsidRPr="00357E6F">
              <w:rPr>
                <w:bCs/>
                <w:iCs/>
                <w:sz w:val="20"/>
                <w:szCs w:val="20"/>
              </w:rPr>
              <w:lastRenderedPageBreak/>
              <w:t>разумный срок, особенности рассмотрения дел, решение арбитражного суда по  заявлению о присуждении компенсации.</w:t>
            </w:r>
          </w:p>
          <w:p w:rsidR="00A76440" w:rsidRPr="00357E6F" w:rsidRDefault="00A76440" w:rsidP="002D12F5">
            <w:pPr>
              <w:spacing w:before="0" w:beforeAutospacing="0" w:after="0" w:afterAutospacing="0"/>
              <w:jc w:val="both"/>
              <w:rPr>
                <w:sz w:val="20"/>
                <w:szCs w:val="20"/>
              </w:rPr>
            </w:pPr>
            <w:r w:rsidRPr="00357E6F">
              <w:rPr>
                <w:b/>
                <w:sz w:val="20"/>
                <w:szCs w:val="20"/>
              </w:rPr>
              <w:t>Рассмотрение дел о несостоятельности</w:t>
            </w:r>
            <w:r w:rsidRPr="00357E6F">
              <w:rPr>
                <w:sz w:val="20"/>
                <w:szCs w:val="20"/>
              </w:rPr>
              <w:t xml:space="preserve"> (банкротстве). Понятие и признаки несостоятельности (банкротства) организаций и граждан. Право на обращение в арбитражный суд по делам о несостоятельности (банкротстве). Процедуры, применяемые в деле о банкротстве Лица, участвующие в деле о несостоятельности (банкротстве). Сроки рассмотрения дел. Иные специальные правила рассмотрения и разрешения дел о несостоятельности (банкротстве).</w:t>
            </w:r>
          </w:p>
          <w:p w:rsidR="00A76440" w:rsidRPr="00357E6F" w:rsidRDefault="00A76440" w:rsidP="002D12F5">
            <w:pPr>
              <w:pStyle w:val="ConsPlusNormal0"/>
              <w:ind w:firstLine="0"/>
              <w:jc w:val="both"/>
              <w:outlineLvl w:val="0"/>
              <w:rPr>
                <w:rFonts w:ascii="Times New Roman" w:hAnsi="Times New Roman" w:cs="Times New Roman"/>
                <w:bCs/>
                <w:sz w:val="20"/>
                <w:szCs w:val="20"/>
              </w:rPr>
            </w:pPr>
            <w:r w:rsidRPr="00357E6F">
              <w:rPr>
                <w:rFonts w:ascii="Times New Roman" w:hAnsi="Times New Roman" w:cs="Times New Roman"/>
                <w:bCs/>
                <w:sz w:val="20"/>
                <w:szCs w:val="20"/>
              </w:rPr>
              <w:t xml:space="preserve">Рассмотрение дел по корпоративным спорам. </w:t>
            </w:r>
            <w:r w:rsidRPr="00357E6F">
              <w:rPr>
                <w:rFonts w:ascii="Times New Roman" w:hAnsi="Times New Roman" w:cs="Times New Roman"/>
                <w:sz w:val="20"/>
                <w:szCs w:val="20"/>
              </w:rPr>
              <w:t xml:space="preserve">Понятие и виды  корпоративных споров. Порядок рассмотрения дел по корпоративным спорам. Требования к исковому заявлению, заявлению по корпоративному спору. Обеспечение доступа к информации о корпоративном споре. Примирение сторон корпоративных споров. </w:t>
            </w:r>
            <w:r w:rsidRPr="00357E6F">
              <w:rPr>
                <w:rFonts w:ascii="Times New Roman" w:hAnsi="Times New Roman" w:cs="Times New Roman"/>
                <w:iCs/>
                <w:sz w:val="20"/>
                <w:szCs w:val="20"/>
              </w:rPr>
              <w:t>Обеспечительные меры арбитражного суда по корпоративным спорам. Рассмотрение дел о понуждении юридического лица созвать общее собрание участников. Рассмотрение дел по спорам о возмещении убытков, причиненных юридическому лицу.</w:t>
            </w:r>
          </w:p>
          <w:p w:rsidR="00A76440" w:rsidRPr="00357E6F" w:rsidRDefault="00A76440" w:rsidP="002D12F5">
            <w:pPr>
              <w:autoSpaceDE w:val="0"/>
              <w:autoSpaceDN w:val="0"/>
              <w:adjustRightInd w:val="0"/>
              <w:spacing w:before="0" w:beforeAutospacing="0" w:after="0" w:afterAutospacing="0"/>
              <w:jc w:val="both"/>
              <w:rPr>
                <w:sz w:val="20"/>
                <w:szCs w:val="20"/>
              </w:rPr>
            </w:pPr>
            <w:r w:rsidRPr="00357E6F">
              <w:rPr>
                <w:sz w:val="20"/>
                <w:szCs w:val="20"/>
              </w:rPr>
              <w:t xml:space="preserve">Рассмотрение дел о защите прав и законных интересов группы лиц. </w:t>
            </w:r>
            <w:r w:rsidRPr="00357E6F">
              <w:rPr>
                <w:bCs/>
                <w:iCs/>
                <w:sz w:val="20"/>
                <w:szCs w:val="20"/>
              </w:rPr>
              <w:t>Право на обращение в арбитражный суд в защиту прав и законных интересов группы лиц.</w:t>
            </w:r>
            <w:r w:rsidRPr="00357E6F">
              <w:rPr>
                <w:sz w:val="20"/>
                <w:szCs w:val="20"/>
              </w:rPr>
              <w:t xml:space="preserve"> </w:t>
            </w:r>
            <w:r w:rsidRPr="00357E6F">
              <w:rPr>
                <w:bCs/>
                <w:iCs/>
                <w:sz w:val="20"/>
                <w:szCs w:val="20"/>
              </w:rPr>
              <w:t>Полномочия лица, обратившегося в арбитражный суд.</w:t>
            </w:r>
            <w:r w:rsidRPr="00357E6F">
              <w:rPr>
                <w:sz w:val="20"/>
                <w:szCs w:val="20"/>
              </w:rPr>
              <w:t xml:space="preserve"> </w:t>
            </w:r>
            <w:r w:rsidRPr="00357E6F">
              <w:rPr>
                <w:bCs/>
                <w:iCs/>
                <w:sz w:val="20"/>
                <w:szCs w:val="20"/>
              </w:rPr>
              <w:t>Требования к исковому заявлению, заявлению, подаваемым в защиту прав и законных интересов группы лиц.</w:t>
            </w:r>
            <w:r w:rsidRPr="00357E6F">
              <w:rPr>
                <w:sz w:val="20"/>
                <w:szCs w:val="20"/>
              </w:rPr>
              <w:t xml:space="preserve"> </w:t>
            </w:r>
            <w:r w:rsidRPr="00357E6F">
              <w:rPr>
                <w:bCs/>
                <w:iCs/>
                <w:sz w:val="20"/>
                <w:szCs w:val="20"/>
              </w:rPr>
              <w:t>Замена лица, обратившегося в защиту прав и законных интересов группы лиц.</w:t>
            </w:r>
            <w:r w:rsidRPr="00357E6F">
              <w:rPr>
                <w:sz w:val="20"/>
                <w:szCs w:val="20"/>
              </w:rPr>
              <w:t xml:space="preserve"> </w:t>
            </w:r>
            <w:r w:rsidRPr="00357E6F">
              <w:rPr>
                <w:bCs/>
                <w:iCs/>
                <w:sz w:val="20"/>
                <w:szCs w:val="20"/>
              </w:rPr>
              <w:t>Порядок рассмотрения дел; решение арбитражного суда по делу о защите прав и законных интересов группы лиц.</w:t>
            </w:r>
          </w:p>
          <w:p w:rsidR="00A76440" w:rsidRPr="00357E6F" w:rsidRDefault="00A76440" w:rsidP="002D12F5">
            <w:pPr>
              <w:autoSpaceDE w:val="0"/>
              <w:autoSpaceDN w:val="0"/>
              <w:adjustRightInd w:val="0"/>
              <w:spacing w:before="0" w:beforeAutospacing="0" w:after="0" w:afterAutospacing="0"/>
              <w:jc w:val="both"/>
              <w:rPr>
                <w:sz w:val="20"/>
                <w:szCs w:val="20"/>
              </w:rPr>
            </w:pPr>
            <w:r w:rsidRPr="00357E6F">
              <w:rPr>
                <w:sz w:val="20"/>
                <w:szCs w:val="20"/>
              </w:rPr>
              <w:t>Рассмотрение дел в порядке упрощенного производства. Дела, рассматриваемые в порядке упрощенного производства. Особенности судебного разбирательства и судебного решения по делу, рассмотренному в порядке упрощенного производства.</w:t>
            </w:r>
          </w:p>
          <w:p w:rsidR="00A76440" w:rsidRPr="00357E6F" w:rsidRDefault="00A76440" w:rsidP="002D12F5">
            <w:pPr>
              <w:autoSpaceDE w:val="0"/>
              <w:autoSpaceDN w:val="0"/>
              <w:adjustRightInd w:val="0"/>
              <w:spacing w:before="0" w:beforeAutospacing="0" w:after="0" w:afterAutospacing="0"/>
              <w:jc w:val="both"/>
              <w:outlineLvl w:val="0"/>
              <w:rPr>
                <w:sz w:val="20"/>
                <w:szCs w:val="20"/>
              </w:rPr>
            </w:pPr>
            <w:r w:rsidRPr="00357E6F">
              <w:rPr>
                <w:bCs/>
                <w:sz w:val="20"/>
                <w:szCs w:val="20"/>
              </w:rPr>
              <w:t xml:space="preserve">Приказное производство. </w:t>
            </w:r>
            <w:r w:rsidRPr="00357E6F">
              <w:rPr>
                <w:sz w:val="20"/>
                <w:szCs w:val="20"/>
              </w:rPr>
              <w:t>Судебный приказ. Дела приказного производства. Форма и содержание заявления о выдаче судебного приказа. Возвращение заявления. Порядок приказного производства. Содержание судебного приказа.</w:t>
            </w:r>
          </w:p>
          <w:p w:rsidR="00A76440" w:rsidRPr="00357E6F" w:rsidRDefault="00A76440" w:rsidP="002D12F5">
            <w:pPr>
              <w:autoSpaceDE w:val="0"/>
              <w:autoSpaceDN w:val="0"/>
              <w:adjustRightInd w:val="0"/>
              <w:spacing w:before="0" w:beforeAutospacing="0" w:after="0" w:afterAutospacing="0"/>
              <w:jc w:val="both"/>
              <w:outlineLvl w:val="0"/>
              <w:rPr>
                <w:sz w:val="20"/>
                <w:szCs w:val="20"/>
              </w:rPr>
            </w:pPr>
            <w:r w:rsidRPr="00357E6F">
              <w:rPr>
                <w:sz w:val="20"/>
                <w:szCs w:val="20"/>
              </w:rPr>
              <w:t xml:space="preserve">Производство по делам, связанным с выполнением арбитражными судами функций содействия и контроля в отношении третейских судов. Основы организации и деятельности третейских судов в Российской Федерации. Понятие и виды третейских судов. Законодательство о третейских судах. Третейское (арбитражное) соглашение. Производство по делам об оспаривании решений третейских судов.  Основания для отмены решения третейского суда. Рассмотрение заявления по вопросу компетенции третейского суда. Производство по делам о выдаче исполнительного листа на принудительное исполнение решения третейского суда. Основания отказа в выдаче исполнительного листа на принудительное исполнение решения третейского суда. Производство по делам, связанным с выполнением арбитражными судами функций содействия в отношении третейского суда. </w:t>
            </w:r>
          </w:p>
          <w:p w:rsidR="00A76440" w:rsidRPr="00357E6F" w:rsidRDefault="00A76440" w:rsidP="002D12F5">
            <w:pPr>
              <w:pStyle w:val="ConsPlusNormal0"/>
              <w:ind w:firstLine="0"/>
              <w:jc w:val="both"/>
              <w:outlineLvl w:val="0"/>
              <w:rPr>
                <w:rFonts w:ascii="Times New Roman" w:hAnsi="Times New Roman" w:cs="Times New Roman"/>
                <w:sz w:val="20"/>
                <w:szCs w:val="20"/>
              </w:rPr>
            </w:pPr>
            <w:r w:rsidRPr="00357E6F">
              <w:rPr>
                <w:rFonts w:ascii="Times New Roman" w:hAnsi="Times New Roman" w:cs="Times New Roman"/>
                <w:bCs/>
                <w:sz w:val="20"/>
                <w:szCs w:val="20"/>
              </w:rPr>
              <w:t>Производство по делам о признании и приведении в исполнение решений иностранных судов и иностранных арбитражных решений.</w:t>
            </w:r>
            <w:r w:rsidRPr="00357E6F">
              <w:rPr>
                <w:rFonts w:ascii="Times New Roman" w:hAnsi="Times New Roman" w:cs="Times New Roman"/>
                <w:sz w:val="20"/>
                <w:szCs w:val="20"/>
              </w:rPr>
              <w:t xml:space="preserve"> Международные договоры и конвенции по вопросам признания и исполнения решений иностранных судов. Порядок рассмотрения заявления в арбитражном суде. Основания отказа в признании и приведении в исполнение решения иностранного суда и иностранного арбитражного решения.</w:t>
            </w:r>
          </w:p>
          <w:p w:rsidR="00A76440" w:rsidRPr="00357E6F" w:rsidRDefault="00A76440" w:rsidP="002D12F5">
            <w:pPr>
              <w:pStyle w:val="ConsPlusNormal0"/>
              <w:ind w:firstLine="0"/>
              <w:jc w:val="both"/>
              <w:outlineLvl w:val="0"/>
              <w:rPr>
                <w:rFonts w:ascii="Times New Roman" w:hAnsi="Times New Roman" w:cs="Times New Roman"/>
                <w:sz w:val="20"/>
                <w:szCs w:val="20"/>
              </w:rPr>
            </w:pPr>
            <w:r w:rsidRPr="00357E6F">
              <w:rPr>
                <w:rFonts w:ascii="Times New Roman" w:hAnsi="Times New Roman" w:cs="Times New Roman"/>
                <w:b/>
                <w:sz w:val="20"/>
                <w:szCs w:val="20"/>
              </w:rPr>
              <w:t>Производство по делам с участием иностранных лиц</w:t>
            </w:r>
            <w:r w:rsidRPr="00357E6F">
              <w:rPr>
                <w:rFonts w:ascii="Times New Roman" w:hAnsi="Times New Roman" w:cs="Times New Roman"/>
                <w:sz w:val="20"/>
                <w:szCs w:val="20"/>
              </w:rPr>
              <w:t xml:space="preserve"> </w:t>
            </w:r>
          </w:p>
          <w:p w:rsidR="00A76440" w:rsidRPr="00357E6F" w:rsidRDefault="00A76440" w:rsidP="002D12F5">
            <w:pPr>
              <w:pStyle w:val="ConsPlusNormal0"/>
              <w:ind w:firstLine="0"/>
              <w:jc w:val="both"/>
              <w:outlineLvl w:val="0"/>
              <w:rPr>
                <w:rFonts w:ascii="Times New Roman" w:hAnsi="Times New Roman" w:cs="Times New Roman"/>
                <w:sz w:val="20"/>
                <w:szCs w:val="20"/>
              </w:rPr>
            </w:pPr>
            <w:r w:rsidRPr="00357E6F">
              <w:rPr>
                <w:rFonts w:ascii="Times New Roman" w:hAnsi="Times New Roman" w:cs="Times New Roman"/>
                <w:sz w:val="20"/>
                <w:szCs w:val="20"/>
              </w:rPr>
              <w:t xml:space="preserve">Компетенция арбитражных судов по рассмотрению дел с участием иностранных лиц. </w:t>
            </w:r>
            <w:r w:rsidRPr="00357E6F">
              <w:rPr>
                <w:rFonts w:ascii="Times New Roman" w:hAnsi="Times New Roman" w:cs="Times New Roman"/>
                <w:bCs/>
                <w:sz w:val="20"/>
                <w:szCs w:val="20"/>
              </w:rPr>
              <w:t xml:space="preserve">Исключительная компетенция арбитражных судов в Российской Федерации по делам с участием иностранных лиц. Соглашение об определении компетенции арбитражных судов в Российской Федерации. </w:t>
            </w:r>
            <w:r w:rsidRPr="00357E6F">
              <w:rPr>
                <w:rFonts w:ascii="Times New Roman" w:hAnsi="Times New Roman" w:cs="Times New Roman"/>
                <w:sz w:val="20"/>
                <w:szCs w:val="20"/>
              </w:rPr>
              <w:t>Судебный иммунитет международных организаций. Особенности рассмотрения дел с участием иностранных лиц. Процессуальные права и обязанности иностранных лиц. Требования, предъявляемые к документам иностранного происхождения. Поручения о выполнении отдельных процессуальных действий.</w:t>
            </w:r>
          </w:p>
          <w:p w:rsidR="00A76440" w:rsidRPr="00357E6F" w:rsidRDefault="00A76440" w:rsidP="002D12F5">
            <w:pPr>
              <w:pStyle w:val="ConsPlusNormal0"/>
              <w:ind w:firstLine="0"/>
              <w:jc w:val="both"/>
              <w:outlineLvl w:val="0"/>
              <w:rPr>
                <w:rFonts w:ascii="Times New Roman" w:hAnsi="Times New Roman" w:cs="Times New Roman"/>
                <w:sz w:val="20"/>
                <w:szCs w:val="20"/>
              </w:rPr>
            </w:pPr>
            <w:r w:rsidRPr="00357E6F">
              <w:rPr>
                <w:rFonts w:ascii="Times New Roman" w:hAnsi="Times New Roman" w:cs="Times New Roman"/>
                <w:sz w:val="20"/>
                <w:szCs w:val="20"/>
              </w:rPr>
              <w:t>Производство по делам с участием иностранного государства</w:t>
            </w:r>
          </w:p>
        </w:tc>
      </w:tr>
      <w:tr w:rsidR="00A76440" w:rsidRPr="00357E6F" w:rsidTr="002D12F5">
        <w:trPr>
          <w:trHeight w:val="412"/>
        </w:trPr>
        <w:tc>
          <w:tcPr>
            <w:tcW w:w="245" w:type="pct"/>
          </w:tcPr>
          <w:p w:rsidR="00A76440" w:rsidRPr="00357E6F" w:rsidRDefault="00A76440" w:rsidP="002D12F5">
            <w:pPr>
              <w:suppressAutoHyphens/>
              <w:spacing w:before="0" w:beforeAutospacing="0" w:after="0" w:afterAutospacing="0"/>
              <w:jc w:val="center"/>
              <w:rPr>
                <w:sz w:val="20"/>
                <w:szCs w:val="20"/>
              </w:rPr>
            </w:pPr>
            <w:r w:rsidRPr="00357E6F">
              <w:rPr>
                <w:sz w:val="20"/>
                <w:szCs w:val="20"/>
              </w:rPr>
              <w:lastRenderedPageBreak/>
              <w:t>5</w:t>
            </w:r>
          </w:p>
        </w:tc>
        <w:tc>
          <w:tcPr>
            <w:tcW w:w="1172" w:type="pct"/>
          </w:tcPr>
          <w:p w:rsidR="00A76440" w:rsidRPr="00357E6F" w:rsidRDefault="00A76440" w:rsidP="002D12F5">
            <w:pPr>
              <w:suppressAutoHyphens/>
              <w:autoSpaceDE w:val="0"/>
              <w:autoSpaceDN w:val="0"/>
              <w:adjustRightInd w:val="0"/>
              <w:spacing w:before="0" w:beforeAutospacing="0" w:after="0" w:afterAutospacing="0"/>
              <w:outlineLvl w:val="2"/>
              <w:rPr>
                <w:sz w:val="20"/>
                <w:szCs w:val="20"/>
              </w:rPr>
            </w:pPr>
            <w:r w:rsidRPr="00357E6F">
              <w:rPr>
                <w:sz w:val="20"/>
                <w:szCs w:val="20"/>
              </w:rPr>
              <w:t xml:space="preserve">Производство по пересмотру судебных </w:t>
            </w:r>
            <w:r w:rsidRPr="00357E6F">
              <w:rPr>
                <w:sz w:val="20"/>
                <w:szCs w:val="20"/>
              </w:rPr>
              <w:lastRenderedPageBreak/>
              <w:t>актов арбитражных судов. Производство в арбитражном суде апелляционной инстанции. Производство в суде кассационной инстанции.</w:t>
            </w:r>
          </w:p>
        </w:tc>
        <w:tc>
          <w:tcPr>
            <w:tcW w:w="3583" w:type="pct"/>
          </w:tcPr>
          <w:p w:rsidR="00A76440" w:rsidRPr="00357E6F" w:rsidRDefault="00A76440" w:rsidP="002D12F5">
            <w:pPr>
              <w:pStyle w:val="Default"/>
              <w:jc w:val="both"/>
              <w:rPr>
                <w:color w:val="auto"/>
                <w:sz w:val="20"/>
                <w:szCs w:val="20"/>
              </w:rPr>
            </w:pPr>
            <w:r w:rsidRPr="00357E6F">
              <w:rPr>
                <w:b/>
                <w:color w:val="auto"/>
                <w:sz w:val="20"/>
                <w:szCs w:val="20"/>
              </w:rPr>
              <w:lastRenderedPageBreak/>
              <w:t xml:space="preserve">Производство в суде апелляционной инстанции </w:t>
            </w:r>
          </w:p>
          <w:p w:rsidR="00A76440" w:rsidRPr="00357E6F" w:rsidRDefault="00A76440" w:rsidP="002D12F5">
            <w:pPr>
              <w:pStyle w:val="Default"/>
              <w:jc w:val="both"/>
              <w:rPr>
                <w:color w:val="auto"/>
                <w:sz w:val="20"/>
                <w:szCs w:val="20"/>
              </w:rPr>
            </w:pPr>
            <w:r w:rsidRPr="00357E6F">
              <w:rPr>
                <w:color w:val="auto"/>
                <w:sz w:val="20"/>
                <w:szCs w:val="20"/>
              </w:rPr>
              <w:lastRenderedPageBreak/>
              <w:t xml:space="preserve">Виды производств по пересмотру решений арбитражных судов. Сущность апелляционного обжалования судебных актов, не вступивших в законную силу. Возбуждение апелляционного производства. Срок, порядок подачи и содержание апелляционной жалобы. Арбитражные суды, проверяющие законность и обоснованность судебных актов в апелляционной инстанции. Рассмотрение дела в суде апелляционной инстанции. Пределы рассмотрения дела арбитражным судом апелляционной инстанции. Полномочия суда апелляционной инстанции. Основания для изменения или отмены судебных актов судом апелляционной инстанции. Постановление суда апелляционной инстанции. Обжалование в арбитражный суд апелляционной инстанции определений суда первой инстанции. </w:t>
            </w:r>
          </w:p>
          <w:p w:rsidR="00A76440" w:rsidRPr="00357E6F" w:rsidRDefault="00A76440" w:rsidP="002D12F5">
            <w:pPr>
              <w:pStyle w:val="ConsPlusNormal0"/>
              <w:ind w:firstLine="0"/>
              <w:jc w:val="both"/>
              <w:rPr>
                <w:rFonts w:ascii="Times New Roman" w:hAnsi="Times New Roman" w:cs="Times New Roman"/>
                <w:sz w:val="20"/>
                <w:szCs w:val="20"/>
              </w:rPr>
            </w:pPr>
            <w:r w:rsidRPr="00357E6F">
              <w:rPr>
                <w:rFonts w:ascii="Times New Roman" w:hAnsi="Times New Roman" w:cs="Times New Roman"/>
                <w:b/>
                <w:sz w:val="20"/>
                <w:szCs w:val="20"/>
              </w:rPr>
              <w:t xml:space="preserve">Производство в суде кассационной инстанции </w:t>
            </w:r>
          </w:p>
          <w:p w:rsidR="00A76440" w:rsidRPr="00357E6F" w:rsidRDefault="00A76440" w:rsidP="002D12F5">
            <w:pPr>
              <w:pStyle w:val="ConsPlusNormal0"/>
              <w:ind w:firstLine="0"/>
              <w:jc w:val="both"/>
              <w:rPr>
                <w:rFonts w:ascii="Times New Roman" w:hAnsi="Times New Roman" w:cs="Times New Roman"/>
                <w:sz w:val="20"/>
                <w:szCs w:val="20"/>
              </w:rPr>
            </w:pPr>
            <w:r w:rsidRPr="00357E6F">
              <w:rPr>
                <w:rFonts w:ascii="Times New Roman" w:hAnsi="Times New Roman" w:cs="Times New Roman"/>
                <w:sz w:val="20"/>
                <w:szCs w:val="20"/>
              </w:rPr>
              <w:t xml:space="preserve">Сущность кассационного обжалования судебных актов,  вступивших в законную силу. Возбуждение кассационного производства. Срок, порядок подачи и содержание кассационной жалобы. Арбитражные суды, проверяющие законность судебных актов в кассационной инстанции.  Рассмотрение дела в суде кассационной инстанции. Пределы рассмотрения дела в суде кассационной инстанции. Полномочия суда кассационной инстанции. Основания для изменения или отмены судебных актов судом кассационной инстанции. Постановление суда кассационной  инстанции. Обязательность указаний суда кассационной инстанции для арбитражного суда, вновь рассматривающего данное дело. Обжалование в арбитражный суд кассационной инстанции определений суда </w:t>
            </w:r>
          </w:p>
        </w:tc>
      </w:tr>
      <w:tr w:rsidR="00A76440" w:rsidRPr="00357E6F" w:rsidTr="002D12F5">
        <w:trPr>
          <w:trHeight w:val="412"/>
        </w:trPr>
        <w:tc>
          <w:tcPr>
            <w:tcW w:w="245" w:type="pct"/>
          </w:tcPr>
          <w:p w:rsidR="00A76440" w:rsidRPr="00357E6F" w:rsidRDefault="00A76440" w:rsidP="002D12F5">
            <w:pPr>
              <w:suppressAutoHyphens/>
              <w:spacing w:before="0" w:beforeAutospacing="0" w:after="0" w:afterAutospacing="0"/>
              <w:jc w:val="center"/>
              <w:rPr>
                <w:sz w:val="20"/>
                <w:szCs w:val="20"/>
              </w:rPr>
            </w:pPr>
            <w:r w:rsidRPr="00357E6F">
              <w:rPr>
                <w:sz w:val="20"/>
                <w:szCs w:val="20"/>
              </w:rPr>
              <w:lastRenderedPageBreak/>
              <w:t>6</w:t>
            </w:r>
          </w:p>
        </w:tc>
        <w:tc>
          <w:tcPr>
            <w:tcW w:w="1172" w:type="pct"/>
          </w:tcPr>
          <w:p w:rsidR="00A76440" w:rsidRPr="00357E6F" w:rsidRDefault="00A76440" w:rsidP="002D12F5">
            <w:pPr>
              <w:spacing w:before="0" w:beforeAutospacing="0" w:after="0" w:afterAutospacing="0"/>
              <w:rPr>
                <w:sz w:val="20"/>
                <w:szCs w:val="20"/>
              </w:rPr>
            </w:pPr>
            <w:r w:rsidRPr="00357E6F">
              <w:rPr>
                <w:sz w:val="20"/>
                <w:szCs w:val="20"/>
              </w:rPr>
              <w:t>Производство по пересмотру судебных актов в порядке надзора. Производство по пересмотру вступивших в законную силу судебных актов по новым или вновь открывшимся обстоятельствам. Производство по делам, связанным с исполнением судебных актов арбитражных судов.</w:t>
            </w:r>
          </w:p>
          <w:p w:rsidR="00A76440" w:rsidRPr="00357E6F" w:rsidRDefault="00A76440" w:rsidP="002D12F5">
            <w:pPr>
              <w:suppressAutoHyphens/>
              <w:autoSpaceDE w:val="0"/>
              <w:autoSpaceDN w:val="0"/>
              <w:adjustRightInd w:val="0"/>
              <w:spacing w:before="0" w:beforeAutospacing="0" w:after="0" w:afterAutospacing="0"/>
              <w:outlineLvl w:val="2"/>
              <w:rPr>
                <w:sz w:val="20"/>
                <w:szCs w:val="20"/>
              </w:rPr>
            </w:pPr>
          </w:p>
        </w:tc>
        <w:tc>
          <w:tcPr>
            <w:tcW w:w="3583" w:type="pct"/>
          </w:tcPr>
          <w:p w:rsidR="00A76440" w:rsidRPr="00357E6F" w:rsidRDefault="00A76440" w:rsidP="002D12F5">
            <w:pPr>
              <w:pStyle w:val="ConsPlusNormal0"/>
              <w:ind w:firstLine="0"/>
              <w:jc w:val="both"/>
              <w:rPr>
                <w:rFonts w:ascii="Times New Roman" w:hAnsi="Times New Roman" w:cs="Times New Roman"/>
                <w:sz w:val="20"/>
                <w:szCs w:val="20"/>
              </w:rPr>
            </w:pPr>
            <w:r w:rsidRPr="00357E6F">
              <w:rPr>
                <w:rFonts w:ascii="Times New Roman" w:hAnsi="Times New Roman" w:cs="Times New Roman"/>
                <w:b/>
                <w:sz w:val="20"/>
                <w:szCs w:val="20"/>
              </w:rPr>
              <w:t xml:space="preserve">Производство по пересмотру судебных актов в порядке надзора </w:t>
            </w:r>
          </w:p>
          <w:p w:rsidR="00A76440" w:rsidRPr="00357E6F" w:rsidRDefault="00A76440" w:rsidP="002D12F5">
            <w:pPr>
              <w:autoSpaceDE w:val="0"/>
              <w:autoSpaceDN w:val="0"/>
              <w:adjustRightInd w:val="0"/>
              <w:spacing w:before="0" w:beforeAutospacing="0" w:after="0" w:afterAutospacing="0"/>
              <w:jc w:val="both"/>
              <w:outlineLvl w:val="1"/>
              <w:rPr>
                <w:sz w:val="20"/>
                <w:szCs w:val="20"/>
              </w:rPr>
            </w:pPr>
            <w:r w:rsidRPr="00357E6F">
              <w:rPr>
                <w:sz w:val="20"/>
                <w:szCs w:val="20"/>
              </w:rPr>
              <w:t>Понятие пересмотра судебных актов в порядке надзора. Возбуждение надзорного производства в Верховном Суде РФ. Содержание надзорных жалобы, представления. Рассмотрение надзорных жалобы, представления в Судебной коллегии Верховного Суда РФ. Основания для отмены или изменения судебных постановлений в порядке надзора. Порядок и срок рассмотрения надзорных жалобы, представления вместе с делом в судебном заседании Президиума Верховного Суда РФ. Пересмотр судебных постановлений в порядке надзора по представлению Председателя Верховного Суда РФ или заместителя Председателя Верховного Суда РФ. Полномочия Президиума Верховного Суда РФ при пересмотре судебных постановлений в порядке надзора. Содержание и вступление в законную силу постановления Президиума Верховного Суда РФ.</w:t>
            </w:r>
          </w:p>
          <w:p w:rsidR="00A76440" w:rsidRPr="00357E6F" w:rsidRDefault="00A76440" w:rsidP="002D12F5">
            <w:pPr>
              <w:pStyle w:val="ConsPlusNormal0"/>
              <w:ind w:firstLine="0"/>
              <w:jc w:val="both"/>
              <w:outlineLvl w:val="0"/>
              <w:rPr>
                <w:rFonts w:ascii="Times New Roman" w:hAnsi="Times New Roman" w:cs="Times New Roman"/>
                <w:sz w:val="20"/>
                <w:szCs w:val="20"/>
              </w:rPr>
            </w:pPr>
            <w:r w:rsidRPr="00357E6F">
              <w:rPr>
                <w:rFonts w:ascii="Times New Roman" w:hAnsi="Times New Roman" w:cs="Times New Roman"/>
                <w:b/>
                <w:sz w:val="20"/>
                <w:szCs w:val="20"/>
              </w:rPr>
              <w:t>Производство по пересмотру вступивших в законную силу судебных актов по новым или  вновь открывшимся обстоятельствам</w:t>
            </w:r>
            <w:r w:rsidRPr="00357E6F">
              <w:rPr>
                <w:rFonts w:ascii="Times New Roman" w:hAnsi="Times New Roman" w:cs="Times New Roman"/>
                <w:sz w:val="20"/>
                <w:szCs w:val="20"/>
              </w:rPr>
              <w:t xml:space="preserve"> </w:t>
            </w:r>
          </w:p>
          <w:p w:rsidR="00A76440" w:rsidRPr="00357E6F" w:rsidRDefault="00A76440" w:rsidP="002D12F5">
            <w:pPr>
              <w:pStyle w:val="ConsPlusNormal0"/>
              <w:ind w:firstLine="0"/>
              <w:jc w:val="both"/>
              <w:outlineLvl w:val="0"/>
              <w:rPr>
                <w:rFonts w:ascii="Times New Roman" w:hAnsi="Times New Roman" w:cs="Times New Roman"/>
                <w:sz w:val="20"/>
                <w:szCs w:val="20"/>
              </w:rPr>
            </w:pPr>
            <w:r w:rsidRPr="00357E6F">
              <w:rPr>
                <w:rFonts w:ascii="Times New Roman" w:hAnsi="Times New Roman" w:cs="Times New Roman"/>
                <w:sz w:val="20"/>
                <w:szCs w:val="20"/>
              </w:rPr>
              <w:t>Понятие вновь открывшихся и новых обстоятельств как оснований  пересмотра судебных актов, вступивших в законную силу. Порядок рассмотрения заявления о пересмотре судебного акта по новым или вновь открывшимся обстоятельствам. Арбитражные суды, осуществляющие пересмотр судебных актов по новым или вновь открывшимся обстоятельствам. Рассмотрение заявления. Судебные акты, принимаемые по результатам рассмотрения дела.</w:t>
            </w:r>
          </w:p>
          <w:p w:rsidR="00A76440" w:rsidRPr="00357E6F" w:rsidRDefault="00A76440" w:rsidP="002D12F5">
            <w:pPr>
              <w:pStyle w:val="ConsPlusNormal0"/>
              <w:ind w:firstLine="0"/>
              <w:jc w:val="both"/>
              <w:outlineLvl w:val="0"/>
              <w:rPr>
                <w:rFonts w:ascii="Times New Roman" w:hAnsi="Times New Roman" w:cs="Times New Roman"/>
                <w:caps/>
                <w:sz w:val="20"/>
                <w:szCs w:val="20"/>
              </w:rPr>
            </w:pPr>
            <w:r w:rsidRPr="00357E6F">
              <w:rPr>
                <w:rFonts w:ascii="Times New Roman" w:hAnsi="Times New Roman" w:cs="Times New Roman"/>
                <w:b/>
                <w:sz w:val="20"/>
                <w:szCs w:val="20"/>
              </w:rPr>
              <w:t>Исполнение судебных актов арбитражных судов</w:t>
            </w:r>
            <w:r w:rsidRPr="00357E6F">
              <w:rPr>
                <w:rFonts w:ascii="Times New Roman" w:hAnsi="Times New Roman" w:cs="Times New Roman"/>
                <w:caps/>
                <w:sz w:val="20"/>
                <w:szCs w:val="20"/>
              </w:rPr>
              <w:t xml:space="preserve"> </w:t>
            </w:r>
          </w:p>
          <w:p w:rsidR="00A76440" w:rsidRPr="00357E6F" w:rsidRDefault="00A76440" w:rsidP="002D12F5">
            <w:pPr>
              <w:pStyle w:val="Default"/>
              <w:jc w:val="both"/>
              <w:rPr>
                <w:b/>
                <w:color w:val="auto"/>
                <w:sz w:val="20"/>
                <w:szCs w:val="20"/>
              </w:rPr>
            </w:pPr>
            <w:r w:rsidRPr="00357E6F">
              <w:rPr>
                <w:color w:val="auto"/>
                <w:sz w:val="20"/>
                <w:szCs w:val="20"/>
              </w:rPr>
              <w:t>Понятие исполнительного производства. Органы принудительного исполнения. Лица, участвующие в исполнительном производстве. Исполнительные документы. Исполнительные действия. Меры принудительного исполнения. Арбитражный суд в исполнительном производстве. Обжалование постановлений и действий (бездействия) должностных лиц службы судебных приставов.</w:t>
            </w:r>
            <w:r w:rsidRPr="00357E6F">
              <w:rPr>
                <w:bCs/>
                <w:color w:val="auto"/>
                <w:sz w:val="20"/>
                <w:szCs w:val="20"/>
                <w:lang w:eastAsia="en-US"/>
              </w:rPr>
              <w:t xml:space="preserve"> Ответственность за нарушение законодательства Российской Федерации при исполнении судебных актов арбитражных судов.</w:t>
            </w:r>
          </w:p>
        </w:tc>
      </w:tr>
    </w:tbl>
    <w:p w:rsidR="00A76440" w:rsidRPr="00357E6F" w:rsidRDefault="00A76440" w:rsidP="00A76440">
      <w:pPr>
        <w:spacing w:before="0" w:beforeAutospacing="0" w:after="0" w:afterAutospacing="0"/>
        <w:ind w:firstLine="680"/>
        <w:rPr>
          <w:b/>
          <w:sz w:val="20"/>
          <w:szCs w:val="20"/>
        </w:rPr>
      </w:pPr>
    </w:p>
    <w:p w:rsidR="00A76440" w:rsidRPr="00357E6F" w:rsidRDefault="00A76440" w:rsidP="00A76440">
      <w:pPr>
        <w:suppressAutoHyphens/>
        <w:spacing w:before="0" w:beforeAutospacing="0" w:after="0" w:afterAutospacing="0"/>
        <w:ind w:firstLine="708"/>
        <w:jc w:val="both"/>
        <w:rPr>
          <w:b/>
          <w:sz w:val="20"/>
          <w:szCs w:val="20"/>
        </w:rPr>
      </w:pPr>
      <w:r w:rsidRPr="00357E6F">
        <w:rPr>
          <w:b/>
          <w:sz w:val="20"/>
          <w:szCs w:val="20"/>
        </w:rPr>
        <w:t>5.2 Занятия лекционного и семинарского типа</w:t>
      </w:r>
    </w:p>
    <w:p w:rsidR="00A76440" w:rsidRPr="00357E6F" w:rsidRDefault="00A76440" w:rsidP="00A76440">
      <w:pPr>
        <w:spacing w:before="0" w:beforeAutospacing="0" w:after="0" w:afterAutospacing="0"/>
        <w:ind w:firstLine="709"/>
        <w:rPr>
          <w:b/>
          <w:sz w:val="20"/>
          <w:szCs w:val="20"/>
        </w:rPr>
      </w:pPr>
      <w:r w:rsidRPr="00357E6F">
        <w:rPr>
          <w:b/>
          <w:sz w:val="20"/>
          <w:szCs w:val="20"/>
        </w:rPr>
        <w:t>5.2.1 Темы лекций</w:t>
      </w:r>
    </w:p>
    <w:p w:rsidR="00A76440" w:rsidRPr="00357E6F" w:rsidRDefault="00A76440" w:rsidP="00A76440">
      <w:pPr>
        <w:spacing w:before="0" w:beforeAutospacing="0" w:after="0" w:afterAutospacing="0"/>
        <w:ind w:firstLine="708"/>
        <w:jc w:val="both"/>
        <w:rPr>
          <w:b/>
          <w:sz w:val="20"/>
          <w:szCs w:val="20"/>
        </w:rPr>
      </w:pPr>
      <w:r w:rsidRPr="00357E6F">
        <w:rPr>
          <w:b/>
          <w:sz w:val="20"/>
          <w:szCs w:val="20"/>
        </w:rPr>
        <w:t>Раздел 1 «Общие положения арбитражного процессуального права. Компетенция арбитражных судов. Участники арбитражного процесса»</w:t>
      </w:r>
    </w:p>
    <w:p w:rsidR="00A76440" w:rsidRPr="00357E6F" w:rsidRDefault="00A76440" w:rsidP="00A76440">
      <w:pPr>
        <w:spacing w:before="0" w:beforeAutospacing="0" w:after="0" w:afterAutospacing="0"/>
        <w:ind w:firstLine="680"/>
        <w:jc w:val="both"/>
        <w:rPr>
          <w:bCs/>
          <w:sz w:val="20"/>
          <w:szCs w:val="20"/>
        </w:rPr>
      </w:pPr>
      <w:r w:rsidRPr="00357E6F">
        <w:rPr>
          <w:bCs/>
          <w:sz w:val="20"/>
          <w:szCs w:val="20"/>
        </w:rPr>
        <w:t>1.Арбитражные суды, их система и состав</w:t>
      </w:r>
    </w:p>
    <w:p w:rsidR="00A76440" w:rsidRPr="00357E6F" w:rsidRDefault="00A76440" w:rsidP="00A76440">
      <w:pPr>
        <w:spacing w:before="0" w:beforeAutospacing="0" w:after="0" w:afterAutospacing="0"/>
        <w:ind w:firstLine="680"/>
        <w:jc w:val="both"/>
        <w:rPr>
          <w:b/>
          <w:sz w:val="20"/>
          <w:szCs w:val="20"/>
        </w:rPr>
      </w:pPr>
    </w:p>
    <w:p w:rsidR="00A76440" w:rsidRPr="00357E6F" w:rsidRDefault="00A76440" w:rsidP="00A76440">
      <w:pPr>
        <w:spacing w:before="0" w:beforeAutospacing="0" w:after="0" w:afterAutospacing="0"/>
        <w:ind w:firstLine="680"/>
        <w:jc w:val="both"/>
        <w:rPr>
          <w:b/>
          <w:sz w:val="20"/>
          <w:szCs w:val="20"/>
        </w:rPr>
      </w:pPr>
      <w:r w:rsidRPr="00357E6F">
        <w:rPr>
          <w:b/>
          <w:sz w:val="20"/>
          <w:szCs w:val="20"/>
        </w:rPr>
        <w:lastRenderedPageBreak/>
        <w:t>Раздел 2 «</w:t>
      </w:r>
      <w:hyperlink r:id="rId8" w:anchor="_Toc366180056" w:history="1">
        <w:r w:rsidRPr="00357E6F">
          <w:rPr>
            <w:b/>
            <w:sz w:val="20"/>
            <w:szCs w:val="20"/>
          </w:rPr>
          <w:t xml:space="preserve">Процессуальные формы обращения в арбитражный суд.  </w:t>
        </w:r>
      </w:hyperlink>
      <w:r w:rsidRPr="00357E6F">
        <w:rPr>
          <w:b/>
          <w:sz w:val="20"/>
          <w:szCs w:val="20"/>
        </w:rPr>
        <w:t>Иск. Доказательства и доказывание. Обеспечительные меры. Судебные расходы. Судебные штрафы. Процессуальные сроки. Судебные извещения»</w:t>
      </w:r>
    </w:p>
    <w:p w:rsidR="00A76440" w:rsidRPr="00357E6F" w:rsidRDefault="00A76440" w:rsidP="00A76440">
      <w:pPr>
        <w:spacing w:before="0" w:beforeAutospacing="0" w:after="0" w:afterAutospacing="0"/>
        <w:ind w:firstLine="680"/>
        <w:jc w:val="both"/>
        <w:rPr>
          <w:bCs/>
          <w:sz w:val="20"/>
          <w:szCs w:val="20"/>
        </w:rPr>
      </w:pPr>
      <w:r w:rsidRPr="00357E6F">
        <w:rPr>
          <w:bCs/>
          <w:sz w:val="20"/>
          <w:szCs w:val="20"/>
        </w:rPr>
        <w:t xml:space="preserve">1.Процессуальные формы обращения в арбитражный суд. Иск в арбитражном процессе </w:t>
      </w:r>
    </w:p>
    <w:p w:rsidR="00A76440" w:rsidRPr="00357E6F" w:rsidRDefault="00A76440" w:rsidP="00A76440">
      <w:pPr>
        <w:spacing w:before="0" w:beforeAutospacing="0" w:after="0" w:afterAutospacing="0"/>
        <w:ind w:firstLine="680"/>
        <w:jc w:val="both"/>
        <w:rPr>
          <w:sz w:val="20"/>
          <w:szCs w:val="20"/>
        </w:rPr>
      </w:pPr>
      <w:r w:rsidRPr="00357E6F">
        <w:rPr>
          <w:bCs/>
          <w:sz w:val="20"/>
          <w:szCs w:val="20"/>
        </w:rPr>
        <w:t>2.Судебные расходы. Судебные штрафы</w:t>
      </w:r>
    </w:p>
    <w:p w:rsidR="00A76440" w:rsidRPr="00357E6F" w:rsidRDefault="00A76440" w:rsidP="00A76440">
      <w:pPr>
        <w:spacing w:before="0" w:beforeAutospacing="0" w:after="0" w:afterAutospacing="0"/>
        <w:ind w:firstLine="680"/>
        <w:jc w:val="both"/>
        <w:rPr>
          <w:b/>
          <w:sz w:val="20"/>
          <w:szCs w:val="20"/>
        </w:rPr>
      </w:pPr>
    </w:p>
    <w:p w:rsidR="00A76440" w:rsidRPr="00357E6F" w:rsidRDefault="00A76440" w:rsidP="00A76440">
      <w:pPr>
        <w:spacing w:before="0" w:beforeAutospacing="0" w:after="0" w:afterAutospacing="0"/>
        <w:ind w:firstLine="680"/>
        <w:jc w:val="both"/>
        <w:rPr>
          <w:b/>
          <w:sz w:val="20"/>
          <w:szCs w:val="20"/>
        </w:rPr>
      </w:pPr>
      <w:r w:rsidRPr="00357E6F">
        <w:rPr>
          <w:b/>
          <w:sz w:val="20"/>
          <w:szCs w:val="20"/>
        </w:rPr>
        <w:t>Раздел 3 «Производство в суде первой инстанции»</w:t>
      </w:r>
    </w:p>
    <w:p w:rsidR="00A76440" w:rsidRPr="00357E6F" w:rsidRDefault="00A76440" w:rsidP="00A76440">
      <w:pPr>
        <w:pStyle w:val="Default"/>
        <w:jc w:val="both"/>
        <w:rPr>
          <w:bCs/>
          <w:color w:val="auto"/>
          <w:sz w:val="20"/>
          <w:szCs w:val="20"/>
        </w:rPr>
      </w:pPr>
      <w:r w:rsidRPr="00357E6F">
        <w:rPr>
          <w:bCs/>
          <w:color w:val="auto"/>
          <w:sz w:val="20"/>
          <w:szCs w:val="20"/>
        </w:rPr>
        <w:t xml:space="preserve">1.Исковое производство. Предъявление иска и возбуждение дела в арбитражном суде </w:t>
      </w:r>
    </w:p>
    <w:p w:rsidR="00A76440" w:rsidRPr="00357E6F" w:rsidRDefault="00A76440" w:rsidP="00A76440">
      <w:pPr>
        <w:spacing w:before="0" w:beforeAutospacing="0" w:after="0" w:afterAutospacing="0"/>
        <w:ind w:firstLine="680"/>
        <w:jc w:val="both"/>
        <w:rPr>
          <w:b/>
          <w:sz w:val="20"/>
          <w:szCs w:val="20"/>
        </w:rPr>
      </w:pPr>
    </w:p>
    <w:p w:rsidR="00A76440" w:rsidRPr="00357E6F" w:rsidRDefault="00A76440" w:rsidP="00A76440">
      <w:pPr>
        <w:spacing w:before="0" w:beforeAutospacing="0" w:after="0" w:afterAutospacing="0"/>
        <w:ind w:firstLine="680"/>
        <w:jc w:val="both"/>
        <w:rPr>
          <w:b/>
          <w:sz w:val="20"/>
          <w:szCs w:val="20"/>
        </w:rPr>
      </w:pPr>
      <w:r w:rsidRPr="00357E6F">
        <w:rPr>
          <w:b/>
          <w:sz w:val="20"/>
          <w:szCs w:val="20"/>
        </w:rPr>
        <w:t>Раздел 4 «Производство по отдельным категориям дел в арбитражном процессе»</w:t>
      </w:r>
    </w:p>
    <w:p w:rsidR="00A76440" w:rsidRPr="00357E6F" w:rsidRDefault="00A76440" w:rsidP="00A76440">
      <w:pPr>
        <w:spacing w:before="0" w:beforeAutospacing="0" w:after="0" w:afterAutospacing="0"/>
        <w:ind w:firstLine="680"/>
        <w:jc w:val="both"/>
        <w:rPr>
          <w:bCs/>
          <w:sz w:val="20"/>
          <w:szCs w:val="20"/>
        </w:rPr>
      </w:pPr>
      <w:r w:rsidRPr="00357E6F">
        <w:rPr>
          <w:bCs/>
          <w:sz w:val="20"/>
          <w:szCs w:val="20"/>
        </w:rPr>
        <w:t>1.Производство по делам, возникающим из административных и иных публичных правоотношений</w:t>
      </w:r>
    </w:p>
    <w:p w:rsidR="00A76440" w:rsidRPr="00357E6F" w:rsidRDefault="00A76440" w:rsidP="00A76440">
      <w:pPr>
        <w:spacing w:before="0" w:beforeAutospacing="0" w:after="0" w:afterAutospacing="0"/>
        <w:ind w:firstLine="680"/>
        <w:jc w:val="both"/>
        <w:rPr>
          <w:bCs/>
          <w:sz w:val="20"/>
          <w:szCs w:val="20"/>
        </w:rPr>
      </w:pPr>
      <w:r w:rsidRPr="00357E6F">
        <w:rPr>
          <w:bCs/>
          <w:sz w:val="20"/>
          <w:szCs w:val="20"/>
        </w:rPr>
        <w:t>2.Рассмотрение дел об административных правонарушениях</w:t>
      </w:r>
    </w:p>
    <w:p w:rsidR="00A76440" w:rsidRPr="00357E6F" w:rsidRDefault="00A76440" w:rsidP="00A76440">
      <w:pPr>
        <w:spacing w:before="0" w:beforeAutospacing="0" w:after="0" w:afterAutospacing="0"/>
        <w:ind w:firstLine="680"/>
        <w:jc w:val="both"/>
        <w:rPr>
          <w:b/>
          <w:sz w:val="20"/>
          <w:szCs w:val="20"/>
        </w:rPr>
      </w:pPr>
    </w:p>
    <w:p w:rsidR="00A76440" w:rsidRPr="00357E6F" w:rsidRDefault="00A76440" w:rsidP="00A76440">
      <w:pPr>
        <w:spacing w:before="0" w:beforeAutospacing="0" w:after="0" w:afterAutospacing="0"/>
        <w:ind w:firstLine="680"/>
        <w:jc w:val="both"/>
        <w:rPr>
          <w:b/>
          <w:sz w:val="20"/>
          <w:szCs w:val="20"/>
        </w:rPr>
      </w:pPr>
      <w:r w:rsidRPr="00357E6F">
        <w:rPr>
          <w:b/>
          <w:sz w:val="20"/>
          <w:szCs w:val="20"/>
        </w:rPr>
        <w:t>Раздел 5 «Производство по пересмотру судебных актов арбитражных судов. Производство в арбитражном суде апелляционной инстанции. Производство в суде кассационной инстанции.»</w:t>
      </w:r>
    </w:p>
    <w:p w:rsidR="00A76440" w:rsidRPr="00357E6F" w:rsidRDefault="00A76440" w:rsidP="00A76440">
      <w:pPr>
        <w:spacing w:before="0" w:beforeAutospacing="0" w:after="0" w:afterAutospacing="0"/>
        <w:ind w:firstLine="680"/>
        <w:jc w:val="both"/>
        <w:rPr>
          <w:sz w:val="20"/>
          <w:szCs w:val="20"/>
        </w:rPr>
      </w:pPr>
      <w:r w:rsidRPr="00357E6F">
        <w:rPr>
          <w:sz w:val="20"/>
          <w:szCs w:val="20"/>
        </w:rPr>
        <w:t>1.Производство в суде апелляционной инстанции</w:t>
      </w:r>
    </w:p>
    <w:p w:rsidR="00A76440" w:rsidRPr="00357E6F" w:rsidRDefault="00A76440" w:rsidP="00A76440">
      <w:pPr>
        <w:spacing w:before="0" w:beforeAutospacing="0" w:after="0" w:afterAutospacing="0"/>
        <w:ind w:firstLine="680"/>
        <w:jc w:val="both"/>
        <w:rPr>
          <w:b/>
          <w:sz w:val="20"/>
          <w:szCs w:val="20"/>
        </w:rPr>
      </w:pPr>
    </w:p>
    <w:p w:rsidR="00A76440" w:rsidRPr="00357E6F" w:rsidRDefault="00A76440" w:rsidP="00A76440">
      <w:pPr>
        <w:spacing w:before="0" w:beforeAutospacing="0" w:after="0" w:afterAutospacing="0"/>
        <w:ind w:firstLine="680"/>
        <w:jc w:val="both"/>
        <w:rPr>
          <w:b/>
          <w:sz w:val="20"/>
          <w:szCs w:val="20"/>
        </w:rPr>
      </w:pPr>
      <w:r w:rsidRPr="00357E6F">
        <w:rPr>
          <w:b/>
          <w:sz w:val="20"/>
          <w:szCs w:val="20"/>
        </w:rPr>
        <w:t>Раздел 6 «Производство по пересмотру судебных актов в порядке надзора. Производство по пересмотру вступивших в законную силу судебных актов по новым или вновь открывшимся обстоятельствам. Производство по делам, связанным с исполнением судебных актов арбитражных судов.»</w:t>
      </w:r>
    </w:p>
    <w:p w:rsidR="00A76440" w:rsidRPr="00357E6F" w:rsidRDefault="00A76440" w:rsidP="00A76440">
      <w:pPr>
        <w:spacing w:before="0" w:beforeAutospacing="0" w:after="0" w:afterAutospacing="0"/>
        <w:ind w:firstLine="680"/>
        <w:rPr>
          <w:sz w:val="20"/>
          <w:szCs w:val="20"/>
        </w:rPr>
      </w:pPr>
      <w:r w:rsidRPr="00357E6F">
        <w:rPr>
          <w:sz w:val="20"/>
          <w:szCs w:val="20"/>
        </w:rPr>
        <w:t>1.Производство по пересмотру судебных актов в порядке надзора</w:t>
      </w:r>
    </w:p>
    <w:p w:rsidR="00A76440" w:rsidRPr="00357E6F" w:rsidRDefault="00A76440" w:rsidP="00A76440">
      <w:pPr>
        <w:spacing w:before="0" w:beforeAutospacing="0" w:after="0" w:afterAutospacing="0"/>
        <w:ind w:firstLine="680"/>
        <w:rPr>
          <w:sz w:val="20"/>
          <w:szCs w:val="20"/>
        </w:rPr>
      </w:pPr>
      <w:r w:rsidRPr="00357E6F">
        <w:rPr>
          <w:sz w:val="20"/>
          <w:szCs w:val="20"/>
        </w:rPr>
        <w:t>2.Производство по пересмотру вступивших в законную силу судебных актов по новым или  вновь открывшимся обстоятельствам</w:t>
      </w:r>
    </w:p>
    <w:p w:rsidR="00A76440" w:rsidRPr="00357E6F" w:rsidRDefault="00A76440" w:rsidP="00A76440">
      <w:pPr>
        <w:spacing w:before="0" w:beforeAutospacing="0" w:after="0" w:afterAutospacing="0"/>
        <w:ind w:firstLine="680"/>
        <w:rPr>
          <w:b/>
          <w:sz w:val="20"/>
          <w:szCs w:val="20"/>
        </w:rPr>
      </w:pPr>
    </w:p>
    <w:p w:rsidR="00A76440" w:rsidRPr="00357E6F" w:rsidRDefault="00A76440" w:rsidP="00A76440">
      <w:pPr>
        <w:spacing w:before="0" w:beforeAutospacing="0" w:after="0" w:afterAutospacing="0"/>
        <w:ind w:firstLine="680"/>
        <w:rPr>
          <w:b/>
          <w:sz w:val="20"/>
          <w:szCs w:val="20"/>
        </w:rPr>
      </w:pPr>
      <w:r w:rsidRPr="00357E6F">
        <w:rPr>
          <w:b/>
          <w:sz w:val="20"/>
          <w:szCs w:val="20"/>
        </w:rPr>
        <w:t>5.2.2 Вопросы для обсуждения на семинарах и практических занятиях</w:t>
      </w:r>
    </w:p>
    <w:p w:rsidR="00A76440" w:rsidRPr="00357E6F" w:rsidRDefault="00F708EF" w:rsidP="00A76440">
      <w:pPr>
        <w:tabs>
          <w:tab w:val="left" w:pos="1080"/>
        </w:tabs>
        <w:spacing w:before="0" w:beforeAutospacing="0" w:after="0" w:afterAutospacing="0"/>
        <w:ind w:firstLine="709"/>
        <w:rPr>
          <w:b/>
          <w:sz w:val="20"/>
          <w:szCs w:val="20"/>
        </w:rPr>
      </w:pPr>
      <w:r>
        <w:rPr>
          <w:b/>
          <w:bCs/>
          <w:iCs/>
          <w:sz w:val="20"/>
          <w:szCs w:val="20"/>
        </w:rPr>
        <w:t>Раздел 1</w:t>
      </w:r>
      <w:r w:rsidR="00A76440" w:rsidRPr="00357E6F">
        <w:rPr>
          <w:b/>
          <w:bCs/>
          <w:iCs/>
          <w:sz w:val="20"/>
          <w:szCs w:val="20"/>
        </w:rPr>
        <w:t xml:space="preserve"> </w:t>
      </w:r>
      <w:r w:rsidR="00A76440" w:rsidRPr="00357E6F">
        <w:rPr>
          <w:b/>
          <w:sz w:val="20"/>
          <w:szCs w:val="20"/>
        </w:rPr>
        <w:t xml:space="preserve">«Общие положения арбитражного процессуального права. Компетенция арбитражных судов. Участники арбитражного процесса» </w:t>
      </w:r>
    </w:p>
    <w:p w:rsidR="00A76440" w:rsidRPr="00357E6F" w:rsidRDefault="00A76440" w:rsidP="00A76440">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История становления и развития арбитражных судов в России: коммерческие суды дореволюционной России, арбитражные комиссии (1922 г.), создание государственного и ведомственного арбитража (1931 г.). </w:t>
      </w:r>
    </w:p>
    <w:p w:rsidR="00A76440" w:rsidRPr="00357E6F" w:rsidRDefault="00A76440" w:rsidP="00A76440">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арбитражного процесса (арбитражного судопроизводства). </w:t>
      </w:r>
    </w:p>
    <w:p w:rsidR="00A76440" w:rsidRPr="00357E6F" w:rsidRDefault="00A76440" w:rsidP="00A76440">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Виды арбитражного судопроизводства.  </w:t>
      </w:r>
    </w:p>
    <w:p w:rsidR="00A76440" w:rsidRPr="00357E6F" w:rsidRDefault="00A76440" w:rsidP="00A76440">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Арбитражный суд как обязательный субъект процессуальных правоотношений.</w:t>
      </w:r>
    </w:p>
    <w:p w:rsidR="00A76440" w:rsidRPr="00357E6F" w:rsidRDefault="00A76440" w:rsidP="00A76440">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Источники арбитражного процессуального права: Конституция РФ, федеральные конституционные законы, федеральные законы. </w:t>
      </w:r>
    </w:p>
    <w:p w:rsidR="00A76440" w:rsidRPr="00357E6F" w:rsidRDefault="00A76440" w:rsidP="00A76440">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Роль и значение судебной практики - постановлений Пленума ВАС РФ - в обеспечении единообразия в применении норм права. </w:t>
      </w:r>
    </w:p>
    <w:p w:rsidR="00A76440" w:rsidRPr="00357E6F" w:rsidRDefault="00A76440" w:rsidP="00A76440">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Функциональные принципы: принципы диспозитивности, состязательности, процессуального равноправия сторон, сочетания устности и письменности, непосредственности.</w:t>
      </w:r>
    </w:p>
    <w:p w:rsidR="00A76440" w:rsidRPr="00357E6F" w:rsidRDefault="00A76440" w:rsidP="00A76440">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экономических споров и иных дел, связанных с осуществлением предпринимательской и иной экономической деятельности. </w:t>
      </w:r>
    </w:p>
    <w:p w:rsidR="00A76440" w:rsidRPr="00357E6F" w:rsidRDefault="00A76440" w:rsidP="00A76440">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Подведомственность экономических споров и иных дел, возникающих из гражданских правоотношений. </w:t>
      </w:r>
    </w:p>
    <w:p w:rsidR="00A76440" w:rsidRPr="00357E6F" w:rsidRDefault="00A76440" w:rsidP="00A76440">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Подведомственность экономических споров и других дел, возникающих из административных и иных публичных правоотношений. </w:t>
      </w:r>
    </w:p>
    <w:p w:rsidR="00A76440" w:rsidRPr="00357E6F" w:rsidRDefault="00A76440" w:rsidP="00A76440">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Подведомственность дел об установлении фактов, имеющих юридическое значение. </w:t>
      </w:r>
    </w:p>
    <w:p w:rsidR="00A76440" w:rsidRPr="00357E6F" w:rsidRDefault="00A76440" w:rsidP="00A76440">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bCs/>
          <w:sz w:val="20"/>
          <w:szCs w:val="20"/>
        </w:rPr>
        <w:t>Состав участников арбитражного процесса.</w:t>
      </w:r>
      <w:r w:rsidRPr="00357E6F">
        <w:rPr>
          <w:sz w:val="20"/>
          <w:szCs w:val="20"/>
        </w:rPr>
        <w:t xml:space="preserve"> </w:t>
      </w:r>
    </w:p>
    <w:p w:rsidR="00A76440" w:rsidRPr="00357E6F" w:rsidRDefault="00A76440" w:rsidP="00A76440">
      <w:pPr>
        <w:numPr>
          <w:ilvl w:val="0"/>
          <w:numId w:val="66"/>
        </w:numPr>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 xml:space="preserve">Арбитражный суд - основной и обязательный участник арбитражного процесса. </w:t>
      </w:r>
    </w:p>
    <w:p w:rsidR="00A76440" w:rsidRPr="00357E6F" w:rsidRDefault="00A76440" w:rsidP="00A76440">
      <w:pPr>
        <w:numPr>
          <w:ilvl w:val="0"/>
          <w:numId w:val="66"/>
        </w:numPr>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У</w:t>
      </w:r>
      <w:r w:rsidRPr="00357E6F">
        <w:rPr>
          <w:bCs/>
          <w:sz w:val="20"/>
          <w:szCs w:val="20"/>
        </w:rPr>
        <w:t xml:space="preserve">частие прокурора в арбитражном процессе. </w:t>
      </w:r>
    </w:p>
    <w:p w:rsidR="00A76440" w:rsidRPr="00357E6F" w:rsidRDefault="00A76440" w:rsidP="00A76440">
      <w:pPr>
        <w:numPr>
          <w:ilvl w:val="0"/>
          <w:numId w:val="66"/>
        </w:numPr>
        <w:tabs>
          <w:tab w:val="left" w:pos="720"/>
          <w:tab w:val="left" w:pos="1080"/>
        </w:tabs>
        <w:suppressAutoHyphens/>
        <w:spacing w:before="0" w:beforeAutospacing="0" w:after="0" w:afterAutospacing="0"/>
        <w:ind w:left="0" w:firstLine="709"/>
        <w:jc w:val="both"/>
        <w:rPr>
          <w:bCs/>
          <w:sz w:val="20"/>
          <w:szCs w:val="20"/>
        </w:rPr>
      </w:pPr>
      <w:r w:rsidRPr="00357E6F">
        <w:rPr>
          <w:bCs/>
          <w:sz w:val="20"/>
          <w:szCs w:val="20"/>
        </w:rPr>
        <w:t xml:space="preserve">Полномочия представителя, их оформление и подтверждение. </w:t>
      </w:r>
    </w:p>
    <w:p w:rsidR="00A76440" w:rsidRPr="00357E6F" w:rsidRDefault="00A76440" w:rsidP="00A76440">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bCs/>
          <w:sz w:val="20"/>
          <w:szCs w:val="20"/>
        </w:rPr>
        <w:t>Проверка арбитражным судом полномочий лиц, участвующих в деле, их представителей.</w:t>
      </w:r>
    </w:p>
    <w:p w:rsidR="00A76440" w:rsidRPr="00357E6F" w:rsidRDefault="00A76440" w:rsidP="00A76440">
      <w:pPr>
        <w:numPr>
          <w:ilvl w:val="0"/>
          <w:numId w:val="66"/>
        </w:numPr>
        <w:tabs>
          <w:tab w:val="left" w:pos="720"/>
          <w:tab w:val="left" w:pos="1080"/>
        </w:tabs>
        <w:suppressAutoHyphens/>
        <w:spacing w:before="0" w:beforeAutospacing="0" w:after="0" w:afterAutospacing="0"/>
        <w:ind w:left="0" w:firstLine="709"/>
        <w:jc w:val="both"/>
        <w:rPr>
          <w:bCs/>
          <w:sz w:val="20"/>
          <w:szCs w:val="20"/>
        </w:rPr>
      </w:pPr>
      <w:r w:rsidRPr="00357E6F">
        <w:rPr>
          <w:bCs/>
          <w:sz w:val="20"/>
          <w:szCs w:val="20"/>
        </w:rPr>
        <w:t xml:space="preserve">Понятие, элементы и виды исков по экономическим спорам и иным делам, связанным с осуществлением предпринимательской и иной экономической деятельности. </w:t>
      </w:r>
    </w:p>
    <w:p w:rsidR="00A76440" w:rsidRPr="00357E6F" w:rsidRDefault="00A76440" w:rsidP="00A76440">
      <w:pPr>
        <w:numPr>
          <w:ilvl w:val="0"/>
          <w:numId w:val="66"/>
        </w:numPr>
        <w:tabs>
          <w:tab w:val="left" w:pos="720"/>
          <w:tab w:val="left" w:pos="1080"/>
        </w:tabs>
        <w:suppressAutoHyphens/>
        <w:spacing w:before="0" w:beforeAutospacing="0" w:after="0" w:afterAutospacing="0"/>
        <w:ind w:left="0" w:firstLine="709"/>
        <w:jc w:val="both"/>
        <w:rPr>
          <w:bCs/>
          <w:sz w:val="20"/>
          <w:szCs w:val="20"/>
        </w:rPr>
      </w:pPr>
      <w:r w:rsidRPr="00357E6F">
        <w:rPr>
          <w:bCs/>
          <w:sz w:val="20"/>
          <w:szCs w:val="20"/>
        </w:rPr>
        <w:t xml:space="preserve">Освобождение от уплаты арбитражных расходов. </w:t>
      </w:r>
    </w:p>
    <w:p w:rsidR="00A76440" w:rsidRPr="00357E6F" w:rsidRDefault="00A76440" w:rsidP="00A76440">
      <w:pPr>
        <w:numPr>
          <w:ilvl w:val="0"/>
          <w:numId w:val="66"/>
        </w:numPr>
        <w:tabs>
          <w:tab w:val="left" w:pos="720"/>
          <w:tab w:val="left" w:pos="1080"/>
        </w:tabs>
        <w:suppressAutoHyphens/>
        <w:spacing w:before="0" w:beforeAutospacing="0" w:after="0" w:afterAutospacing="0"/>
        <w:ind w:left="0" w:firstLine="709"/>
        <w:jc w:val="both"/>
        <w:rPr>
          <w:bCs/>
          <w:sz w:val="20"/>
          <w:szCs w:val="20"/>
        </w:rPr>
      </w:pPr>
      <w:r w:rsidRPr="00357E6F">
        <w:rPr>
          <w:bCs/>
          <w:sz w:val="20"/>
          <w:szCs w:val="20"/>
        </w:rPr>
        <w:t xml:space="preserve">Возврат государственной пошлины. </w:t>
      </w:r>
    </w:p>
    <w:p w:rsidR="00A76440" w:rsidRPr="00357E6F" w:rsidRDefault="00A76440" w:rsidP="00A76440">
      <w:pPr>
        <w:numPr>
          <w:ilvl w:val="0"/>
          <w:numId w:val="66"/>
        </w:numPr>
        <w:tabs>
          <w:tab w:val="left" w:pos="720"/>
          <w:tab w:val="left" w:pos="1080"/>
        </w:tabs>
        <w:suppressAutoHyphens/>
        <w:spacing w:before="0" w:beforeAutospacing="0" w:after="0" w:afterAutospacing="0"/>
        <w:ind w:left="0" w:firstLine="709"/>
        <w:jc w:val="both"/>
        <w:rPr>
          <w:b/>
          <w:iCs/>
          <w:sz w:val="20"/>
          <w:szCs w:val="20"/>
        </w:rPr>
      </w:pPr>
      <w:r w:rsidRPr="00357E6F">
        <w:rPr>
          <w:bCs/>
          <w:sz w:val="20"/>
          <w:szCs w:val="20"/>
        </w:rPr>
        <w:t xml:space="preserve">Выплата сумм, причитающихся экспертам, свидетелям и переводчикам. </w:t>
      </w:r>
    </w:p>
    <w:p w:rsidR="00A76440" w:rsidRPr="00357E6F" w:rsidRDefault="00A76440" w:rsidP="00A76440">
      <w:pPr>
        <w:numPr>
          <w:ilvl w:val="0"/>
          <w:numId w:val="66"/>
        </w:numPr>
        <w:tabs>
          <w:tab w:val="left" w:pos="720"/>
          <w:tab w:val="left" w:pos="1080"/>
        </w:tabs>
        <w:suppressAutoHyphens/>
        <w:spacing w:before="0" w:beforeAutospacing="0" w:after="0" w:afterAutospacing="0"/>
        <w:ind w:left="0" w:firstLine="709"/>
        <w:jc w:val="both"/>
        <w:rPr>
          <w:b/>
          <w:iCs/>
          <w:sz w:val="20"/>
          <w:szCs w:val="20"/>
        </w:rPr>
      </w:pPr>
      <w:r w:rsidRPr="00357E6F">
        <w:rPr>
          <w:bCs/>
          <w:sz w:val="20"/>
          <w:szCs w:val="20"/>
        </w:rPr>
        <w:t xml:space="preserve">Судебные извещения в арбитражном процессе. </w:t>
      </w:r>
    </w:p>
    <w:p w:rsidR="00A76440" w:rsidRPr="00357E6F" w:rsidRDefault="00A76440" w:rsidP="00A76440">
      <w:pPr>
        <w:numPr>
          <w:ilvl w:val="0"/>
          <w:numId w:val="66"/>
        </w:numPr>
        <w:tabs>
          <w:tab w:val="left" w:pos="720"/>
          <w:tab w:val="left" w:pos="1080"/>
        </w:tabs>
        <w:suppressAutoHyphens/>
        <w:spacing w:before="0" w:beforeAutospacing="0" w:after="0" w:afterAutospacing="0"/>
        <w:ind w:left="0" w:firstLine="709"/>
        <w:jc w:val="both"/>
        <w:rPr>
          <w:b/>
          <w:iCs/>
          <w:sz w:val="20"/>
          <w:szCs w:val="20"/>
        </w:rPr>
      </w:pPr>
      <w:r w:rsidRPr="00357E6F">
        <w:rPr>
          <w:bCs/>
          <w:sz w:val="20"/>
          <w:szCs w:val="20"/>
        </w:rPr>
        <w:t>Порядок направления арбитражным судом копий судебных актов. Надлежащее извещение.</w:t>
      </w:r>
    </w:p>
    <w:p w:rsidR="00A76440" w:rsidRPr="00357E6F" w:rsidRDefault="00A76440" w:rsidP="00A76440">
      <w:pPr>
        <w:tabs>
          <w:tab w:val="left" w:pos="1080"/>
        </w:tabs>
        <w:spacing w:before="0" w:beforeAutospacing="0" w:after="0" w:afterAutospacing="0"/>
        <w:ind w:firstLine="709"/>
        <w:rPr>
          <w:b/>
          <w:bCs/>
          <w:iCs/>
          <w:sz w:val="20"/>
          <w:szCs w:val="20"/>
        </w:rPr>
      </w:pPr>
    </w:p>
    <w:p w:rsidR="00A76440" w:rsidRPr="00357E6F" w:rsidRDefault="00A76440" w:rsidP="00A76440">
      <w:pPr>
        <w:pStyle w:val="1f"/>
      </w:pPr>
      <w:r w:rsidRPr="00357E6F">
        <w:t>Раздел 2  «</w:t>
      </w:r>
      <w:hyperlink r:id="rId9" w:anchor="_Toc366180056" w:history="1">
        <w:r w:rsidRPr="00357E6F">
          <w:t xml:space="preserve">Процессуальные формы обращения в арбитражный суд.  </w:t>
        </w:r>
      </w:hyperlink>
      <w:r w:rsidRPr="00357E6F">
        <w:t xml:space="preserve">Иск. Доказательства и доказывание. Обеспечительные меры. Судебные расходы. Судебные штрафы. Процессуальные сроки. Судебные извещения» </w:t>
      </w:r>
    </w:p>
    <w:p w:rsidR="00A76440" w:rsidRPr="00357E6F" w:rsidRDefault="00A76440" w:rsidP="00A76440">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Процессуальные формы обращения в арбитражный суд. Иск в арбитражном процессе </w:t>
      </w:r>
    </w:p>
    <w:p w:rsidR="00A76440" w:rsidRPr="00357E6F" w:rsidRDefault="00A76440" w:rsidP="00A76440">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lastRenderedPageBreak/>
        <w:t xml:space="preserve">Исковая форма защиты права в арбитражном процессе. </w:t>
      </w:r>
    </w:p>
    <w:p w:rsidR="00A76440" w:rsidRPr="00357E6F" w:rsidRDefault="00A76440" w:rsidP="00A76440">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Понятие, элементы и виды исков по экономическим спорам и иным делам, связанным с осуществлением предпринимательской и иной экономической деятельности. Особенности групповых исков в арбитражном процессе.</w:t>
      </w:r>
    </w:p>
    <w:p w:rsidR="00A76440" w:rsidRPr="00357E6F" w:rsidRDefault="00A76440" w:rsidP="00A76440">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Доказательства и доказывание </w:t>
      </w:r>
    </w:p>
    <w:p w:rsidR="00A76440" w:rsidRPr="00357E6F" w:rsidRDefault="00A76440" w:rsidP="00A76440">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и сущность доказывания. </w:t>
      </w:r>
    </w:p>
    <w:p w:rsidR="00A76440" w:rsidRPr="00357E6F" w:rsidRDefault="00A76440" w:rsidP="00A76440">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Обеспечительные меры в арбитражном процессе </w:t>
      </w:r>
    </w:p>
    <w:p w:rsidR="00A76440" w:rsidRPr="00357E6F" w:rsidRDefault="00A76440" w:rsidP="00A76440">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обеспечительных мер в арбитражном процессе. </w:t>
      </w:r>
    </w:p>
    <w:p w:rsidR="00A76440" w:rsidRPr="00357E6F" w:rsidRDefault="00A76440" w:rsidP="00A76440">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Основания применения обеспечительных мер. </w:t>
      </w:r>
    </w:p>
    <w:p w:rsidR="00A76440" w:rsidRPr="00357E6F" w:rsidRDefault="00A76440" w:rsidP="00A76440">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Виды обеспечительных мер. </w:t>
      </w:r>
    </w:p>
    <w:p w:rsidR="00A76440" w:rsidRPr="00357E6F" w:rsidRDefault="00A76440" w:rsidP="00A76440">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и виды процессуальных сроков. </w:t>
      </w:r>
    </w:p>
    <w:p w:rsidR="00A76440" w:rsidRPr="00357E6F" w:rsidRDefault="00A76440" w:rsidP="00A76440">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Сроки, установленные законом. </w:t>
      </w:r>
    </w:p>
    <w:p w:rsidR="00A76440" w:rsidRPr="00357E6F" w:rsidRDefault="00A76440" w:rsidP="00A76440">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Судебные извещения в арбитражном процессе. </w:t>
      </w:r>
    </w:p>
    <w:p w:rsidR="00A76440" w:rsidRPr="00357E6F" w:rsidRDefault="00A76440" w:rsidP="00A76440">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Порядок направления арбитражным судом копий судебных актов. </w:t>
      </w:r>
    </w:p>
    <w:p w:rsidR="00A76440" w:rsidRPr="00357E6F" w:rsidRDefault="00A76440" w:rsidP="00A76440">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Надлежащее извещение. </w:t>
      </w:r>
    </w:p>
    <w:p w:rsidR="00A76440" w:rsidRPr="00357E6F" w:rsidRDefault="00A76440" w:rsidP="00A76440">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Изменение наименования лица, перемена адреса во время производства по делу</w:t>
      </w:r>
    </w:p>
    <w:p w:rsidR="00A76440" w:rsidRPr="00357E6F" w:rsidRDefault="00A76440" w:rsidP="00A76440">
      <w:pPr>
        <w:tabs>
          <w:tab w:val="left" w:pos="1080"/>
        </w:tabs>
        <w:suppressAutoHyphens/>
        <w:spacing w:before="0" w:beforeAutospacing="0" w:after="0" w:afterAutospacing="0"/>
        <w:ind w:firstLine="709"/>
        <w:jc w:val="both"/>
        <w:rPr>
          <w:b/>
          <w:bCs/>
          <w:iCs/>
          <w:sz w:val="20"/>
          <w:szCs w:val="20"/>
        </w:rPr>
      </w:pPr>
    </w:p>
    <w:p w:rsidR="00A76440" w:rsidRPr="00357E6F" w:rsidRDefault="00A76440" w:rsidP="00A76440">
      <w:pPr>
        <w:tabs>
          <w:tab w:val="left" w:pos="1080"/>
        </w:tabs>
        <w:suppressAutoHyphens/>
        <w:spacing w:before="0" w:beforeAutospacing="0" w:after="0" w:afterAutospacing="0"/>
        <w:ind w:firstLine="709"/>
        <w:jc w:val="both"/>
        <w:rPr>
          <w:b/>
          <w:iCs/>
          <w:sz w:val="20"/>
          <w:szCs w:val="20"/>
        </w:rPr>
      </w:pPr>
      <w:r w:rsidRPr="00357E6F">
        <w:rPr>
          <w:b/>
          <w:bCs/>
          <w:iCs/>
          <w:sz w:val="20"/>
          <w:szCs w:val="20"/>
        </w:rPr>
        <w:t xml:space="preserve">Раздел 3  </w:t>
      </w:r>
      <w:r w:rsidRPr="00357E6F">
        <w:rPr>
          <w:b/>
          <w:iCs/>
          <w:sz w:val="20"/>
          <w:szCs w:val="20"/>
        </w:rPr>
        <w:t>«</w:t>
      </w:r>
      <w:r w:rsidRPr="00357E6F">
        <w:rPr>
          <w:b/>
          <w:sz w:val="20"/>
          <w:szCs w:val="20"/>
        </w:rPr>
        <w:t>Производство в суде первой инстанции</w:t>
      </w:r>
      <w:r w:rsidRPr="00357E6F">
        <w:rPr>
          <w:b/>
          <w:iCs/>
          <w:sz w:val="20"/>
          <w:szCs w:val="20"/>
        </w:rPr>
        <w:t>»</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Исковое заявление, его форма и содержание.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Документы, прилагаемые к исковому заявлению.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Исправление недостатков искового заявления.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Принятие искового заявления. Оставление искового заявления без движения.</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Возвращение искового заявления.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Отзыв на исковое заявление.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Предъявление встречного иска.</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Подготовка дела к судебному разбирательству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Цели, задачи и значение подготовки дела к судебному разбирательству как самостоятельной стадии процесса.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Действия по подготовке дела к судебному разбирательству.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Предварительное судебное заседание.</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Примирительные процедуры. Мировое соглашение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Способы (меры) примирения сторон судом.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Сущность мирового соглашения.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Форма, содержание и порядок заключения мирового соглашения.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Утверждение мирового соглашения.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Исполнение определения об утверждении мирового соглашения.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Претензионный порядок разрешения спора.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Основания и порядок отвода судей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Порядок в заседании арбитражного суда.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Основания приостановления производства по делу.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Обязанность арбитражного суда приостановить производство по делу.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Право арбитражного суда приостановить производство по делу.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Возобновление производства по делу.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Порядок приостановления и возобновления производства по делу.</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Окончание производства по делу без вынесения решения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Основания, порядок и последствия оставления заявления без рассмотрения.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Судебные акты арбитражного суда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и виды судебных актов арбитражного суда.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Сущность и содержание решения арбитражного суда.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Рассмотрение дел Судом  по интеллектуальным правам </w:t>
      </w:r>
    </w:p>
    <w:p w:rsidR="00A76440" w:rsidRPr="00357E6F" w:rsidRDefault="00A76440" w:rsidP="00A76440">
      <w:pPr>
        <w:tabs>
          <w:tab w:val="left" w:pos="1080"/>
        </w:tabs>
        <w:overflowPunct w:val="0"/>
        <w:autoSpaceDE w:val="0"/>
        <w:autoSpaceDN w:val="0"/>
        <w:adjustRightInd w:val="0"/>
        <w:spacing w:before="0" w:beforeAutospacing="0" w:after="0" w:afterAutospacing="0"/>
        <w:ind w:firstLine="709"/>
        <w:jc w:val="both"/>
        <w:rPr>
          <w:b/>
          <w:bCs/>
          <w:iCs/>
          <w:sz w:val="20"/>
          <w:szCs w:val="20"/>
        </w:rPr>
      </w:pPr>
    </w:p>
    <w:p w:rsidR="00A76440" w:rsidRPr="00357E6F" w:rsidRDefault="00A76440" w:rsidP="00A76440">
      <w:pPr>
        <w:tabs>
          <w:tab w:val="left" w:pos="1080"/>
        </w:tabs>
        <w:suppressAutoHyphens/>
        <w:spacing w:before="0" w:beforeAutospacing="0" w:after="0" w:afterAutospacing="0"/>
        <w:ind w:firstLine="709"/>
        <w:jc w:val="both"/>
        <w:rPr>
          <w:b/>
          <w:iCs/>
          <w:sz w:val="20"/>
          <w:szCs w:val="20"/>
        </w:rPr>
      </w:pPr>
      <w:r w:rsidRPr="00357E6F">
        <w:rPr>
          <w:b/>
          <w:bCs/>
          <w:iCs/>
          <w:sz w:val="20"/>
          <w:szCs w:val="20"/>
        </w:rPr>
        <w:t xml:space="preserve">Раздел 4  </w:t>
      </w:r>
      <w:r w:rsidRPr="00357E6F">
        <w:rPr>
          <w:b/>
          <w:iCs/>
          <w:sz w:val="20"/>
          <w:szCs w:val="20"/>
        </w:rPr>
        <w:t>«</w:t>
      </w:r>
      <w:r w:rsidRPr="00357E6F">
        <w:rPr>
          <w:b/>
          <w:sz w:val="20"/>
          <w:szCs w:val="20"/>
        </w:rPr>
        <w:t>Производство по отдельным категориям дел в арбитражном процессе</w:t>
      </w:r>
      <w:r w:rsidRPr="00357E6F">
        <w:rPr>
          <w:b/>
          <w:iCs/>
          <w:sz w:val="20"/>
          <w:szCs w:val="20"/>
        </w:rPr>
        <w:t>»</w:t>
      </w:r>
    </w:p>
    <w:p w:rsidR="00A76440" w:rsidRPr="00357E6F" w:rsidRDefault="00A76440" w:rsidP="00A76440">
      <w:pPr>
        <w:tabs>
          <w:tab w:val="left" w:pos="1080"/>
        </w:tabs>
        <w:spacing w:before="0" w:beforeAutospacing="0" w:after="0" w:afterAutospacing="0"/>
        <w:ind w:firstLine="709"/>
        <w:rPr>
          <w:b/>
          <w:sz w:val="20"/>
          <w:szCs w:val="20"/>
        </w:rPr>
      </w:pPr>
      <w:r w:rsidRPr="00357E6F">
        <w:rPr>
          <w:b/>
          <w:sz w:val="20"/>
          <w:szCs w:val="20"/>
        </w:rPr>
        <w:t>Вопросы для обсуждения</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и сущность производства по делам, возникающим из административных и иных публичных правоотношений. </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Виды (категории) дел, относящихся к производству, возникающему из административных и иных публичных правоотношений. </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ненормативного правового акта, отличие от ненормативного правового акта. </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sz w:val="20"/>
          <w:szCs w:val="20"/>
        </w:rPr>
      </w:pPr>
      <w:r w:rsidRPr="00357E6F">
        <w:rPr>
          <w:bCs/>
          <w:sz w:val="20"/>
          <w:szCs w:val="20"/>
        </w:rPr>
        <w:t xml:space="preserve">Рассмотрение дел об административных правонарушениях. </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sz w:val="20"/>
          <w:szCs w:val="20"/>
        </w:rPr>
      </w:pPr>
      <w:r w:rsidRPr="00357E6F">
        <w:rPr>
          <w:bCs/>
          <w:sz w:val="20"/>
          <w:szCs w:val="20"/>
        </w:rPr>
        <w:t>Особенности</w:t>
      </w:r>
      <w:r w:rsidRPr="00357E6F">
        <w:rPr>
          <w:sz w:val="20"/>
          <w:szCs w:val="20"/>
        </w:rPr>
        <w:t xml:space="preserve"> рассмотрения дел о привлечении к административной ответственности.</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Особенности рассмотрения дел об оспаривании решений административных органов о привлечении к  административной ответственности.</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sz w:val="20"/>
          <w:szCs w:val="20"/>
        </w:rPr>
      </w:pPr>
      <w:r w:rsidRPr="00357E6F">
        <w:rPr>
          <w:bCs/>
          <w:sz w:val="20"/>
          <w:szCs w:val="20"/>
        </w:rPr>
        <w:t xml:space="preserve">Рассмотрение дел о взыскании обязательных платежей и санкций. </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lastRenderedPageBreak/>
        <w:t xml:space="preserve">Рассмотрение дел об установлении фактов, имеющих юридическое значение. (понятие  фактов, имеющих юридическое значение в правоотношениях в сфере экономической и иной предпринимательской деятельности. </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Факты, имеющие юридическое значение, устанавливаемые арбитражным судом. </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bCs/>
          <w:iCs/>
          <w:sz w:val="20"/>
          <w:szCs w:val="20"/>
        </w:rPr>
      </w:pPr>
      <w:r w:rsidRPr="00357E6F">
        <w:rPr>
          <w:sz w:val="20"/>
          <w:szCs w:val="20"/>
        </w:rPr>
        <w:t>Отличие судопроизводства по делам об установлении фактов, имеющих юридическое значение  (особого производства) от искового производства.</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Рассмотрение дел о присуждении компенсации за нарушение права на судопроизводство в разумный срок или права на исполнение судебного акта в разумный срок. </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Рассмотрение дел о несостоятельности (банкротстве). </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и признаки несостоятельности (банкротства) организаций и граждан. </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Право на обращение в арбитражный суд по делам о несостоятельности (банкротстве). </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Процедуры, применяемые в деле о банкротстве </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bCs/>
          <w:sz w:val="20"/>
          <w:szCs w:val="20"/>
        </w:rPr>
      </w:pPr>
      <w:r w:rsidRPr="00357E6F">
        <w:rPr>
          <w:sz w:val="20"/>
          <w:szCs w:val="20"/>
        </w:rPr>
        <w:t xml:space="preserve">Лица, участвующие в деле о несостоятельности (банкротстве). </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bCs/>
          <w:sz w:val="20"/>
          <w:szCs w:val="20"/>
        </w:rPr>
      </w:pPr>
      <w:r w:rsidRPr="00357E6F">
        <w:rPr>
          <w:sz w:val="20"/>
          <w:szCs w:val="20"/>
        </w:rPr>
        <w:t xml:space="preserve">Понятие и виды  корпоративных споров. </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bCs/>
          <w:sz w:val="20"/>
          <w:szCs w:val="20"/>
        </w:rPr>
      </w:pPr>
      <w:r w:rsidRPr="00357E6F">
        <w:rPr>
          <w:sz w:val="20"/>
          <w:szCs w:val="20"/>
        </w:rPr>
        <w:t xml:space="preserve">Порядок рассмотрения дел по корпоративным спорам. </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Обеспечение доступа к информации о корпоративном споре. </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Рассмотрение дел о защите прав и законных интересов группы лиц. </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sz w:val="20"/>
          <w:szCs w:val="20"/>
        </w:rPr>
      </w:pPr>
      <w:r w:rsidRPr="00357E6F">
        <w:rPr>
          <w:bCs/>
          <w:iCs/>
          <w:sz w:val="20"/>
          <w:szCs w:val="20"/>
        </w:rPr>
        <w:t>Право на обращение в арбитражный суд в защиту прав и законных интересов группы лиц.</w:t>
      </w:r>
      <w:r w:rsidRPr="00357E6F">
        <w:rPr>
          <w:sz w:val="20"/>
          <w:szCs w:val="20"/>
        </w:rPr>
        <w:t xml:space="preserve"> </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Рассмотрение дел в порядке упрощенного производства. </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Приказное производство.</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Понятие и виды третейских судов.</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Производство по делам с участием иностранных лиц </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Процессуальные права и обязанности иностранных лиц. </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Требования, предъявляемые к документам иностранного происхождения. </w:t>
      </w:r>
    </w:p>
    <w:p w:rsidR="00A76440" w:rsidRPr="00357E6F" w:rsidRDefault="00A76440" w:rsidP="00A76440">
      <w:pPr>
        <w:tabs>
          <w:tab w:val="left" w:pos="1080"/>
        </w:tabs>
        <w:overflowPunct w:val="0"/>
        <w:autoSpaceDE w:val="0"/>
        <w:autoSpaceDN w:val="0"/>
        <w:adjustRightInd w:val="0"/>
        <w:spacing w:before="0" w:beforeAutospacing="0" w:after="0" w:afterAutospacing="0"/>
        <w:ind w:firstLine="709"/>
        <w:rPr>
          <w:sz w:val="20"/>
          <w:szCs w:val="20"/>
        </w:rPr>
      </w:pPr>
    </w:p>
    <w:p w:rsidR="00A76440" w:rsidRPr="00357E6F" w:rsidRDefault="00A76440" w:rsidP="00A76440">
      <w:pPr>
        <w:tabs>
          <w:tab w:val="left" w:pos="1080"/>
        </w:tabs>
        <w:suppressAutoHyphens/>
        <w:spacing w:before="0" w:beforeAutospacing="0" w:after="0" w:afterAutospacing="0"/>
        <w:ind w:firstLine="709"/>
        <w:jc w:val="both"/>
        <w:rPr>
          <w:b/>
          <w:iCs/>
          <w:sz w:val="20"/>
          <w:szCs w:val="20"/>
        </w:rPr>
      </w:pPr>
      <w:r w:rsidRPr="00357E6F">
        <w:rPr>
          <w:b/>
          <w:bCs/>
          <w:iCs/>
          <w:sz w:val="20"/>
          <w:szCs w:val="20"/>
        </w:rPr>
        <w:t xml:space="preserve">Раздел 5 </w:t>
      </w:r>
      <w:r w:rsidRPr="00357E6F">
        <w:rPr>
          <w:b/>
          <w:iCs/>
          <w:sz w:val="20"/>
          <w:szCs w:val="20"/>
        </w:rPr>
        <w:t>«</w:t>
      </w:r>
      <w:r w:rsidRPr="00357E6F">
        <w:rPr>
          <w:b/>
          <w:sz w:val="20"/>
          <w:szCs w:val="20"/>
        </w:rPr>
        <w:t>Производство по пересмотру судебных актов арбитражных судов. Производство в арбитражном суде апелляционной инстанции. Производство в суде кассационной инстанции.</w:t>
      </w:r>
      <w:r w:rsidRPr="00357E6F">
        <w:rPr>
          <w:b/>
          <w:iCs/>
          <w:sz w:val="20"/>
          <w:szCs w:val="20"/>
        </w:rPr>
        <w:t>»</w:t>
      </w:r>
    </w:p>
    <w:p w:rsidR="00A76440" w:rsidRPr="00357E6F" w:rsidRDefault="00A76440" w:rsidP="00A76440">
      <w:pPr>
        <w:numPr>
          <w:ilvl w:val="0"/>
          <w:numId w:val="70"/>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Виды производств по пересмотру решений арбитражных судов. </w:t>
      </w:r>
    </w:p>
    <w:p w:rsidR="00A76440" w:rsidRPr="00357E6F" w:rsidRDefault="00A76440" w:rsidP="00A76440">
      <w:pPr>
        <w:numPr>
          <w:ilvl w:val="0"/>
          <w:numId w:val="70"/>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Сущность апелляционного обжалования судебных актов, не вступивших в законную силу. </w:t>
      </w:r>
    </w:p>
    <w:p w:rsidR="00A76440" w:rsidRPr="00357E6F" w:rsidRDefault="00A76440" w:rsidP="00A76440">
      <w:pPr>
        <w:numPr>
          <w:ilvl w:val="0"/>
          <w:numId w:val="70"/>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Возбуждение апелляционного производства. </w:t>
      </w:r>
    </w:p>
    <w:p w:rsidR="00A76440" w:rsidRPr="00357E6F" w:rsidRDefault="00A76440" w:rsidP="00A76440">
      <w:pPr>
        <w:numPr>
          <w:ilvl w:val="0"/>
          <w:numId w:val="70"/>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Срок, порядок подачи и содержание апелляционной жалобы. </w:t>
      </w:r>
    </w:p>
    <w:p w:rsidR="00A76440" w:rsidRPr="00357E6F" w:rsidRDefault="00A76440" w:rsidP="00A76440">
      <w:pPr>
        <w:numPr>
          <w:ilvl w:val="0"/>
          <w:numId w:val="70"/>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Полномочия суда апелляционной инстанции. </w:t>
      </w:r>
    </w:p>
    <w:p w:rsidR="00A76440" w:rsidRPr="00357E6F" w:rsidRDefault="00A76440" w:rsidP="00A76440">
      <w:pPr>
        <w:numPr>
          <w:ilvl w:val="0"/>
          <w:numId w:val="70"/>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Основания для изменения или отмены судебных актов судом апелляционной инстанции. </w:t>
      </w:r>
    </w:p>
    <w:p w:rsidR="00A76440" w:rsidRPr="00357E6F" w:rsidRDefault="00A76440" w:rsidP="00A76440">
      <w:pPr>
        <w:numPr>
          <w:ilvl w:val="0"/>
          <w:numId w:val="70"/>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Срок, порядок подачи и содержание кассационной жалобы. </w:t>
      </w:r>
    </w:p>
    <w:p w:rsidR="00A76440" w:rsidRPr="00357E6F" w:rsidRDefault="00A76440" w:rsidP="00A76440">
      <w:pPr>
        <w:numPr>
          <w:ilvl w:val="0"/>
          <w:numId w:val="70"/>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Арбитражные суды, проверяющие законность судебных актов в кассационной инстанции.  </w:t>
      </w:r>
    </w:p>
    <w:p w:rsidR="00A76440" w:rsidRPr="00357E6F" w:rsidRDefault="00A76440" w:rsidP="00A76440">
      <w:pPr>
        <w:numPr>
          <w:ilvl w:val="0"/>
          <w:numId w:val="70"/>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Рассмотрение дела в суде кассационной инстанции. </w:t>
      </w:r>
    </w:p>
    <w:p w:rsidR="00A76440" w:rsidRPr="00357E6F" w:rsidRDefault="00A76440" w:rsidP="00A76440">
      <w:pPr>
        <w:numPr>
          <w:ilvl w:val="0"/>
          <w:numId w:val="70"/>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Пределы рассмотрения дела в суде кассационной инстанции. </w:t>
      </w:r>
    </w:p>
    <w:p w:rsidR="00A76440" w:rsidRPr="00357E6F" w:rsidRDefault="00A76440" w:rsidP="00A76440">
      <w:pPr>
        <w:numPr>
          <w:ilvl w:val="0"/>
          <w:numId w:val="70"/>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Полномочия суда кассационной инстанции. </w:t>
      </w:r>
    </w:p>
    <w:p w:rsidR="00A76440" w:rsidRPr="00357E6F" w:rsidRDefault="00A76440" w:rsidP="00A76440">
      <w:pPr>
        <w:numPr>
          <w:ilvl w:val="0"/>
          <w:numId w:val="70"/>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Основания для изменения или отмены судебных актов судом кассационной инстанции. </w:t>
      </w:r>
    </w:p>
    <w:p w:rsidR="00A76440" w:rsidRPr="00357E6F" w:rsidRDefault="00A76440" w:rsidP="00A76440">
      <w:pPr>
        <w:numPr>
          <w:ilvl w:val="0"/>
          <w:numId w:val="70"/>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Постановление суда кассационной  инстанции. </w:t>
      </w:r>
    </w:p>
    <w:p w:rsidR="00A76440" w:rsidRPr="00357E6F" w:rsidRDefault="00A76440" w:rsidP="00A76440">
      <w:pPr>
        <w:numPr>
          <w:ilvl w:val="0"/>
          <w:numId w:val="70"/>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Рассмотрение надзорных жалобы, представления в Судебной коллегии Верховного Суда РФ.</w:t>
      </w:r>
    </w:p>
    <w:p w:rsidR="00A76440" w:rsidRPr="00357E6F" w:rsidRDefault="00A76440" w:rsidP="00A76440">
      <w:pPr>
        <w:numPr>
          <w:ilvl w:val="0"/>
          <w:numId w:val="70"/>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 Порядок и срок рассмотрения надзорных жалобы, представления вместе с делом в судебном заседании Президиума Верховного Суда РФ.</w:t>
      </w:r>
    </w:p>
    <w:p w:rsidR="00A76440" w:rsidRPr="00357E6F" w:rsidRDefault="00A76440" w:rsidP="00A76440">
      <w:pPr>
        <w:numPr>
          <w:ilvl w:val="0"/>
          <w:numId w:val="70"/>
        </w:numPr>
        <w:tabs>
          <w:tab w:val="left" w:pos="786"/>
          <w:tab w:val="left" w:pos="1080"/>
        </w:tabs>
        <w:suppressAutoHyphens/>
        <w:spacing w:before="0" w:beforeAutospacing="0" w:after="0" w:afterAutospacing="0"/>
        <w:ind w:left="0" w:firstLine="709"/>
        <w:jc w:val="both"/>
        <w:rPr>
          <w:iCs/>
          <w:sz w:val="20"/>
          <w:szCs w:val="20"/>
        </w:rPr>
      </w:pPr>
      <w:r w:rsidRPr="00357E6F">
        <w:rPr>
          <w:sz w:val="20"/>
          <w:szCs w:val="20"/>
        </w:rPr>
        <w:t xml:space="preserve">Порядок рассмотрения заявления о пересмотре судебного акта по новым или вновь открывшимся обстоятельствам. </w:t>
      </w:r>
    </w:p>
    <w:p w:rsidR="00A76440" w:rsidRPr="00357E6F" w:rsidRDefault="00A76440" w:rsidP="00A76440">
      <w:pPr>
        <w:numPr>
          <w:ilvl w:val="0"/>
          <w:numId w:val="70"/>
        </w:numPr>
        <w:tabs>
          <w:tab w:val="left" w:pos="786"/>
          <w:tab w:val="left" w:pos="1080"/>
        </w:tabs>
        <w:suppressAutoHyphens/>
        <w:spacing w:before="0" w:beforeAutospacing="0" w:after="0" w:afterAutospacing="0"/>
        <w:ind w:left="0" w:firstLine="709"/>
        <w:jc w:val="both"/>
        <w:rPr>
          <w:iCs/>
          <w:sz w:val="20"/>
          <w:szCs w:val="20"/>
        </w:rPr>
      </w:pPr>
      <w:r w:rsidRPr="00357E6F">
        <w:rPr>
          <w:sz w:val="20"/>
          <w:szCs w:val="20"/>
        </w:rPr>
        <w:t xml:space="preserve">Арбитражные суды, осуществляющие пересмотр судебных актов по новым или вновь открывшимся обстоятельствам. </w:t>
      </w:r>
    </w:p>
    <w:p w:rsidR="00A76440" w:rsidRPr="00357E6F" w:rsidRDefault="00A76440" w:rsidP="00A76440">
      <w:pPr>
        <w:numPr>
          <w:ilvl w:val="0"/>
          <w:numId w:val="70"/>
        </w:numPr>
        <w:tabs>
          <w:tab w:val="left" w:pos="786"/>
          <w:tab w:val="left" w:pos="1080"/>
        </w:tabs>
        <w:suppressAutoHyphens/>
        <w:spacing w:before="0" w:beforeAutospacing="0" w:after="0" w:afterAutospacing="0"/>
        <w:ind w:left="0" w:firstLine="709"/>
        <w:jc w:val="both"/>
        <w:rPr>
          <w:iCs/>
          <w:sz w:val="20"/>
          <w:szCs w:val="20"/>
        </w:rPr>
      </w:pPr>
      <w:r w:rsidRPr="00357E6F">
        <w:rPr>
          <w:sz w:val="20"/>
          <w:szCs w:val="20"/>
        </w:rPr>
        <w:t xml:space="preserve">Органы принудительного исполнения. </w:t>
      </w:r>
    </w:p>
    <w:p w:rsidR="00A76440" w:rsidRPr="00357E6F" w:rsidRDefault="00A76440" w:rsidP="00A76440">
      <w:pPr>
        <w:numPr>
          <w:ilvl w:val="0"/>
          <w:numId w:val="70"/>
        </w:numPr>
        <w:tabs>
          <w:tab w:val="left" w:pos="786"/>
          <w:tab w:val="left" w:pos="1080"/>
        </w:tabs>
        <w:suppressAutoHyphens/>
        <w:spacing w:before="0" w:beforeAutospacing="0" w:after="0" w:afterAutospacing="0"/>
        <w:ind w:left="0" w:firstLine="709"/>
        <w:jc w:val="both"/>
        <w:rPr>
          <w:iCs/>
          <w:sz w:val="20"/>
          <w:szCs w:val="20"/>
        </w:rPr>
      </w:pPr>
      <w:r w:rsidRPr="00357E6F">
        <w:rPr>
          <w:bCs/>
          <w:sz w:val="20"/>
          <w:szCs w:val="20"/>
          <w:lang w:eastAsia="en-US"/>
        </w:rPr>
        <w:t>Ответственность за нарушение законодательства Российской Федерации при исполнении судебных актов арбитражных судов.</w:t>
      </w:r>
    </w:p>
    <w:p w:rsidR="00A76440" w:rsidRPr="00357E6F" w:rsidRDefault="00A76440" w:rsidP="00A76440">
      <w:pPr>
        <w:tabs>
          <w:tab w:val="left" w:pos="1080"/>
        </w:tabs>
        <w:spacing w:before="0" w:beforeAutospacing="0" w:after="0" w:afterAutospacing="0"/>
        <w:ind w:firstLine="709"/>
        <w:jc w:val="both"/>
        <w:rPr>
          <w:sz w:val="20"/>
          <w:szCs w:val="20"/>
        </w:rPr>
      </w:pPr>
    </w:p>
    <w:p w:rsidR="00A76440" w:rsidRPr="00357E6F" w:rsidRDefault="00A76440" w:rsidP="00A76440">
      <w:pPr>
        <w:tabs>
          <w:tab w:val="left" w:pos="1080"/>
        </w:tabs>
        <w:suppressAutoHyphens/>
        <w:spacing w:before="0" w:beforeAutospacing="0" w:after="0" w:afterAutospacing="0"/>
        <w:ind w:firstLine="709"/>
        <w:jc w:val="both"/>
        <w:rPr>
          <w:b/>
          <w:iCs/>
          <w:sz w:val="20"/>
          <w:szCs w:val="20"/>
        </w:rPr>
      </w:pPr>
      <w:r w:rsidRPr="00357E6F">
        <w:rPr>
          <w:b/>
          <w:bCs/>
          <w:iCs/>
          <w:sz w:val="20"/>
          <w:szCs w:val="20"/>
        </w:rPr>
        <w:t xml:space="preserve">Раздел 6 </w:t>
      </w:r>
      <w:r w:rsidRPr="00357E6F">
        <w:rPr>
          <w:b/>
          <w:iCs/>
          <w:sz w:val="20"/>
          <w:szCs w:val="20"/>
        </w:rPr>
        <w:t>«</w:t>
      </w:r>
      <w:r w:rsidRPr="00357E6F">
        <w:rPr>
          <w:b/>
          <w:sz w:val="20"/>
          <w:szCs w:val="20"/>
        </w:rPr>
        <w:t>Производство по пересмотру судебных актов в порядке надзора. Производство по пересмотру вступивших в законную силу судебных актов по новым или вновь открывшимся обстоятельствам. Производство по делам, связанным с исполнением судебных актов арбитражных судов</w:t>
      </w:r>
      <w:r w:rsidRPr="00357E6F">
        <w:rPr>
          <w:b/>
          <w:iCs/>
          <w:sz w:val="20"/>
          <w:szCs w:val="20"/>
        </w:rPr>
        <w:t>»</w:t>
      </w:r>
    </w:p>
    <w:p w:rsidR="00A76440" w:rsidRPr="00357E6F" w:rsidRDefault="00A76440" w:rsidP="00A76440">
      <w:pPr>
        <w:numPr>
          <w:ilvl w:val="0"/>
          <w:numId w:val="71"/>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Производство по пересмотру судебных актов в порядке надзора </w:t>
      </w:r>
    </w:p>
    <w:p w:rsidR="00A76440" w:rsidRPr="00357E6F" w:rsidRDefault="00A76440" w:rsidP="00A76440">
      <w:pPr>
        <w:numPr>
          <w:ilvl w:val="0"/>
          <w:numId w:val="71"/>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пересмотра судебных актов в порядке надзора. </w:t>
      </w:r>
    </w:p>
    <w:p w:rsidR="00A76440" w:rsidRPr="00357E6F" w:rsidRDefault="00A76440" w:rsidP="00A76440">
      <w:pPr>
        <w:numPr>
          <w:ilvl w:val="0"/>
          <w:numId w:val="71"/>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Возбуждение надзорного производства в Верховном Суде РФ. </w:t>
      </w:r>
    </w:p>
    <w:p w:rsidR="00A76440" w:rsidRPr="00357E6F" w:rsidRDefault="00A76440" w:rsidP="00A76440">
      <w:pPr>
        <w:numPr>
          <w:ilvl w:val="0"/>
          <w:numId w:val="71"/>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Содержание надзорных жалобы, представления. </w:t>
      </w:r>
    </w:p>
    <w:p w:rsidR="00A76440" w:rsidRPr="00357E6F" w:rsidRDefault="00A76440" w:rsidP="00A76440">
      <w:pPr>
        <w:numPr>
          <w:ilvl w:val="0"/>
          <w:numId w:val="71"/>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Рассмотрение надзорных жалобы, представления в Судебной коллегии Верховного Суда РФ. </w:t>
      </w:r>
    </w:p>
    <w:p w:rsidR="00A76440" w:rsidRPr="00357E6F" w:rsidRDefault="00A76440" w:rsidP="00A76440">
      <w:pPr>
        <w:numPr>
          <w:ilvl w:val="0"/>
          <w:numId w:val="71"/>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Производство по пересмотру вступивших в законную силу судебных актов по новым или  вновь открывшимся обстоятельствам </w:t>
      </w:r>
    </w:p>
    <w:p w:rsidR="00A76440" w:rsidRPr="00357E6F" w:rsidRDefault="00A76440" w:rsidP="00A76440">
      <w:pPr>
        <w:numPr>
          <w:ilvl w:val="0"/>
          <w:numId w:val="71"/>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вновь открывшихся и новых обстоятельств как оснований  пересмотра судебных актов, вступивших в законную силу. </w:t>
      </w:r>
    </w:p>
    <w:p w:rsidR="00A76440" w:rsidRPr="00357E6F" w:rsidRDefault="00A76440" w:rsidP="00A76440">
      <w:pPr>
        <w:numPr>
          <w:ilvl w:val="0"/>
          <w:numId w:val="71"/>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lastRenderedPageBreak/>
        <w:t xml:space="preserve">Порядок рассмотрения заявления о пересмотре судебного акта по новым или вновь открывшимся обстоятельствам. </w:t>
      </w:r>
    </w:p>
    <w:p w:rsidR="00A76440" w:rsidRPr="00357E6F" w:rsidRDefault="00A76440" w:rsidP="00A76440">
      <w:pPr>
        <w:numPr>
          <w:ilvl w:val="0"/>
          <w:numId w:val="71"/>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Исполнение судебных актов арбитражных судов </w:t>
      </w:r>
    </w:p>
    <w:p w:rsidR="00A76440" w:rsidRPr="00357E6F" w:rsidRDefault="00A76440" w:rsidP="00A76440">
      <w:pPr>
        <w:numPr>
          <w:ilvl w:val="0"/>
          <w:numId w:val="71"/>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исполнительного производства. </w:t>
      </w:r>
    </w:p>
    <w:p w:rsidR="00A76440" w:rsidRPr="00357E6F" w:rsidRDefault="00A76440" w:rsidP="00A76440">
      <w:pPr>
        <w:numPr>
          <w:ilvl w:val="0"/>
          <w:numId w:val="71"/>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Органы принудительного исполнения. </w:t>
      </w:r>
    </w:p>
    <w:p w:rsidR="00A76440" w:rsidRPr="00357E6F" w:rsidRDefault="00A76440" w:rsidP="00A76440">
      <w:pPr>
        <w:numPr>
          <w:ilvl w:val="0"/>
          <w:numId w:val="71"/>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Лица, участвующие в исполнительном производстве. Исполнительные документы. Исполнительные действия. </w:t>
      </w:r>
    </w:p>
    <w:p w:rsidR="00A76440" w:rsidRPr="00357E6F" w:rsidRDefault="00A76440" w:rsidP="00A76440">
      <w:pPr>
        <w:numPr>
          <w:ilvl w:val="0"/>
          <w:numId w:val="71"/>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Ответственность за нарушение законодательства Российской Федерации при исполнении судебных актов арбитражных судов</w:t>
      </w:r>
    </w:p>
    <w:p w:rsidR="00A76440" w:rsidRPr="00357E6F" w:rsidRDefault="00A76440" w:rsidP="00A76440">
      <w:pPr>
        <w:spacing w:before="0" w:beforeAutospacing="0" w:after="0" w:afterAutospacing="0"/>
        <w:rPr>
          <w:b/>
          <w:sz w:val="20"/>
          <w:szCs w:val="20"/>
        </w:rPr>
      </w:pPr>
    </w:p>
    <w:p w:rsidR="00A76440" w:rsidRPr="00357E6F" w:rsidRDefault="00A76440" w:rsidP="00A76440">
      <w:pPr>
        <w:spacing w:before="0" w:beforeAutospacing="0" w:after="0" w:afterAutospacing="0"/>
        <w:ind w:firstLine="680"/>
        <w:rPr>
          <w:b/>
          <w:sz w:val="20"/>
          <w:szCs w:val="20"/>
        </w:rPr>
      </w:pPr>
      <w:r w:rsidRPr="00357E6F">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F708EF">
        <w:rPr>
          <w:b/>
          <w:sz w:val="20"/>
          <w:szCs w:val="20"/>
        </w:rPr>
        <w:t xml:space="preserve"> очной и</w:t>
      </w:r>
      <w:r w:rsidRPr="00357E6F">
        <w:rPr>
          <w:b/>
          <w:sz w:val="20"/>
          <w:szCs w:val="20"/>
        </w:rPr>
        <w:t xml:space="preserve"> очно-заочной форме</w:t>
      </w:r>
    </w:p>
    <w:p w:rsidR="00A76440" w:rsidRPr="00357E6F" w:rsidRDefault="00A76440" w:rsidP="00A76440">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2685"/>
        <w:gridCol w:w="2485"/>
        <w:gridCol w:w="1015"/>
        <w:gridCol w:w="1525"/>
      </w:tblGrid>
      <w:tr w:rsidR="00A76440" w:rsidRPr="00357E6F" w:rsidTr="002D12F5">
        <w:trPr>
          <w:trHeight w:val="190"/>
          <w:tblHeader/>
        </w:trPr>
        <w:tc>
          <w:tcPr>
            <w:tcW w:w="0" w:type="auto"/>
            <w:vMerge w:val="restart"/>
            <w:vAlign w:val="center"/>
          </w:tcPr>
          <w:p w:rsidR="00A76440" w:rsidRPr="00357E6F" w:rsidRDefault="00A76440" w:rsidP="002D12F5">
            <w:pPr>
              <w:spacing w:before="0" w:beforeAutospacing="0" w:after="0" w:afterAutospacing="0"/>
              <w:jc w:val="center"/>
              <w:rPr>
                <w:b/>
                <w:sz w:val="20"/>
                <w:szCs w:val="20"/>
              </w:rPr>
            </w:pPr>
            <w:r w:rsidRPr="00357E6F">
              <w:rPr>
                <w:b/>
                <w:sz w:val="20"/>
                <w:szCs w:val="20"/>
              </w:rPr>
              <w:t>Виды контактной</w:t>
            </w:r>
          </w:p>
          <w:p w:rsidR="00A76440" w:rsidRPr="00357E6F" w:rsidRDefault="00A76440" w:rsidP="002D12F5">
            <w:pPr>
              <w:spacing w:before="0" w:beforeAutospacing="0" w:after="0" w:afterAutospacing="0"/>
              <w:jc w:val="center"/>
              <w:rPr>
                <w:b/>
                <w:sz w:val="20"/>
                <w:szCs w:val="20"/>
              </w:rPr>
            </w:pPr>
            <w:r w:rsidRPr="00357E6F">
              <w:rPr>
                <w:b/>
                <w:sz w:val="20"/>
                <w:szCs w:val="20"/>
              </w:rPr>
              <w:t xml:space="preserve">работы </w:t>
            </w:r>
          </w:p>
        </w:tc>
        <w:tc>
          <w:tcPr>
            <w:tcW w:w="0" w:type="auto"/>
            <w:gridSpan w:val="2"/>
          </w:tcPr>
          <w:p w:rsidR="00A76440" w:rsidRPr="00357E6F" w:rsidRDefault="00A76440" w:rsidP="002D12F5">
            <w:pPr>
              <w:spacing w:before="0" w:beforeAutospacing="0" w:after="0" w:afterAutospacing="0"/>
              <w:jc w:val="center"/>
              <w:rPr>
                <w:b/>
                <w:sz w:val="20"/>
                <w:szCs w:val="20"/>
              </w:rPr>
            </w:pPr>
            <w:r w:rsidRPr="00357E6F">
              <w:rPr>
                <w:b/>
                <w:sz w:val="20"/>
                <w:szCs w:val="20"/>
              </w:rPr>
              <w:t xml:space="preserve">Образовательные технологии </w:t>
            </w:r>
          </w:p>
        </w:tc>
        <w:tc>
          <w:tcPr>
            <w:tcW w:w="0" w:type="auto"/>
            <w:gridSpan w:val="2"/>
            <w:vAlign w:val="center"/>
          </w:tcPr>
          <w:p w:rsidR="00A76440" w:rsidRPr="00357E6F" w:rsidRDefault="00A76440" w:rsidP="002D12F5">
            <w:pPr>
              <w:spacing w:before="0" w:beforeAutospacing="0" w:after="0" w:afterAutospacing="0"/>
              <w:jc w:val="center"/>
              <w:rPr>
                <w:b/>
                <w:sz w:val="20"/>
                <w:szCs w:val="20"/>
              </w:rPr>
            </w:pPr>
            <w:r w:rsidRPr="00357E6F">
              <w:rPr>
                <w:b/>
                <w:sz w:val="20"/>
                <w:szCs w:val="20"/>
              </w:rPr>
              <w:t xml:space="preserve">Контактная работа </w:t>
            </w:r>
          </w:p>
          <w:p w:rsidR="00A76440" w:rsidRPr="00357E6F" w:rsidRDefault="00A76440" w:rsidP="002D12F5">
            <w:pPr>
              <w:spacing w:before="0" w:beforeAutospacing="0" w:after="0" w:afterAutospacing="0"/>
              <w:jc w:val="center"/>
              <w:rPr>
                <w:b/>
                <w:sz w:val="20"/>
                <w:szCs w:val="20"/>
              </w:rPr>
            </w:pPr>
          </w:p>
        </w:tc>
      </w:tr>
      <w:tr w:rsidR="00A76440" w:rsidRPr="00357E6F" w:rsidTr="002D12F5">
        <w:trPr>
          <w:trHeight w:val="577"/>
          <w:tblHeader/>
        </w:trPr>
        <w:tc>
          <w:tcPr>
            <w:tcW w:w="0" w:type="auto"/>
            <w:vMerge/>
          </w:tcPr>
          <w:p w:rsidR="00A76440" w:rsidRPr="00357E6F" w:rsidRDefault="00A76440" w:rsidP="002D12F5">
            <w:pPr>
              <w:spacing w:before="0" w:beforeAutospacing="0" w:after="0" w:afterAutospacing="0"/>
              <w:jc w:val="center"/>
              <w:rPr>
                <w:sz w:val="20"/>
                <w:szCs w:val="20"/>
              </w:rPr>
            </w:pPr>
          </w:p>
        </w:tc>
        <w:tc>
          <w:tcPr>
            <w:tcW w:w="0" w:type="auto"/>
          </w:tcPr>
          <w:p w:rsidR="00A76440" w:rsidRPr="00357E6F" w:rsidRDefault="00A76440" w:rsidP="002D12F5">
            <w:pPr>
              <w:spacing w:before="0" w:beforeAutospacing="0" w:after="0" w:afterAutospacing="0"/>
              <w:jc w:val="center"/>
              <w:rPr>
                <w:b/>
                <w:sz w:val="20"/>
                <w:szCs w:val="20"/>
              </w:rPr>
            </w:pPr>
            <w:r w:rsidRPr="00357E6F">
              <w:rPr>
                <w:b/>
                <w:sz w:val="20"/>
                <w:szCs w:val="20"/>
              </w:rPr>
              <w:t>Объем занятий, проводимых путем непосредственного взаимодействия педагогического работника с обучающимися</w:t>
            </w:r>
          </w:p>
          <w:p w:rsidR="00A76440" w:rsidRPr="00357E6F" w:rsidRDefault="00A76440" w:rsidP="002D12F5">
            <w:pPr>
              <w:spacing w:before="0" w:beforeAutospacing="0" w:after="0" w:afterAutospacing="0"/>
              <w:jc w:val="center"/>
              <w:rPr>
                <w:b/>
                <w:sz w:val="20"/>
                <w:szCs w:val="20"/>
              </w:rPr>
            </w:pPr>
            <w:r w:rsidRPr="00357E6F">
              <w:rPr>
                <w:b/>
                <w:sz w:val="20"/>
                <w:szCs w:val="20"/>
              </w:rPr>
              <w:t>(</w:t>
            </w:r>
            <w:proofErr w:type="spellStart"/>
            <w:r w:rsidRPr="00357E6F">
              <w:rPr>
                <w:b/>
                <w:sz w:val="20"/>
                <w:szCs w:val="20"/>
              </w:rPr>
              <w:t>ак.ч</w:t>
            </w:r>
            <w:proofErr w:type="spellEnd"/>
            <w:r w:rsidRPr="00357E6F">
              <w:rPr>
                <w:b/>
                <w:sz w:val="20"/>
                <w:szCs w:val="20"/>
              </w:rPr>
              <w:t>)</w:t>
            </w:r>
          </w:p>
        </w:tc>
        <w:tc>
          <w:tcPr>
            <w:tcW w:w="0" w:type="auto"/>
          </w:tcPr>
          <w:p w:rsidR="00A76440" w:rsidRPr="00357E6F" w:rsidRDefault="00A76440" w:rsidP="002D12F5">
            <w:pPr>
              <w:spacing w:before="0" w:beforeAutospacing="0" w:after="0" w:afterAutospacing="0"/>
              <w:jc w:val="center"/>
              <w:rPr>
                <w:b/>
                <w:sz w:val="20"/>
                <w:szCs w:val="20"/>
              </w:rPr>
            </w:pPr>
            <w:r w:rsidRPr="00357E6F">
              <w:rPr>
                <w:b/>
                <w:sz w:val="20"/>
                <w:szCs w:val="20"/>
              </w:rPr>
              <w:t>Объем занятий с применением электронного обучения, дистанционных образовательных технологий (</w:t>
            </w:r>
            <w:proofErr w:type="spellStart"/>
            <w:r w:rsidRPr="00357E6F">
              <w:rPr>
                <w:b/>
                <w:sz w:val="20"/>
                <w:szCs w:val="20"/>
              </w:rPr>
              <w:t>ак.ч</w:t>
            </w:r>
            <w:proofErr w:type="spellEnd"/>
            <w:r w:rsidRPr="00357E6F">
              <w:rPr>
                <w:b/>
                <w:sz w:val="20"/>
                <w:szCs w:val="20"/>
              </w:rPr>
              <w:t>)</w:t>
            </w:r>
          </w:p>
        </w:tc>
        <w:tc>
          <w:tcPr>
            <w:tcW w:w="1015" w:type="dxa"/>
            <w:vAlign w:val="center"/>
          </w:tcPr>
          <w:p w:rsidR="00A76440" w:rsidRPr="00357E6F" w:rsidRDefault="00A76440" w:rsidP="002D12F5">
            <w:pPr>
              <w:spacing w:before="0" w:beforeAutospacing="0" w:after="0" w:afterAutospacing="0"/>
              <w:jc w:val="center"/>
              <w:rPr>
                <w:sz w:val="20"/>
                <w:szCs w:val="20"/>
              </w:rPr>
            </w:pPr>
            <w:r w:rsidRPr="00357E6F">
              <w:rPr>
                <w:b/>
                <w:sz w:val="20"/>
                <w:szCs w:val="20"/>
              </w:rPr>
              <w:t xml:space="preserve">(всего </w:t>
            </w:r>
            <w:proofErr w:type="spellStart"/>
            <w:r w:rsidRPr="00357E6F">
              <w:rPr>
                <w:b/>
                <w:sz w:val="20"/>
                <w:szCs w:val="20"/>
              </w:rPr>
              <w:t>ак.ч</w:t>
            </w:r>
            <w:proofErr w:type="spellEnd"/>
            <w:r w:rsidRPr="00357E6F">
              <w:rPr>
                <w:b/>
                <w:sz w:val="20"/>
                <w:szCs w:val="20"/>
              </w:rPr>
              <w:t>.)</w:t>
            </w:r>
          </w:p>
        </w:tc>
        <w:tc>
          <w:tcPr>
            <w:tcW w:w="1525" w:type="dxa"/>
            <w:vAlign w:val="center"/>
          </w:tcPr>
          <w:p w:rsidR="00A76440" w:rsidRPr="00357E6F" w:rsidRDefault="00A76440" w:rsidP="002D12F5">
            <w:pPr>
              <w:spacing w:before="0" w:beforeAutospacing="0" w:after="0" w:afterAutospacing="0"/>
              <w:jc w:val="center"/>
              <w:rPr>
                <w:b/>
                <w:sz w:val="20"/>
                <w:szCs w:val="20"/>
              </w:rPr>
            </w:pPr>
            <w:r w:rsidRPr="00357E6F">
              <w:rPr>
                <w:b/>
                <w:sz w:val="20"/>
                <w:szCs w:val="20"/>
              </w:rPr>
              <w:t>в том числе в форме практической подготовки</w:t>
            </w:r>
          </w:p>
          <w:p w:rsidR="00A76440" w:rsidRPr="00357E6F" w:rsidRDefault="00A76440" w:rsidP="002D12F5">
            <w:pPr>
              <w:spacing w:before="0" w:beforeAutospacing="0" w:after="0" w:afterAutospacing="0"/>
              <w:jc w:val="center"/>
              <w:rPr>
                <w:sz w:val="20"/>
                <w:szCs w:val="20"/>
              </w:rPr>
            </w:pPr>
            <w:r w:rsidRPr="00357E6F">
              <w:rPr>
                <w:b/>
                <w:sz w:val="20"/>
                <w:szCs w:val="20"/>
              </w:rPr>
              <w:t xml:space="preserve">( </w:t>
            </w:r>
            <w:proofErr w:type="spellStart"/>
            <w:r w:rsidRPr="00357E6F">
              <w:rPr>
                <w:b/>
                <w:sz w:val="20"/>
                <w:szCs w:val="20"/>
              </w:rPr>
              <w:t>ак.ч</w:t>
            </w:r>
            <w:proofErr w:type="spellEnd"/>
            <w:r w:rsidRPr="00357E6F">
              <w:rPr>
                <w:b/>
                <w:sz w:val="20"/>
                <w:szCs w:val="20"/>
              </w:rPr>
              <w:t>.)</w:t>
            </w:r>
          </w:p>
        </w:tc>
      </w:tr>
      <w:tr w:rsidR="00A76440" w:rsidRPr="00357E6F" w:rsidTr="002D12F5">
        <w:trPr>
          <w:trHeight w:val="171"/>
          <w:tblHeader/>
        </w:trPr>
        <w:tc>
          <w:tcPr>
            <w:tcW w:w="0" w:type="auto"/>
          </w:tcPr>
          <w:p w:rsidR="00A76440" w:rsidRPr="00357E6F" w:rsidRDefault="00A76440" w:rsidP="002D12F5">
            <w:pPr>
              <w:spacing w:before="0" w:beforeAutospacing="0" w:after="0" w:afterAutospacing="0"/>
              <w:jc w:val="center"/>
              <w:rPr>
                <w:sz w:val="20"/>
                <w:szCs w:val="20"/>
              </w:rPr>
            </w:pPr>
            <w:r w:rsidRPr="00357E6F">
              <w:rPr>
                <w:sz w:val="20"/>
                <w:szCs w:val="20"/>
              </w:rPr>
              <w:t>1</w:t>
            </w:r>
          </w:p>
        </w:tc>
        <w:tc>
          <w:tcPr>
            <w:tcW w:w="0" w:type="auto"/>
          </w:tcPr>
          <w:p w:rsidR="00A76440" w:rsidRPr="00357E6F" w:rsidRDefault="00A76440" w:rsidP="002D12F5">
            <w:pPr>
              <w:spacing w:before="0" w:beforeAutospacing="0" w:after="0" w:afterAutospacing="0"/>
              <w:jc w:val="center"/>
              <w:rPr>
                <w:sz w:val="20"/>
                <w:szCs w:val="20"/>
              </w:rPr>
            </w:pPr>
            <w:r w:rsidRPr="00357E6F">
              <w:rPr>
                <w:sz w:val="20"/>
                <w:szCs w:val="20"/>
              </w:rPr>
              <w:t>2</w:t>
            </w:r>
          </w:p>
        </w:tc>
        <w:tc>
          <w:tcPr>
            <w:tcW w:w="0" w:type="auto"/>
          </w:tcPr>
          <w:p w:rsidR="00A76440" w:rsidRPr="00357E6F" w:rsidRDefault="00A76440" w:rsidP="002D12F5">
            <w:pPr>
              <w:spacing w:before="0" w:beforeAutospacing="0" w:after="0" w:afterAutospacing="0"/>
              <w:jc w:val="center"/>
              <w:rPr>
                <w:sz w:val="20"/>
                <w:szCs w:val="20"/>
              </w:rPr>
            </w:pPr>
            <w:r w:rsidRPr="00357E6F">
              <w:rPr>
                <w:sz w:val="20"/>
                <w:szCs w:val="20"/>
              </w:rPr>
              <w:t>3</w:t>
            </w:r>
          </w:p>
        </w:tc>
        <w:tc>
          <w:tcPr>
            <w:tcW w:w="1015" w:type="dxa"/>
          </w:tcPr>
          <w:p w:rsidR="00A76440" w:rsidRPr="00357E6F" w:rsidRDefault="00A76440" w:rsidP="002D12F5">
            <w:pPr>
              <w:spacing w:before="0" w:beforeAutospacing="0" w:after="0" w:afterAutospacing="0"/>
              <w:jc w:val="center"/>
              <w:rPr>
                <w:sz w:val="20"/>
                <w:szCs w:val="20"/>
              </w:rPr>
            </w:pPr>
            <w:r w:rsidRPr="00357E6F">
              <w:rPr>
                <w:sz w:val="20"/>
                <w:szCs w:val="20"/>
              </w:rPr>
              <w:t>4</w:t>
            </w:r>
          </w:p>
        </w:tc>
        <w:tc>
          <w:tcPr>
            <w:tcW w:w="1525" w:type="dxa"/>
          </w:tcPr>
          <w:p w:rsidR="00A76440" w:rsidRPr="00357E6F" w:rsidRDefault="00A76440" w:rsidP="002D12F5">
            <w:pPr>
              <w:spacing w:before="0" w:beforeAutospacing="0" w:after="0" w:afterAutospacing="0"/>
              <w:jc w:val="center"/>
              <w:rPr>
                <w:sz w:val="20"/>
                <w:szCs w:val="20"/>
              </w:rPr>
            </w:pPr>
            <w:r w:rsidRPr="00357E6F">
              <w:rPr>
                <w:sz w:val="20"/>
                <w:szCs w:val="20"/>
              </w:rPr>
              <w:t>5</w:t>
            </w:r>
          </w:p>
        </w:tc>
      </w:tr>
      <w:tr w:rsidR="00A76440" w:rsidRPr="00357E6F" w:rsidTr="002D12F5">
        <w:tc>
          <w:tcPr>
            <w:tcW w:w="0" w:type="auto"/>
          </w:tcPr>
          <w:p w:rsidR="00A76440" w:rsidRPr="00357E6F" w:rsidRDefault="00A76440" w:rsidP="002D12F5">
            <w:pPr>
              <w:spacing w:before="0" w:beforeAutospacing="0" w:after="0" w:afterAutospacing="0"/>
              <w:rPr>
                <w:b/>
                <w:sz w:val="20"/>
                <w:szCs w:val="20"/>
              </w:rPr>
            </w:pPr>
            <w:r w:rsidRPr="00357E6F">
              <w:rPr>
                <w:b/>
                <w:sz w:val="20"/>
                <w:szCs w:val="20"/>
              </w:rPr>
              <w:t>Лекционного типа (лекции)</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6</w:t>
            </w:r>
          </w:p>
        </w:tc>
        <w:tc>
          <w:tcPr>
            <w:tcW w:w="0" w:type="auto"/>
            <w:vAlign w:val="center"/>
          </w:tcPr>
          <w:p w:rsidR="00A76440" w:rsidRPr="00357E6F" w:rsidRDefault="00A76440" w:rsidP="002D12F5">
            <w:pPr>
              <w:spacing w:before="0" w:beforeAutospacing="0" w:after="0" w:afterAutospacing="0"/>
              <w:jc w:val="center"/>
              <w:rPr>
                <w:i/>
                <w:sz w:val="20"/>
                <w:szCs w:val="20"/>
              </w:rPr>
            </w:pPr>
            <w:r w:rsidRPr="00357E6F">
              <w:rPr>
                <w:i/>
                <w:sz w:val="20"/>
                <w:szCs w:val="20"/>
              </w:rPr>
              <w:t>-</w:t>
            </w:r>
          </w:p>
        </w:tc>
        <w:tc>
          <w:tcPr>
            <w:tcW w:w="1015" w:type="dxa"/>
            <w:vAlign w:val="center"/>
          </w:tcPr>
          <w:p w:rsidR="00A76440" w:rsidRPr="00357E6F" w:rsidRDefault="00A76440" w:rsidP="002D12F5">
            <w:pPr>
              <w:spacing w:before="0" w:beforeAutospacing="0" w:after="0" w:afterAutospacing="0"/>
              <w:jc w:val="center"/>
              <w:rPr>
                <w:b/>
                <w:sz w:val="20"/>
                <w:szCs w:val="20"/>
              </w:rPr>
            </w:pPr>
            <w:r w:rsidRPr="00357E6F">
              <w:rPr>
                <w:b/>
                <w:sz w:val="20"/>
                <w:szCs w:val="20"/>
              </w:rPr>
              <w:t>6</w:t>
            </w:r>
          </w:p>
        </w:tc>
        <w:tc>
          <w:tcPr>
            <w:tcW w:w="1525" w:type="dxa"/>
            <w:vAlign w:val="center"/>
          </w:tcPr>
          <w:p w:rsidR="00A76440" w:rsidRPr="00357E6F" w:rsidRDefault="00A76440" w:rsidP="002D12F5">
            <w:pPr>
              <w:spacing w:before="0" w:beforeAutospacing="0" w:after="0" w:afterAutospacing="0"/>
              <w:jc w:val="center"/>
              <w:rPr>
                <w:b/>
                <w:sz w:val="20"/>
                <w:szCs w:val="20"/>
              </w:rPr>
            </w:pPr>
            <w:r w:rsidRPr="00357E6F">
              <w:rPr>
                <w:b/>
                <w:sz w:val="20"/>
                <w:szCs w:val="20"/>
              </w:rPr>
              <w:t>-</w:t>
            </w:r>
          </w:p>
        </w:tc>
      </w:tr>
      <w:tr w:rsidR="00A76440" w:rsidRPr="00357E6F" w:rsidTr="002D12F5">
        <w:trPr>
          <w:trHeight w:val="337"/>
        </w:trPr>
        <w:tc>
          <w:tcPr>
            <w:tcW w:w="0" w:type="auto"/>
          </w:tcPr>
          <w:p w:rsidR="00A76440" w:rsidRPr="00357E6F" w:rsidRDefault="00A76440" w:rsidP="002D12F5">
            <w:pPr>
              <w:spacing w:before="0" w:beforeAutospacing="0" w:after="0" w:afterAutospacing="0"/>
              <w:rPr>
                <w:b/>
                <w:sz w:val="20"/>
                <w:szCs w:val="20"/>
              </w:rPr>
            </w:pPr>
            <w:r w:rsidRPr="00357E6F">
              <w:rPr>
                <w:b/>
                <w:sz w:val="20"/>
                <w:szCs w:val="20"/>
              </w:rPr>
              <w:t>Семинарского типа</w:t>
            </w:r>
          </w:p>
          <w:p w:rsidR="00A76440" w:rsidRPr="006B784A" w:rsidRDefault="00A76440" w:rsidP="002D12F5">
            <w:pPr>
              <w:spacing w:before="0" w:beforeAutospacing="0" w:after="0" w:afterAutospacing="0"/>
              <w:rPr>
                <w:b/>
                <w:sz w:val="20"/>
                <w:szCs w:val="20"/>
              </w:rPr>
            </w:pPr>
            <w:r w:rsidRPr="00357E6F">
              <w:rPr>
                <w:b/>
                <w:sz w:val="20"/>
                <w:szCs w:val="20"/>
              </w:rPr>
              <w:t>(семинар)</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1015" w:type="dxa"/>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1525" w:type="dxa"/>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r>
      <w:tr w:rsidR="00A76440" w:rsidRPr="00357E6F" w:rsidTr="002D12F5">
        <w:tc>
          <w:tcPr>
            <w:tcW w:w="0" w:type="auto"/>
          </w:tcPr>
          <w:p w:rsidR="00A76440" w:rsidRPr="00357E6F" w:rsidRDefault="00A76440" w:rsidP="002D12F5">
            <w:pPr>
              <w:spacing w:before="0" w:beforeAutospacing="0" w:after="0" w:afterAutospacing="0"/>
              <w:rPr>
                <w:b/>
                <w:sz w:val="20"/>
                <w:szCs w:val="20"/>
              </w:rPr>
            </w:pPr>
            <w:r w:rsidRPr="00357E6F">
              <w:rPr>
                <w:b/>
                <w:sz w:val="20"/>
                <w:szCs w:val="20"/>
              </w:rPr>
              <w:t>Семинарского типа</w:t>
            </w:r>
          </w:p>
          <w:p w:rsidR="00A76440" w:rsidRPr="00357E6F" w:rsidRDefault="00A76440" w:rsidP="002D12F5">
            <w:pPr>
              <w:spacing w:before="0" w:beforeAutospacing="0" w:after="0" w:afterAutospacing="0"/>
              <w:rPr>
                <w:sz w:val="20"/>
                <w:szCs w:val="20"/>
              </w:rPr>
            </w:pPr>
            <w:r w:rsidRPr="00357E6F">
              <w:rPr>
                <w:b/>
                <w:sz w:val="20"/>
                <w:szCs w:val="20"/>
              </w:rPr>
              <w:t>(практические занятия)</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18</w:t>
            </w:r>
          </w:p>
        </w:tc>
        <w:tc>
          <w:tcPr>
            <w:tcW w:w="1015" w:type="dxa"/>
            <w:vAlign w:val="center"/>
          </w:tcPr>
          <w:p w:rsidR="00A76440" w:rsidRPr="00357E6F" w:rsidRDefault="00A76440" w:rsidP="002D12F5">
            <w:pPr>
              <w:spacing w:before="0" w:beforeAutospacing="0" w:after="0" w:afterAutospacing="0"/>
              <w:jc w:val="center"/>
              <w:rPr>
                <w:b/>
                <w:sz w:val="20"/>
                <w:szCs w:val="20"/>
              </w:rPr>
            </w:pPr>
            <w:r w:rsidRPr="00357E6F">
              <w:rPr>
                <w:b/>
                <w:sz w:val="20"/>
                <w:szCs w:val="20"/>
              </w:rPr>
              <w:t>18</w:t>
            </w:r>
          </w:p>
        </w:tc>
        <w:tc>
          <w:tcPr>
            <w:tcW w:w="1525" w:type="dxa"/>
            <w:vAlign w:val="center"/>
          </w:tcPr>
          <w:p w:rsidR="00A76440" w:rsidRPr="00357E6F" w:rsidRDefault="00A76440" w:rsidP="002D12F5">
            <w:pPr>
              <w:spacing w:before="0" w:beforeAutospacing="0" w:after="0" w:afterAutospacing="0"/>
              <w:jc w:val="center"/>
              <w:rPr>
                <w:b/>
                <w:sz w:val="20"/>
                <w:szCs w:val="20"/>
              </w:rPr>
            </w:pPr>
            <w:r w:rsidRPr="00357E6F">
              <w:rPr>
                <w:b/>
                <w:sz w:val="20"/>
                <w:szCs w:val="20"/>
              </w:rPr>
              <w:t>-</w:t>
            </w:r>
          </w:p>
        </w:tc>
      </w:tr>
      <w:tr w:rsidR="00A76440" w:rsidRPr="00357E6F" w:rsidTr="002D12F5">
        <w:tc>
          <w:tcPr>
            <w:tcW w:w="0" w:type="auto"/>
          </w:tcPr>
          <w:p w:rsidR="00A76440" w:rsidRPr="00357E6F" w:rsidRDefault="00A76440" w:rsidP="002D12F5">
            <w:pPr>
              <w:spacing w:before="0" w:beforeAutospacing="0" w:after="0" w:afterAutospacing="0"/>
              <w:rPr>
                <w:i/>
                <w:sz w:val="20"/>
                <w:szCs w:val="20"/>
              </w:rPr>
            </w:pPr>
            <w:r w:rsidRPr="00357E6F">
              <w:rPr>
                <w:i/>
                <w:sz w:val="20"/>
                <w:szCs w:val="20"/>
              </w:rPr>
              <w:t xml:space="preserve">в том числе в форме практической подготовки </w:t>
            </w:r>
          </w:p>
        </w:tc>
        <w:tc>
          <w:tcPr>
            <w:tcW w:w="0" w:type="auto"/>
            <w:vAlign w:val="center"/>
          </w:tcPr>
          <w:p w:rsidR="00A76440" w:rsidRPr="00357E6F" w:rsidRDefault="00A76440" w:rsidP="002D12F5">
            <w:pPr>
              <w:spacing w:before="0" w:beforeAutospacing="0" w:after="0" w:afterAutospacing="0"/>
              <w:jc w:val="center"/>
              <w:rPr>
                <w:i/>
                <w:sz w:val="20"/>
                <w:szCs w:val="20"/>
              </w:rPr>
            </w:pPr>
            <w:r w:rsidRPr="00357E6F">
              <w:rPr>
                <w:i/>
                <w:sz w:val="20"/>
                <w:szCs w:val="20"/>
              </w:rPr>
              <w:t>-</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1015" w:type="dxa"/>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1525" w:type="dxa"/>
            <w:vAlign w:val="center"/>
          </w:tcPr>
          <w:p w:rsidR="00A76440" w:rsidRPr="00357E6F" w:rsidRDefault="00A76440" w:rsidP="002D12F5">
            <w:pPr>
              <w:spacing w:before="0" w:beforeAutospacing="0" w:after="0" w:afterAutospacing="0"/>
              <w:jc w:val="center"/>
              <w:rPr>
                <w:b/>
                <w:sz w:val="20"/>
                <w:szCs w:val="20"/>
              </w:rPr>
            </w:pPr>
            <w:r w:rsidRPr="00357E6F">
              <w:rPr>
                <w:b/>
                <w:sz w:val="20"/>
                <w:szCs w:val="20"/>
              </w:rPr>
              <w:t>4</w:t>
            </w:r>
          </w:p>
        </w:tc>
      </w:tr>
      <w:tr w:rsidR="00A76440" w:rsidRPr="00357E6F" w:rsidTr="002D12F5">
        <w:tc>
          <w:tcPr>
            <w:tcW w:w="0" w:type="auto"/>
          </w:tcPr>
          <w:p w:rsidR="00A76440" w:rsidRPr="00357E6F" w:rsidRDefault="00A76440" w:rsidP="002D12F5">
            <w:pPr>
              <w:spacing w:before="0" w:beforeAutospacing="0" w:after="0" w:afterAutospacing="0"/>
              <w:rPr>
                <w:b/>
                <w:sz w:val="20"/>
                <w:szCs w:val="20"/>
              </w:rPr>
            </w:pPr>
            <w:r w:rsidRPr="00357E6F">
              <w:rPr>
                <w:b/>
                <w:sz w:val="20"/>
                <w:szCs w:val="20"/>
              </w:rPr>
              <w:t>Семинарского типа</w:t>
            </w:r>
          </w:p>
          <w:p w:rsidR="00A76440" w:rsidRPr="00357E6F" w:rsidRDefault="00A76440" w:rsidP="002D12F5">
            <w:pPr>
              <w:spacing w:before="0" w:beforeAutospacing="0" w:after="0" w:afterAutospacing="0"/>
              <w:rPr>
                <w:sz w:val="20"/>
                <w:szCs w:val="20"/>
              </w:rPr>
            </w:pPr>
            <w:r w:rsidRPr="00357E6F">
              <w:rPr>
                <w:b/>
                <w:sz w:val="20"/>
                <w:szCs w:val="20"/>
              </w:rPr>
              <w:t>(курсовое проектирование (работа))</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1015" w:type="dxa"/>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1525" w:type="dxa"/>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r>
      <w:tr w:rsidR="00A76440" w:rsidRPr="00357E6F" w:rsidTr="002D12F5">
        <w:tc>
          <w:tcPr>
            <w:tcW w:w="0" w:type="auto"/>
          </w:tcPr>
          <w:p w:rsidR="00A76440" w:rsidRPr="00357E6F" w:rsidRDefault="00A76440" w:rsidP="002D12F5">
            <w:pPr>
              <w:spacing w:before="0" w:beforeAutospacing="0" w:after="0" w:afterAutospacing="0"/>
              <w:rPr>
                <w:b/>
                <w:sz w:val="20"/>
                <w:szCs w:val="20"/>
              </w:rPr>
            </w:pPr>
            <w:r w:rsidRPr="00357E6F">
              <w:rPr>
                <w:b/>
                <w:sz w:val="20"/>
                <w:szCs w:val="20"/>
              </w:rPr>
              <w:t>Семинарского типа</w:t>
            </w:r>
          </w:p>
          <w:p w:rsidR="00A76440" w:rsidRPr="00357E6F" w:rsidRDefault="00A76440" w:rsidP="002D12F5">
            <w:pPr>
              <w:spacing w:before="0" w:beforeAutospacing="0" w:after="0" w:afterAutospacing="0"/>
              <w:rPr>
                <w:sz w:val="20"/>
                <w:szCs w:val="20"/>
              </w:rPr>
            </w:pPr>
            <w:r w:rsidRPr="00357E6F">
              <w:rPr>
                <w:b/>
                <w:sz w:val="20"/>
                <w:szCs w:val="20"/>
              </w:rPr>
              <w:t>(лабораторные работы)</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1015" w:type="dxa"/>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1525" w:type="dxa"/>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r>
      <w:tr w:rsidR="00A76440" w:rsidRPr="00357E6F" w:rsidTr="002D12F5">
        <w:tc>
          <w:tcPr>
            <w:tcW w:w="0" w:type="auto"/>
          </w:tcPr>
          <w:p w:rsidR="00A76440" w:rsidRPr="00357E6F" w:rsidRDefault="00A76440" w:rsidP="002D12F5">
            <w:pPr>
              <w:spacing w:before="0" w:beforeAutospacing="0" w:after="0" w:afterAutospacing="0"/>
              <w:rPr>
                <w:i/>
                <w:sz w:val="20"/>
                <w:szCs w:val="20"/>
              </w:rPr>
            </w:pPr>
            <w:r w:rsidRPr="00357E6F">
              <w:rPr>
                <w:i/>
                <w:sz w:val="20"/>
                <w:szCs w:val="20"/>
              </w:rPr>
              <w:t xml:space="preserve">в том числе в форме практической подготовки </w:t>
            </w:r>
          </w:p>
        </w:tc>
        <w:tc>
          <w:tcPr>
            <w:tcW w:w="0" w:type="auto"/>
            <w:vAlign w:val="center"/>
          </w:tcPr>
          <w:p w:rsidR="00A76440" w:rsidRPr="00357E6F" w:rsidRDefault="00A76440" w:rsidP="002D12F5">
            <w:pPr>
              <w:spacing w:before="0" w:beforeAutospacing="0" w:after="0" w:afterAutospacing="0"/>
              <w:jc w:val="center"/>
              <w:rPr>
                <w:i/>
                <w:sz w:val="20"/>
                <w:szCs w:val="20"/>
              </w:rPr>
            </w:pPr>
            <w:r w:rsidRPr="00357E6F">
              <w:rPr>
                <w:i/>
                <w:sz w:val="20"/>
                <w:szCs w:val="20"/>
              </w:rPr>
              <w:t>-</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1015" w:type="dxa"/>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1525" w:type="dxa"/>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r>
      <w:tr w:rsidR="00A76440" w:rsidRPr="00357E6F" w:rsidTr="002D12F5">
        <w:tc>
          <w:tcPr>
            <w:tcW w:w="0" w:type="auto"/>
          </w:tcPr>
          <w:p w:rsidR="00A76440" w:rsidRPr="00357E6F" w:rsidRDefault="00A76440" w:rsidP="002D12F5">
            <w:pPr>
              <w:spacing w:before="0" w:beforeAutospacing="0" w:after="0" w:afterAutospacing="0"/>
              <w:rPr>
                <w:b/>
                <w:sz w:val="20"/>
                <w:szCs w:val="20"/>
              </w:rPr>
            </w:pPr>
            <w:r w:rsidRPr="00357E6F">
              <w:rPr>
                <w:b/>
                <w:sz w:val="20"/>
                <w:szCs w:val="20"/>
              </w:rPr>
              <w:t>Промежуточная аттестация (экзамен)</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2,2</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1015" w:type="dxa"/>
            <w:vAlign w:val="center"/>
          </w:tcPr>
          <w:p w:rsidR="00A76440" w:rsidRPr="00357E6F" w:rsidRDefault="00A76440" w:rsidP="002D12F5">
            <w:pPr>
              <w:spacing w:before="0" w:beforeAutospacing="0" w:after="0" w:afterAutospacing="0"/>
              <w:jc w:val="center"/>
              <w:rPr>
                <w:b/>
                <w:sz w:val="20"/>
                <w:szCs w:val="20"/>
              </w:rPr>
            </w:pPr>
            <w:r w:rsidRPr="00357E6F">
              <w:rPr>
                <w:b/>
                <w:sz w:val="20"/>
                <w:szCs w:val="20"/>
              </w:rPr>
              <w:t>2,2</w:t>
            </w:r>
          </w:p>
        </w:tc>
        <w:tc>
          <w:tcPr>
            <w:tcW w:w="1525" w:type="dxa"/>
            <w:vAlign w:val="center"/>
          </w:tcPr>
          <w:p w:rsidR="00A76440" w:rsidRPr="00357E6F" w:rsidRDefault="00A76440" w:rsidP="002D12F5">
            <w:pPr>
              <w:spacing w:before="0" w:beforeAutospacing="0" w:after="0" w:afterAutospacing="0"/>
              <w:jc w:val="center"/>
              <w:rPr>
                <w:b/>
                <w:sz w:val="20"/>
                <w:szCs w:val="20"/>
              </w:rPr>
            </w:pPr>
            <w:r w:rsidRPr="00357E6F">
              <w:rPr>
                <w:b/>
                <w:sz w:val="20"/>
                <w:szCs w:val="20"/>
              </w:rPr>
              <w:t>-</w:t>
            </w:r>
          </w:p>
        </w:tc>
      </w:tr>
      <w:tr w:rsidR="00A76440" w:rsidRPr="00357E6F" w:rsidTr="002D12F5">
        <w:trPr>
          <w:trHeight w:val="160"/>
        </w:trPr>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 xml:space="preserve">Итого </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8,2</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18</w:t>
            </w:r>
          </w:p>
        </w:tc>
        <w:tc>
          <w:tcPr>
            <w:tcW w:w="1015" w:type="dxa"/>
            <w:vAlign w:val="center"/>
          </w:tcPr>
          <w:p w:rsidR="00A76440" w:rsidRPr="00357E6F" w:rsidRDefault="00A76440" w:rsidP="002D12F5">
            <w:pPr>
              <w:spacing w:before="0" w:beforeAutospacing="0" w:after="0" w:afterAutospacing="0"/>
              <w:jc w:val="center"/>
              <w:rPr>
                <w:b/>
                <w:sz w:val="20"/>
                <w:szCs w:val="20"/>
              </w:rPr>
            </w:pPr>
            <w:r w:rsidRPr="00357E6F">
              <w:rPr>
                <w:b/>
                <w:sz w:val="20"/>
                <w:szCs w:val="20"/>
              </w:rPr>
              <w:t>26,2</w:t>
            </w:r>
          </w:p>
        </w:tc>
        <w:tc>
          <w:tcPr>
            <w:tcW w:w="1525" w:type="dxa"/>
            <w:vAlign w:val="center"/>
          </w:tcPr>
          <w:p w:rsidR="00A76440" w:rsidRPr="00357E6F" w:rsidRDefault="00A76440" w:rsidP="002D12F5">
            <w:pPr>
              <w:spacing w:before="0" w:beforeAutospacing="0" w:after="0" w:afterAutospacing="0"/>
              <w:jc w:val="center"/>
              <w:rPr>
                <w:b/>
                <w:sz w:val="20"/>
                <w:szCs w:val="20"/>
              </w:rPr>
            </w:pPr>
            <w:r w:rsidRPr="00357E6F">
              <w:rPr>
                <w:b/>
                <w:sz w:val="20"/>
                <w:szCs w:val="20"/>
              </w:rPr>
              <w:t>4</w:t>
            </w:r>
          </w:p>
        </w:tc>
      </w:tr>
    </w:tbl>
    <w:p w:rsidR="00A76440" w:rsidRPr="00357E6F" w:rsidRDefault="00A76440" w:rsidP="00A76440">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F708EF">
        <w:rPr>
          <w:i/>
          <w:sz w:val="20"/>
          <w:szCs w:val="20"/>
        </w:rPr>
        <w:t xml:space="preserve"> очной и</w:t>
      </w:r>
      <w:r w:rsidRPr="00357E6F">
        <w:rPr>
          <w:i/>
          <w:sz w:val="20"/>
          <w:szCs w:val="20"/>
        </w:rPr>
        <w:t xml:space="preserve"> очно-заочной форме - 31%</w:t>
      </w:r>
    </w:p>
    <w:p w:rsidR="00A76440" w:rsidRPr="00357E6F" w:rsidRDefault="00A76440" w:rsidP="00A76440">
      <w:pPr>
        <w:spacing w:before="0" w:beforeAutospacing="0" w:after="0" w:afterAutospacing="0"/>
        <w:ind w:firstLine="680"/>
        <w:rPr>
          <w:b/>
          <w:sz w:val="20"/>
          <w:szCs w:val="20"/>
        </w:rPr>
      </w:pPr>
    </w:p>
    <w:p w:rsidR="00A76440" w:rsidRPr="00357E6F" w:rsidRDefault="00A76440" w:rsidP="00A76440">
      <w:pPr>
        <w:spacing w:before="0" w:beforeAutospacing="0" w:after="0" w:afterAutospacing="0"/>
        <w:rPr>
          <w:b/>
          <w:sz w:val="20"/>
          <w:szCs w:val="20"/>
        </w:rPr>
      </w:pPr>
      <w:r>
        <w:rPr>
          <w:b/>
          <w:sz w:val="20"/>
          <w:szCs w:val="20"/>
        </w:rPr>
        <w:br w:type="page"/>
      </w:r>
      <w:r w:rsidRPr="00357E6F">
        <w:rPr>
          <w:b/>
          <w:sz w:val="20"/>
          <w:szCs w:val="20"/>
        </w:rPr>
        <w:lastRenderedPageBreak/>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A76440" w:rsidRPr="00357E6F" w:rsidRDefault="00A76440" w:rsidP="00A76440">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2685"/>
        <w:gridCol w:w="2485"/>
        <w:gridCol w:w="1015"/>
        <w:gridCol w:w="1525"/>
      </w:tblGrid>
      <w:tr w:rsidR="00A76440" w:rsidRPr="00357E6F" w:rsidTr="002D12F5">
        <w:trPr>
          <w:trHeight w:val="190"/>
          <w:tblHeader/>
        </w:trPr>
        <w:tc>
          <w:tcPr>
            <w:tcW w:w="0" w:type="auto"/>
            <w:vMerge w:val="restart"/>
            <w:vAlign w:val="center"/>
          </w:tcPr>
          <w:p w:rsidR="00A76440" w:rsidRPr="00357E6F" w:rsidRDefault="00A76440" w:rsidP="002D12F5">
            <w:pPr>
              <w:spacing w:before="0" w:beforeAutospacing="0" w:after="0" w:afterAutospacing="0"/>
              <w:jc w:val="center"/>
              <w:rPr>
                <w:b/>
                <w:sz w:val="20"/>
                <w:szCs w:val="20"/>
              </w:rPr>
            </w:pPr>
            <w:r w:rsidRPr="00357E6F">
              <w:rPr>
                <w:b/>
                <w:sz w:val="20"/>
                <w:szCs w:val="20"/>
              </w:rPr>
              <w:t>Виды контактной</w:t>
            </w:r>
          </w:p>
          <w:p w:rsidR="00A76440" w:rsidRPr="00357E6F" w:rsidRDefault="00A76440" w:rsidP="002D12F5">
            <w:pPr>
              <w:spacing w:before="0" w:beforeAutospacing="0" w:after="0" w:afterAutospacing="0"/>
              <w:jc w:val="center"/>
              <w:rPr>
                <w:b/>
                <w:sz w:val="20"/>
                <w:szCs w:val="20"/>
              </w:rPr>
            </w:pPr>
            <w:r w:rsidRPr="00357E6F">
              <w:rPr>
                <w:b/>
                <w:sz w:val="20"/>
                <w:szCs w:val="20"/>
              </w:rPr>
              <w:t xml:space="preserve">работы </w:t>
            </w:r>
          </w:p>
        </w:tc>
        <w:tc>
          <w:tcPr>
            <w:tcW w:w="0" w:type="auto"/>
            <w:gridSpan w:val="2"/>
          </w:tcPr>
          <w:p w:rsidR="00A76440" w:rsidRPr="00357E6F" w:rsidRDefault="00A76440" w:rsidP="002D12F5">
            <w:pPr>
              <w:spacing w:before="0" w:beforeAutospacing="0" w:after="0" w:afterAutospacing="0"/>
              <w:jc w:val="center"/>
              <w:rPr>
                <w:b/>
                <w:sz w:val="20"/>
                <w:szCs w:val="20"/>
              </w:rPr>
            </w:pPr>
            <w:r w:rsidRPr="00357E6F">
              <w:rPr>
                <w:b/>
                <w:sz w:val="20"/>
                <w:szCs w:val="20"/>
              </w:rPr>
              <w:t xml:space="preserve">Образовательные технологии </w:t>
            </w:r>
          </w:p>
        </w:tc>
        <w:tc>
          <w:tcPr>
            <w:tcW w:w="0" w:type="auto"/>
            <w:gridSpan w:val="2"/>
            <w:vAlign w:val="center"/>
          </w:tcPr>
          <w:p w:rsidR="00A76440" w:rsidRPr="00357E6F" w:rsidRDefault="00A76440" w:rsidP="002D12F5">
            <w:pPr>
              <w:spacing w:before="0" w:beforeAutospacing="0" w:after="0" w:afterAutospacing="0"/>
              <w:jc w:val="center"/>
              <w:rPr>
                <w:b/>
                <w:sz w:val="20"/>
                <w:szCs w:val="20"/>
              </w:rPr>
            </w:pPr>
            <w:r w:rsidRPr="00357E6F">
              <w:rPr>
                <w:b/>
                <w:sz w:val="20"/>
                <w:szCs w:val="20"/>
              </w:rPr>
              <w:t xml:space="preserve">Контактная работа </w:t>
            </w:r>
          </w:p>
          <w:p w:rsidR="00A76440" w:rsidRPr="00357E6F" w:rsidRDefault="00A76440" w:rsidP="002D12F5">
            <w:pPr>
              <w:spacing w:before="0" w:beforeAutospacing="0" w:after="0" w:afterAutospacing="0"/>
              <w:jc w:val="center"/>
              <w:rPr>
                <w:b/>
                <w:sz w:val="20"/>
                <w:szCs w:val="20"/>
              </w:rPr>
            </w:pPr>
          </w:p>
        </w:tc>
      </w:tr>
      <w:tr w:rsidR="00A76440" w:rsidRPr="00357E6F" w:rsidTr="002D12F5">
        <w:trPr>
          <w:trHeight w:val="577"/>
          <w:tblHeader/>
        </w:trPr>
        <w:tc>
          <w:tcPr>
            <w:tcW w:w="0" w:type="auto"/>
            <w:vMerge/>
          </w:tcPr>
          <w:p w:rsidR="00A76440" w:rsidRPr="00357E6F" w:rsidRDefault="00A76440" w:rsidP="002D12F5">
            <w:pPr>
              <w:spacing w:before="0" w:beforeAutospacing="0" w:after="0" w:afterAutospacing="0"/>
              <w:jc w:val="center"/>
              <w:rPr>
                <w:sz w:val="20"/>
                <w:szCs w:val="20"/>
              </w:rPr>
            </w:pPr>
          </w:p>
        </w:tc>
        <w:tc>
          <w:tcPr>
            <w:tcW w:w="0" w:type="auto"/>
          </w:tcPr>
          <w:p w:rsidR="00A76440" w:rsidRPr="00357E6F" w:rsidRDefault="00A76440" w:rsidP="002D12F5">
            <w:pPr>
              <w:spacing w:before="0" w:beforeAutospacing="0" w:after="0" w:afterAutospacing="0"/>
              <w:jc w:val="center"/>
              <w:rPr>
                <w:b/>
                <w:sz w:val="20"/>
                <w:szCs w:val="20"/>
              </w:rPr>
            </w:pPr>
            <w:r w:rsidRPr="00357E6F">
              <w:rPr>
                <w:b/>
                <w:sz w:val="20"/>
                <w:szCs w:val="20"/>
              </w:rPr>
              <w:t>Объем занятий, проводимых путем непосредственного взаимодействия педагогического работника с обучающимися</w:t>
            </w:r>
          </w:p>
          <w:p w:rsidR="00A76440" w:rsidRPr="00357E6F" w:rsidRDefault="00A76440" w:rsidP="002D12F5">
            <w:pPr>
              <w:spacing w:before="0" w:beforeAutospacing="0" w:after="0" w:afterAutospacing="0"/>
              <w:jc w:val="center"/>
              <w:rPr>
                <w:b/>
                <w:sz w:val="20"/>
                <w:szCs w:val="20"/>
              </w:rPr>
            </w:pPr>
            <w:r w:rsidRPr="00357E6F">
              <w:rPr>
                <w:b/>
                <w:sz w:val="20"/>
                <w:szCs w:val="20"/>
              </w:rPr>
              <w:t>(</w:t>
            </w:r>
            <w:proofErr w:type="spellStart"/>
            <w:r w:rsidRPr="00357E6F">
              <w:rPr>
                <w:b/>
                <w:sz w:val="20"/>
                <w:szCs w:val="20"/>
              </w:rPr>
              <w:t>ак.ч</w:t>
            </w:r>
            <w:proofErr w:type="spellEnd"/>
            <w:r w:rsidRPr="00357E6F">
              <w:rPr>
                <w:b/>
                <w:sz w:val="20"/>
                <w:szCs w:val="20"/>
              </w:rPr>
              <w:t>)</w:t>
            </w:r>
          </w:p>
        </w:tc>
        <w:tc>
          <w:tcPr>
            <w:tcW w:w="0" w:type="auto"/>
          </w:tcPr>
          <w:p w:rsidR="00A76440" w:rsidRPr="00357E6F" w:rsidRDefault="00A76440" w:rsidP="002D12F5">
            <w:pPr>
              <w:spacing w:before="0" w:beforeAutospacing="0" w:after="0" w:afterAutospacing="0"/>
              <w:jc w:val="center"/>
              <w:rPr>
                <w:b/>
                <w:sz w:val="20"/>
                <w:szCs w:val="20"/>
              </w:rPr>
            </w:pPr>
            <w:r w:rsidRPr="00357E6F">
              <w:rPr>
                <w:b/>
                <w:sz w:val="20"/>
                <w:szCs w:val="20"/>
              </w:rPr>
              <w:t>Объем занятий с применением электронного обучения, дистанционных образовательных технологий (</w:t>
            </w:r>
            <w:proofErr w:type="spellStart"/>
            <w:r w:rsidRPr="00357E6F">
              <w:rPr>
                <w:b/>
                <w:sz w:val="20"/>
                <w:szCs w:val="20"/>
              </w:rPr>
              <w:t>ак.ч</w:t>
            </w:r>
            <w:proofErr w:type="spellEnd"/>
            <w:r w:rsidRPr="00357E6F">
              <w:rPr>
                <w:b/>
                <w:sz w:val="20"/>
                <w:szCs w:val="20"/>
              </w:rPr>
              <w:t>)</w:t>
            </w:r>
          </w:p>
        </w:tc>
        <w:tc>
          <w:tcPr>
            <w:tcW w:w="1015" w:type="dxa"/>
            <w:vAlign w:val="center"/>
          </w:tcPr>
          <w:p w:rsidR="00A76440" w:rsidRPr="00357E6F" w:rsidRDefault="00A76440" w:rsidP="002D12F5">
            <w:pPr>
              <w:spacing w:before="0" w:beforeAutospacing="0" w:after="0" w:afterAutospacing="0"/>
              <w:jc w:val="center"/>
              <w:rPr>
                <w:sz w:val="20"/>
                <w:szCs w:val="20"/>
              </w:rPr>
            </w:pPr>
            <w:r w:rsidRPr="00357E6F">
              <w:rPr>
                <w:b/>
                <w:sz w:val="20"/>
                <w:szCs w:val="20"/>
              </w:rPr>
              <w:t xml:space="preserve">(всего </w:t>
            </w:r>
            <w:proofErr w:type="spellStart"/>
            <w:r w:rsidRPr="00357E6F">
              <w:rPr>
                <w:b/>
                <w:sz w:val="20"/>
                <w:szCs w:val="20"/>
              </w:rPr>
              <w:t>ак.ч</w:t>
            </w:r>
            <w:proofErr w:type="spellEnd"/>
            <w:r w:rsidRPr="00357E6F">
              <w:rPr>
                <w:b/>
                <w:sz w:val="20"/>
                <w:szCs w:val="20"/>
              </w:rPr>
              <w:t>.)</w:t>
            </w:r>
          </w:p>
        </w:tc>
        <w:tc>
          <w:tcPr>
            <w:tcW w:w="1525" w:type="dxa"/>
            <w:vAlign w:val="center"/>
          </w:tcPr>
          <w:p w:rsidR="00A76440" w:rsidRPr="00357E6F" w:rsidRDefault="00A76440" w:rsidP="002D12F5">
            <w:pPr>
              <w:spacing w:before="0" w:beforeAutospacing="0" w:after="0" w:afterAutospacing="0"/>
              <w:jc w:val="center"/>
              <w:rPr>
                <w:b/>
                <w:sz w:val="20"/>
                <w:szCs w:val="20"/>
              </w:rPr>
            </w:pPr>
            <w:r w:rsidRPr="00357E6F">
              <w:rPr>
                <w:b/>
                <w:sz w:val="20"/>
                <w:szCs w:val="20"/>
              </w:rPr>
              <w:t>в том числе в форме практической подготовки</w:t>
            </w:r>
          </w:p>
          <w:p w:rsidR="00A76440" w:rsidRPr="00357E6F" w:rsidRDefault="00A76440" w:rsidP="002D12F5">
            <w:pPr>
              <w:spacing w:before="0" w:beforeAutospacing="0" w:after="0" w:afterAutospacing="0"/>
              <w:jc w:val="center"/>
              <w:rPr>
                <w:sz w:val="20"/>
                <w:szCs w:val="20"/>
              </w:rPr>
            </w:pPr>
            <w:r w:rsidRPr="00357E6F">
              <w:rPr>
                <w:b/>
                <w:sz w:val="20"/>
                <w:szCs w:val="20"/>
              </w:rPr>
              <w:t xml:space="preserve">( </w:t>
            </w:r>
            <w:proofErr w:type="spellStart"/>
            <w:r w:rsidRPr="00357E6F">
              <w:rPr>
                <w:b/>
                <w:sz w:val="20"/>
                <w:szCs w:val="20"/>
              </w:rPr>
              <w:t>ак.ч</w:t>
            </w:r>
            <w:proofErr w:type="spellEnd"/>
            <w:r w:rsidRPr="00357E6F">
              <w:rPr>
                <w:b/>
                <w:sz w:val="20"/>
                <w:szCs w:val="20"/>
              </w:rPr>
              <w:t>.)</w:t>
            </w:r>
          </w:p>
        </w:tc>
      </w:tr>
      <w:tr w:rsidR="00A76440" w:rsidRPr="00357E6F" w:rsidTr="002D12F5">
        <w:trPr>
          <w:trHeight w:val="171"/>
          <w:tblHeader/>
        </w:trPr>
        <w:tc>
          <w:tcPr>
            <w:tcW w:w="0" w:type="auto"/>
          </w:tcPr>
          <w:p w:rsidR="00A76440" w:rsidRPr="00357E6F" w:rsidRDefault="00A76440" w:rsidP="002D12F5">
            <w:pPr>
              <w:spacing w:before="0" w:beforeAutospacing="0" w:after="0" w:afterAutospacing="0"/>
              <w:jc w:val="center"/>
              <w:rPr>
                <w:sz w:val="20"/>
                <w:szCs w:val="20"/>
              </w:rPr>
            </w:pPr>
            <w:r w:rsidRPr="00357E6F">
              <w:rPr>
                <w:sz w:val="20"/>
                <w:szCs w:val="20"/>
              </w:rPr>
              <w:t>1</w:t>
            </w:r>
          </w:p>
        </w:tc>
        <w:tc>
          <w:tcPr>
            <w:tcW w:w="0" w:type="auto"/>
          </w:tcPr>
          <w:p w:rsidR="00A76440" w:rsidRPr="00357E6F" w:rsidRDefault="00A76440" w:rsidP="002D12F5">
            <w:pPr>
              <w:spacing w:before="0" w:beforeAutospacing="0" w:after="0" w:afterAutospacing="0"/>
              <w:jc w:val="center"/>
              <w:rPr>
                <w:sz w:val="20"/>
                <w:szCs w:val="20"/>
              </w:rPr>
            </w:pPr>
            <w:r w:rsidRPr="00357E6F">
              <w:rPr>
                <w:sz w:val="20"/>
                <w:szCs w:val="20"/>
              </w:rPr>
              <w:t>2</w:t>
            </w:r>
          </w:p>
        </w:tc>
        <w:tc>
          <w:tcPr>
            <w:tcW w:w="0" w:type="auto"/>
          </w:tcPr>
          <w:p w:rsidR="00A76440" w:rsidRPr="00357E6F" w:rsidRDefault="00A76440" w:rsidP="002D12F5">
            <w:pPr>
              <w:spacing w:before="0" w:beforeAutospacing="0" w:after="0" w:afterAutospacing="0"/>
              <w:jc w:val="center"/>
              <w:rPr>
                <w:sz w:val="20"/>
                <w:szCs w:val="20"/>
              </w:rPr>
            </w:pPr>
            <w:r w:rsidRPr="00357E6F">
              <w:rPr>
                <w:sz w:val="20"/>
                <w:szCs w:val="20"/>
              </w:rPr>
              <w:t>3</w:t>
            </w:r>
          </w:p>
        </w:tc>
        <w:tc>
          <w:tcPr>
            <w:tcW w:w="1015" w:type="dxa"/>
          </w:tcPr>
          <w:p w:rsidR="00A76440" w:rsidRPr="00357E6F" w:rsidRDefault="00A76440" w:rsidP="002D12F5">
            <w:pPr>
              <w:spacing w:before="0" w:beforeAutospacing="0" w:after="0" w:afterAutospacing="0"/>
              <w:jc w:val="center"/>
              <w:rPr>
                <w:sz w:val="20"/>
                <w:szCs w:val="20"/>
              </w:rPr>
            </w:pPr>
            <w:r w:rsidRPr="00357E6F">
              <w:rPr>
                <w:sz w:val="20"/>
                <w:szCs w:val="20"/>
              </w:rPr>
              <w:t>4</w:t>
            </w:r>
          </w:p>
        </w:tc>
        <w:tc>
          <w:tcPr>
            <w:tcW w:w="1525" w:type="dxa"/>
          </w:tcPr>
          <w:p w:rsidR="00A76440" w:rsidRPr="00357E6F" w:rsidRDefault="00A76440" w:rsidP="002D12F5">
            <w:pPr>
              <w:spacing w:before="0" w:beforeAutospacing="0" w:after="0" w:afterAutospacing="0"/>
              <w:jc w:val="center"/>
              <w:rPr>
                <w:sz w:val="20"/>
                <w:szCs w:val="20"/>
              </w:rPr>
            </w:pPr>
            <w:r w:rsidRPr="00357E6F">
              <w:rPr>
                <w:sz w:val="20"/>
                <w:szCs w:val="20"/>
              </w:rPr>
              <w:t>5</w:t>
            </w:r>
          </w:p>
        </w:tc>
      </w:tr>
      <w:tr w:rsidR="00A76440" w:rsidRPr="00357E6F" w:rsidTr="002D12F5">
        <w:tc>
          <w:tcPr>
            <w:tcW w:w="0" w:type="auto"/>
          </w:tcPr>
          <w:p w:rsidR="00A76440" w:rsidRPr="00357E6F" w:rsidRDefault="00A76440" w:rsidP="002D12F5">
            <w:pPr>
              <w:spacing w:before="0" w:beforeAutospacing="0" w:after="0" w:afterAutospacing="0"/>
              <w:rPr>
                <w:b/>
                <w:sz w:val="20"/>
                <w:szCs w:val="20"/>
              </w:rPr>
            </w:pPr>
            <w:r w:rsidRPr="00357E6F">
              <w:rPr>
                <w:b/>
                <w:sz w:val="20"/>
                <w:szCs w:val="20"/>
              </w:rPr>
              <w:t>Лекционного типа (лекции)</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4</w:t>
            </w:r>
          </w:p>
        </w:tc>
        <w:tc>
          <w:tcPr>
            <w:tcW w:w="0" w:type="auto"/>
            <w:vAlign w:val="center"/>
          </w:tcPr>
          <w:p w:rsidR="00A76440" w:rsidRPr="00357E6F" w:rsidRDefault="00A76440" w:rsidP="002D12F5">
            <w:pPr>
              <w:spacing w:before="0" w:beforeAutospacing="0" w:after="0" w:afterAutospacing="0"/>
              <w:jc w:val="center"/>
              <w:rPr>
                <w:i/>
                <w:sz w:val="20"/>
                <w:szCs w:val="20"/>
              </w:rPr>
            </w:pPr>
            <w:r w:rsidRPr="00357E6F">
              <w:rPr>
                <w:i/>
                <w:sz w:val="20"/>
                <w:szCs w:val="20"/>
              </w:rPr>
              <w:t>-</w:t>
            </w:r>
          </w:p>
        </w:tc>
        <w:tc>
          <w:tcPr>
            <w:tcW w:w="1015" w:type="dxa"/>
            <w:vAlign w:val="center"/>
          </w:tcPr>
          <w:p w:rsidR="00A76440" w:rsidRPr="00357E6F" w:rsidRDefault="00A76440" w:rsidP="002D12F5">
            <w:pPr>
              <w:spacing w:before="0" w:beforeAutospacing="0" w:after="0" w:afterAutospacing="0"/>
              <w:jc w:val="center"/>
              <w:rPr>
                <w:b/>
                <w:sz w:val="20"/>
                <w:szCs w:val="20"/>
              </w:rPr>
            </w:pPr>
            <w:r w:rsidRPr="00357E6F">
              <w:rPr>
                <w:b/>
                <w:sz w:val="20"/>
                <w:szCs w:val="20"/>
              </w:rPr>
              <w:t>4</w:t>
            </w:r>
          </w:p>
        </w:tc>
        <w:tc>
          <w:tcPr>
            <w:tcW w:w="1525" w:type="dxa"/>
            <w:vAlign w:val="center"/>
          </w:tcPr>
          <w:p w:rsidR="00A76440" w:rsidRPr="00357E6F" w:rsidRDefault="00A76440" w:rsidP="002D12F5">
            <w:pPr>
              <w:spacing w:before="0" w:beforeAutospacing="0" w:after="0" w:afterAutospacing="0"/>
              <w:jc w:val="center"/>
              <w:rPr>
                <w:b/>
                <w:sz w:val="20"/>
                <w:szCs w:val="20"/>
              </w:rPr>
            </w:pPr>
            <w:r w:rsidRPr="00357E6F">
              <w:rPr>
                <w:b/>
                <w:sz w:val="20"/>
                <w:szCs w:val="20"/>
              </w:rPr>
              <w:t>-</w:t>
            </w:r>
          </w:p>
        </w:tc>
      </w:tr>
      <w:tr w:rsidR="00A76440" w:rsidRPr="00357E6F" w:rsidTr="002D12F5">
        <w:trPr>
          <w:trHeight w:val="337"/>
        </w:trPr>
        <w:tc>
          <w:tcPr>
            <w:tcW w:w="0" w:type="auto"/>
          </w:tcPr>
          <w:p w:rsidR="00A76440" w:rsidRPr="00357E6F" w:rsidRDefault="00A76440" w:rsidP="002D12F5">
            <w:pPr>
              <w:spacing w:before="0" w:beforeAutospacing="0" w:after="0" w:afterAutospacing="0"/>
              <w:rPr>
                <w:b/>
                <w:sz w:val="20"/>
                <w:szCs w:val="20"/>
              </w:rPr>
            </w:pPr>
            <w:r w:rsidRPr="00357E6F">
              <w:rPr>
                <w:b/>
                <w:sz w:val="20"/>
                <w:szCs w:val="20"/>
              </w:rPr>
              <w:t>Семинарского типа</w:t>
            </w:r>
          </w:p>
          <w:p w:rsidR="00A76440" w:rsidRPr="006B784A" w:rsidRDefault="00A76440" w:rsidP="002D12F5">
            <w:pPr>
              <w:spacing w:before="0" w:beforeAutospacing="0" w:after="0" w:afterAutospacing="0"/>
              <w:rPr>
                <w:b/>
                <w:sz w:val="20"/>
                <w:szCs w:val="20"/>
              </w:rPr>
            </w:pPr>
            <w:r w:rsidRPr="00357E6F">
              <w:rPr>
                <w:b/>
                <w:sz w:val="20"/>
                <w:szCs w:val="20"/>
              </w:rPr>
              <w:t>(семинар)</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1015" w:type="dxa"/>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1525" w:type="dxa"/>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r>
      <w:tr w:rsidR="00A76440" w:rsidRPr="00357E6F" w:rsidTr="002D12F5">
        <w:tc>
          <w:tcPr>
            <w:tcW w:w="0" w:type="auto"/>
          </w:tcPr>
          <w:p w:rsidR="00A76440" w:rsidRPr="00357E6F" w:rsidRDefault="00A76440" w:rsidP="002D12F5">
            <w:pPr>
              <w:spacing w:before="0" w:beforeAutospacing="0" w:after="0" w:afterAutospacing="0"/>
              <w:rPr>
                <w:b/>
                <w:sz w:val="20"/>
                <w:szCs w:val="20"/>
              </w:rPr>
            </w:pPr>
            <w:r w:rsidRPr="00357E6F">
              <w:rPr>
                <w:b/>
                <w:sz w:val="20"/>
                <w:szCs w:val="20"/>
              </w:rPr>
              <w:t>Семинарского типа</w:t>
            </w:r>
          </w:p>
          <w:p w:rsidR="00A76440" w:rsidRPr="00357E6F" w:rsidRDefault="00A76440" w:rsidP="002D12F5">
            <w:pPr>
              <w:spacing w:before="0" w:beforeAutospacing="0" w:after="0" w:afterAutospacing="0"/>
              <w:rPr>
                <w:sz w:val="20"/>
                <w:szCs w:val="20"/>
              </w:rPr>
            </w:pPr>
            <w:r w:rsidRPr="00357E6F">
              <w:rPr>
                <w:b/>
                <w:sz w:val="20"/>
                <w:szCs w:val="20"/>
              </w:rPr>
              <w:t>(практические занятия)</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10</w:t>
            </w:r>
          </w:p>
        </w:tc>
        <w:tc>
          <w:tcPr>
            <w:tcW w:w="1015" w:type="dxa"/>
            <w:vAlign w:val="center"/>
          </w:tcPr>
          <w:p w:rsidR="00A76440" w:rsidRPr="00357E6F" w:rsidRDefault="00A76440" w:rsidP="002D12F5">
            <w:pPr>
              <w:spacing w:before="0" w:beforeAutospacing="0" w:after="0" w:afterAutospacing="0"/>
              <w:jc w:val="center"/>
              <w:rPr>
                <w:b/>
                <w:sz w:val="20"/>
                <w:szCs w:val="20"/>
              </w:rPr>
            </w:pPr>
            <w:r w:rsidRPr="00357E6F">
              <w:rPr>
                <w:b/>
                <w:sz w:val="20"/>
                <w:szCs w:val="20"/>
              </w:rPr>
              <w:t>10</w:t>
            </w:r>
          </w:p>
        </w:tc>
        <w:tc>
          <w:tcPr>
            <w:tcW w:w="1525" w:type="dxa"/>
            <w:vAlign w:val="center"/>
          </w:tcPr>
          <w:p w:rsidR="00A76440" w:rsidRPr="00357E6F" w:rsidRDefault="00A76440" w:rsidP="002D12F5">
            <w:pPr>
              <w:spacing w:before="0" w:beforeAutospacing="0" w:after="0" w:afterAutospacing="0"/>
              <w:jc w:val="center"/>
              <w:rPr>
                <w:b/>
                <w:sz w:val="20"/>
                <w:szCs w:val="20"/>
              </w:rPr>
            </w:pPr>
            <w:r w:rsidRPr="00357E6F">
              <w:rPr>
                <w:b/>
                <w:sz w:val="20"/>
                <w:szCs w:val="20"/>
              </w:rPr>
              <w:t>-</w:t>
            </w:r>
          </w:p>
        </w:tc>
      </w:tr>
      <w:tr w:rsidR="00A76440" w:rsidRPr="00357E6F" w:rsidTr="002D12F5">
        <w:tc>
          <w:tcPr>
            <w:tcW w:w="0" w:type="auto"/>
          </w:tcPr>
          <w:p w:rsidR="00A76440" w:rsidRPr="00357E6F" w:rsidRDefault="00A76440" w:rsidP="002D12F5">
            <w:pPr>
              <w:spacing w:before="0" w:beforeAutospacing="0" w:after="0" w:afterAutospacing="0"/>
              <w:rPr>
                <w:i/>
                <w:sz w:val="20"/>
                <w:szCs w:val="20"/>
              </w:rPr>
            </w:pPr>
            <w:r w:rsidRPr="00357E6F">
              <w:rPr>
                <w:i/>
                <w:sz w:val="20"/>
                <w:szCs w:val="20"/>
              </w:rPr>
              <w:t xml:space="preserve">в том числе в форме практической подготовки </w:t>
            </w:r>
          </w:p>
        </w:tc>
        <w:tc>
          <w:tcPr>
            <w:tcW w:w="0" w:type="auto"/>
            <w:vAlign w:val="center"/>
          </w:tcPr>
          <w:p w:rsidR="00A76440" w:rsidRPr="00357E6F" w:rsidRDefault="00A76440" w:rsidP="002D12F5">
            <w:pPr>
              <w:spacing w:before="0" w:beforeAutospacing="0" w:after="0" w:afterAutospacing="0"/>
              <w:jc w:val="center"/>
              <w:rPr>
                <w:i/>
                <w:sz w:val="20"/>
                <w:szCs w:val="20"/>
              </w:rPr>
            </w:pPr>
            <w:r w:rsidRPr="00357E6F">
              <w:rPr>
                <w:i/>
                <w:sz w:val="20"/>
                <w:szCs w:val="20"/>
              </w:rPr>
              <w:t>-</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1015" w:type="dxa"/>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1525" w:type="dxa"/>
            <w:vAlign w:val="center"/>
          </w:tcPr>
          <w:p w:rsidR="00A76440" w:rsidRPr="00357E6F" w:rsidRDefault="00A76440" w:rsidP="002D12F5">
            <w:pPr>
              <w:spacing w:before="0" w:beforeAutospacing="0" w:after="0" w:afterAutospacing="0"/>
              <w:jc w:val="center"/>
              <w:rPr>
                <w:b/>
                <w:sz w:val="20"/>
                <w:szCs w:val="20"/>
              </w:rPr>
            </w:pPr>
            <w:r w:rsidRPr="00357E6F">
              <w:rPr>
                <w:b/>
                <w:sz w:val="20"/>
                <w:szCs w:val="20"/>
              </w:rPr>
              <w:t>4</w:t>
            </w:r>
          </w:p>
        </w:tc>
      </w:tr>
      <w:tr w:rsidR="00A76440" w:rsidRPr="00357E6F" w:rsidTr="002D12F5">
        <w:tc>
          <w:tcPr>
            <w:tcW w:w="0" w:type="auto"/>
          </w:tcPr>
          <w:p w:rsidR="00A76440" w:rsidRPr="00357E6F" w:rsidRDefault="00A76440" w:rsidP="002D12F5">
            <w:pPr>
              <w:spacing w:before="0" w:beforeAutospacing="0" w:after="0" w:afterAutospacing="0"/>
              <w:rPr>
                <w:b/>
                <w:sz w:val="20"/>
                <w:szCs w:val="20"/>
              </w:rPr>
            </w:pPr>
            <w:r w:rsidRPr="00357E6F">
              <w:rPr>
                <w:b/>
                <w:sz w:val="20"/>
                <w:szCs w:val="20"/>
              </w:rPr>
              <w:t>Семинарского типа</w:t>
            </w:r>
          </w:p>
          <w:p w:rsidR="00A76440" w:rsidRPr="00357E6F" w:rsidRDefault="00A76440" w:rsidP="002D12F5">
            <w:pPr>
              <w:spacing w:before="0" w:beforeAutospacing="0" w:after="0" w:afterAutospacing="0"/>
              <w:rPr>
                <w:sz w:val="20"/>
                <w:szCs w:val="20"/>
              </w:rPr>
            </w:pPr>
            <w:r w:rsidRPr="00357E6F">
              <w:rPr>
                <w:b/>
                <w:sz w:val="20"/>
                <w:szCs w:val="20"/>
              </w:rPr>
              <w:t>(курсовое проектирование (работа))</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1015" w:type="dxa"/>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1525" w:type="dxa"/>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r>
      <w:tr w:rsidR="00A76440" w:rsidRPr="00357E6F" w:rsidTr="002D12F5">
        <w:tc>
          <w:tcPr>
            <w:tcW w:w="0" w:type="auto"/>
          </w:tcPr>
          <w:p w:rsidR="00A76440" w:rsidRPr="00357E6F" w:rsidRDefault="00A76440" w:rsidP="002D12F5">
            <w:pPr>
              <w:spacing w:before="0" w:beforeAutospacing="0" w:after="0" w:afterAutospacing="0"/>
              <w:rPr>
                <w:b/>
                <w:sz w:val="20"/>
                <w:szCs w:val="20"/>
              </w:rPr>
            </w:pPr>
            <w:r w:rsidRPr="00357E6F">
              <w:rPr>
                <w:b/>
                <w:sz w:val="20"/>
                <w:szCs w:val="20"/>
              </w:rPr>
              <w:t>Семинарского типа</w:t>
            </w:r>
          </w:p>
          <w:p w:rsidR="00A76440" w:rsidRPr="00357E6F" w:rsidRDefault="00A76440" w:rsidP="002D12F5">
            <w:pPr>
              <w:spacing w:before="0" w:beforeAutospacing="0" w:after="0" w:afterAutospacing="0"/>
              <w:rPr>
                <w:sz w:val="20"/>
                <w:szCs w:val="20"/>
              </w:rPr>
            </w:pPr>
            <w:r w:rsidRPr="00357E6F">
              <w:rPr>
                <w:b/>
                <w:sz w:val="20"/>
                <w:szCs w:val="20"/>
              </w:rPr>
              <w:t>(лабораторные работы)</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1015" w:type="dxa"/>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1525" w:type="dxa"/>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r>
      <w:tr w:rsidR="00A76440" w:rsidRPr="00357E6F" w:rsidTr="002D12F5">
        <w:tc>
          <w:tcPr>
            <w:tcW w:w="0" w:type="auto"/>
          </w:tcPr>
          <w:p w:rsidR="00A76440" w:rsidRPr="00357E6F" w:rsidRDefault="00A76440" w:rsidP="002D12F5">
            <w:pPr>
              <w:spacing w:before="0" w:beforeAutospacing="0" w:after="0" w:afterAutospacing="0"/>
              <w:rPr>
                <w:i/>
                <w:sz w:val="20"/>
                <w:szCs w:val="20"/>
              </w:rPr>
            </w:pPr>
            <w:r w:rsidRPr="00357E6F">
              <w:rPr>
                <w:i/>
                <w:sz w:val="20"/>
                <w:szCs w:val="20"/>
              </w:rPr>
              <w:t xml:space="preserve">в том числе в форме практической подготовки </w:t>
            </w:r>
          </w:p>
        </w:tc>
        <w:tc>
          <w:tcPr>
            <w:tcW w:w="0" w:type="auto"/>
            <w:vAlign w:val="center"/>
          </w:tcPr>
          <w:p w:rsidR="00A76440" w:rsidRPr="00357E6F" w:rsidRDefault="00A76440" w:rsidP="002D12F5">
            <w:pPr>
              <w:spacing w:before="0" w:beforeAutospacing="0" w:after="0" w:afterAutospacing="0"/>
              <w:jc w:val="center"/>
              <w:rPr>
                <w:i/>
                <w:sz w:val="20"/>
                <w:szCs w:val="20"/>
              </w:rPr>
            </w:pPr>
            <w:r w:rsidRPr="00357E6F">
              <w:rPr>
                <w:i/>
                <w:sz w:val="20"/>
                <w:szCs w:val="20"/>
              </w:rPr>
              <w:t>-</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1015" w:type="dxa"/>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1525" w:type="dxa"/>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r>
      <w:tr w:rsidR="00A76440" w:rsidRPr="00357E6F" w:rsidTr="002D12F5">
        <w:tc>
          <w:tcPr>
            <w:tcW w:w="0" w:type="auto"/>
          </w:tcPr>
          <w:p w:rsidR="00A76440" w:rsidRPr="00357E6F" w:rsidRDefault="00A76440" w:rsidP="002D12F5">
            <w:pPr>
              <w:spacing w:before="0" w:beforeAutospacing="0" w:after="0" w:afterAutospacing="0"/>
              <w:rPr>
                <w:b/>
                <w:sz w:val="20"/>
                <w:szCs w:val="20"/>
              </w:rPr>
            </w:pPr>
            <w:r w:rsidRPr="00357E6F">
              <w:rPr>
                <w:b/>
                <w:sz w:val="20"/>
                <w:szCs w:val="20"/>
              </w:rPr>
              <w:t>Промежуточная аттестация (экзамен)</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2,2</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1015" w:type="dxa"/>
            <w:vAlign w:val="center"/>
          </w:tcPr>
          <w:p w:rsidR="00A76440" w:rsidRPr="00357E6F" w:rsidRDefault="00A76440" w:rsidP="002D12F5">
            <w:pPr>
              <w:spacing w:before="0" w:beforeAutospacing="0" w:after="0" w:afterAutospacing="0"/>
              <w:jc w:val="center"/>
              <w:rPr>
                <w:b/>
                <w:sz w:val="20"/>
                <w:szCs w:val="20"/>
              </w:rPr>
            </w:pPr>
            <w:r w:rsidRPr="00357E6F">
              <w:rPr>
                <w:b/>
                <w:sz w:val="20"/>
                <w:szCs w:val="20"/>
              </w:rPr>
              <w:t>2,2</w:t>
            </w:r>
          </w:p>
        </w:tc>
        <w:tc>
          <w:tcPr>
            <w:tcW w:w="1525" w:type="dxa"/>
            <w:vAlign w:val="center"/>
          </w:tcPr>
          <w:p w:rsidR="00A76440" w:rsidRPr="00357E6F" w:rsidRDefault="00A76440" w:rsidP="002D12F5">
            <w:pPr>
              <w:spacing w:before="0" w:beforeAutospacing="0" w:after="0" w:afterAutospacing="0"/>
              <w:jc w:val="center"/>
              <w:rPr>
                <w:b/>
                <w:sz w:val="20"/>
                <w:szCs w:val="20"/>
              </w:rPr>
            </w:pPr>
            <w:r w:rsidRPr="00357E6F">
              <w:rPr>
                <w:b/>
                <w:sz w:val="20"/>
                <w:szCs w:val="20"/>
              </w:rPr>
              <w:t>-</w:t>
            </w:r>
          </w:p>
        </w:tc>
      </w:tr>
      <w:tr w:rsidR="00A76440" w:rsidRPr="00357E6F" w:rsidTr="002D12F5">
        <w:trPr>
          <w:trHeight w:val="160"/>
        </w:trPr>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 xml:space="preserve">Итого </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6,2</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10</w:t>
            </w:r>
          </w:p>
        </w:tc>
        <w:tc>
          <w:tcPr>
            <w:tcW w:w="1015" w:type="dxa"/>
            <w:vAlign w:val="center"/>
          </w:tcPr>
          <w:p w:rsidR="00A76440" w:rsidRPr="00357E6F" w:rsidRDefault="00A76440" w:rsidP="002D12F5">
            <w:pPr>
              <w:spacing w:before="0" w:beforeAutospacing="0" w:after="0" w:afterAutospacing="0"/>
              <w:jc w:val="center"/>
              <w:rPr>
                <w:b/>
                <w:sz w:val="20"/>
                <w:szCs w:val="20"/>
              </w:rPr>
            </w:pPr>
            <w:r w:rsidRPr="00357E6F">
              <w:rPr>
                <w:b/>
                <w:sz w:val="20"/>
                <w:szCs w:val="20"/>
              </w:rPr>
              <w:t>16,2</w:t>
            </w:r>
          </w:p>
        </w:tc>
        <w:tc>
          <w:tcPr>
            <w:tcW w:w="1525" w:type="dxa"/>
            <w:vAlign w:val="center"/>
          </w:tcPr>
          <w:p w:rsidR="00A76440" w:rsidRPr="00357E6F" w:rsidRDefault="00A76440" w:rsidP="002D12F5">
            <w:pPr>
              <w:spacing w:before="0" w:beforeAutospacing="0" w:after="0" w:afterAutospacing="0"/>
              <w:jc w:val="center"/>
              <w:rPr>
                <w:b/>
                <w:sz w:val="20"/>
                <w:szCs w:val="20"/>
              </w:rPr>
            </w:pPr>
            <w:r w:rsidRPr="00357E6F">
              <w:rPr>
                <w:b/>
                <w:sz w:val="20"/>
                <w:szCs w:val="20"/>
              </w:rPr>
              <w:t>4</w:t>
            </w:r>
          </w:p>
        </w:tc>
      </w:tr>
    </w:tbl>
    <w:p w:rsidR="00A76440" w:rsidRPr="00357E6F" w:rsidRDefault="00A76440" w:rsidP="00A76440">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38 %</w:t>
      </w:r>
    </w:p>
    <w:p w:rsidR="00A76440" w:rsidRPr="00357E6F" w:rsidRDefault="00A76440" w:rsidP="00A76440">
      <w:pPr>
        <w:pStyle w:val="1c"/>
        <w:keepNext/>
        <w:tabs>
          <w:tab w:val="right" w:leader="dot" w:pos="9600"/>
        </w:tabs>
        <w:spacing w:before="0" w:beforeAutospacing="0" w:after="0" w:afterAutospacing="0"/>
        <w:ind w:left="0" w:firstLine="709"/>
        <w:rPr>
          <w:b/>
          <w:bCs/>
          <w:kern w:val="32"/>
          <w:sz w:val="20"/>
        </w:rPr>
      </w:pPr>
    </w:p>
    <w:p w:rsidR="00A76440" w:rsidRPr="00357E6F" w:rsidRDefault="00A76440" w:rsidP="00A76440">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A76440" w:rsidRPr="00357E6F" w:rsidRDefault="00A76440" w:rsidP="00A76440">
      <w:pPr>
        <w:tabs>
          <w:tab w:val="center" w:pos="4677"/>
          <w:tab w:val="right" w:pos="9355"/>
        </w:tabs>
        <w:suppressAutoHyphens/>
        <w:spacing w:before="0" w:beforeAutospacing="0" w:after="0" w:afterAutospacing="0"/>
        <w:ind w:firstLine="709"/>
        <w:jc w:val="both"/>
        <w:rPr>
          <w:b/>
          <w:sz w:val="20"/>
          <w:szCs w:val="20"/>
        </w:rPr>
      </w:pPr>
      <w:r w:rsidRPr="00357E6F">
        <w:rPr>
          <w:b/>
          <w:sz w:val="20"/>
          <w:szCs w:val="20"/>
        </w:rPr>
        <w:t>6.1  Учебно-методическое обеспечение дисциплины</w:t>
      </w:r>
    </w:p>
    <w:p w:rsidR="00A76440" w:rsidRPr="00357E6F" w:rsidRDefault="00A76440" w:rsidP="00A76440">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A76440" w:rsidRPr="00357E6F" w:rsidRDefault="00A76440" w:rsidP="00A76440">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A76440" w:rsidRPr="00357E6F" w:rsidRDefault="00A76440" w:rsidP="00A76440">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A76440" w:rsidRPr="00357E6F" w:rsidRDefault="00A76440" w:rsidP="00A76440">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A76440" w:rsidRPr="00357E6F" w:rsidRDefault="00A76440" w:rsidP="00A76440">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A76440" w:rsidRPr="00357E6F" w:rsidRDefault="00A76440" w:rsidP="00A76440">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lastRenderedPageBreak/>
        <w:t>6.2 Методические материалы обучающимся по дисциплине, определяющие процедуры оценивания знаний, умений, навыков и (или) опыта деятельности</w:t>
      </w:r>
    </w:p>
    <w:p w:rsidR="00A76440" w:rsidRPr="00357E6F" w:rsidRDefault="00A76440" w:rsidP="00A76440">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A76440" w:rsidRPr="00357E6F" w:rsidRDefault="00A76440" w:rsidP="00A76440">
      <w:pPr>
        <w:numPr>
          <w:ilvl w:val="0"/>
          <w:numId w:val="72"/>
        </w:numPr>
        <w:tabs>
          <w:tab w:val="left" w:pos="900"/>
          <w:tab w:val="left" w:pos="1080"/>
          <w:tab w:val="left" w:pos="1260"/>
        </w:tabs>
        <w:spacing w:before="0" w:beforeAutospacing="0" w:after="0" w:afterAutospacing="0"/>
        <w:ind w:left="0" w:firstLine="720"/>
        <w:jc w:val="both"/>
        <w:rPr>
          <w:sz w:val="20"/>
          <w:szCs w:val="20"/>
        </w:rPr>
      </w:pPr>
      <w:r w:rsidRPr="00357E6F">
        <w:rPr>
          <w:sz w:val="20"/>
          <w:szCs w:val="20"/>
        </w:rPr>
        <w:t>Методические указания  «Введение в технологию обучения».</w:t>
      </w:r>
    </w:p>
    <w:p w:rsidR="00A76440" w:rsidRPr="00357E6F" w:rsidRDefault="00A76440" w:rsidP="00A76440">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w:t>
      </w:r>
      <w:proofErr w:type="spellStart"/>
      <w:r w:rsidRPr="00357E6F">
        <w:rPr>
          <w:sz w:val="20"/>
          <w:szCs w:val="20"/>
        </w:rPr>
        <w:t>Вебинар</w:t>
      </w:r>
      <w:proofErr w:type="spellEnd"/>
      <w:r w:rsidRPr="00357E6F">
        <w:rPr>
          <w:sz w:val="20"/>
          <w:szCs w:val="20"/>
        </w:rPr>
        <w:t>».</w:t>
      </w:r>
    </w:p>
    <w:p w:rsidR="00A76440" w:rsidRPr="00357E6F" w:rsidRDefault="00A76440" w:rsidP="00A76440">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A76440" w:rsidRPr="00357E6F" w:rsidRDefault="00A76440" w:rsidP="00A76440">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A76440" w:rsidRPr="00357E6F" w:rsidRDefault="00A76440" w:rsidP="00A76440">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A76440" w:rsidRPr="00357E6F" w:rsidRDefault="00A76440" w:rsidP="00A76440">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A76440" w:rsidRPr="00357E6F" w:rsidRDefault="00A76440" w:rsidP="00A76440">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A76440" w:rsidRPr="00357E6F" w:rsidRDefault="00A76440" w:rsidP="00A76440">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A76440" w:rsidRPr="00357E6F" w:rsidRDefault="00A76440" w:rsidP="00A76440">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A76440" w:rsidRPr="00357E6F" w:rsidRDefault="00A76440" w:rsidP="00A76440">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реализации электронного обучения,  дистанционных образовательных технологий.</w:t>
      </w:r>
    </w:p>
    <w:p w:rsidR="00A76440" w:rsidRPr="00357E6F" w:rsidRDefault="00A76440" w:rsidP="00A76440">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A76440" w:rsidRPr="00357E6F" w:rsidRDefault="00A76440" w:rsidP="00A76440">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A76440" w:rsidRPr="00357E6F" w:rsidRDefault="00A76440" w:rsidP="00A76440">
      <w:pPr>
        <w:tabs>
          <w:tab w:val="left" w:pos="900"/>
          <w:tab w:val="left" w:pos="1080"/>
        </w:tabs>
        <w:spacing w:before="0" w:beforeAutospacing="0" w:after="0" w:afterAutospacing="0"/>
        <w:ind w:firstLine="709"/>
        <w:jc w:val="both"/>
        <w:rPr>
          <w:sz w:val="20"/>
          <w:szCs w:val="20"/>
        </w:rPr>
      </w:pPr>
    </w:p>
    <w:p w:rsidR="00A76440" w:rsidRPr="00357E6F" w:rsidRDefault="00A76440" w:rsidP="00A76440">
      <w:pPr>
        <w:spacing w:before="0" w:beforeAutospacing="0" w:after="0" w:afterAutospacing="0"/>
        <w:ind w:firstLine="680"/>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0E0E23" w:rsidRPr="000E0E23" w:rsidRDefault="000E0E23" w:rsidP="000E0E23">
      <w:pPr>
        <w:spacing w:before="0" w:beforeAutospacing="0" w:after="0" w:afterAutospacing="0"/>
        <w:ind w:firstLine="709"/>
        <w:rPr>
          <w:sz w:val="20"/>
          <w:szCs w:val="20"/>
        </w:rPr>
      </w:pPr>
      <w:r w:rsidRPr="000E0E23">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0E0E23" w:rsidRPr="000E0E23" w:rsidRDefault="000E0E23" w:rsidP="000E0E23">
      <w:pPr>
        <w:spacing w:before="0" w:beforeAutospacing="0" w:after="0" w:afterAutospacing="0"/>
        <w:ind w:firstLine="709"/>
        <w:rPr>
          <w:sz w:val="20"/>
          <w:szCs w:val="20"/>
        </w:rPr>
      </w:pPr>
      <w:r w:rsidRPr="000E0E23">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0E0E23">
        <w:rPr>
          <w:sz w:val="20"/>
          <w:szCs w:val="20"/>
        </w:rPr>
        <w:t>тифлоинформационных</w:t>
      </w:r>
      <w:proofErr w:type="spellEnd"/>
      <w:r w:rsidRPr="000E0E23">
        <w:rPr>
          <w:sz w:val="20"/>
          <w:szCs w:val="20"/>
        </w:rPr>
        <w:t xml:space="preserve"> устройств.</w:t>
      </w:r>
    </w:p>
    <w:p w:rsidR="000E0E23" w:rsidRPr="000E0E23" w:rsidRDefault="000E0E23" w:rsidP="000E0E23">
      <w:pPr>
        <w:spacing w:before="0" w:beforeAutospacing="0" w:after="0" w:afterAutospacing="0"/>
        <w:ind w:firstLine="709"/>
        <w:rPr>
          <w:sz w:val="20"/>
          <w:szCs w:val="20"/>
        </w:rPr>
      </w:pPr>
      <w:r w:rsidRPr="000E0E23">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0E0E23" w:rsidRPr="000E0E23" w:rsidRDefault="000E0E23" w:rsidP="000E0E23">
      <w:pPr>
        <w:spacing w:before="0" w:beforeAutospacing="0" w:after="0" w:afterAutospacing="0"/>
        <w:ind w:firstLine="709"/>
        <w:rPr>
          <w:sz w:val="20"/>
          <w:szCs w:val="20"/>
        </w:rPr>
      </w:pPr>
      <w:r w:rsidRPr="000E0E23">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0E0E23" w:rsidRPr="000E0E23" w:rsidRDefault="000E0E23" w:rsidP="000E0E23">
      <w:pPr>
        <w:spacing w:before="0" w:beforeAutospacing="0" w:after="0" w:afterAutospacing="0"/>
        <w:ind w:firstLine="709"/>
        <w:rPr>
          <w:sz w:val="20"/>
          <w:szCs w:val="20"/>
        </w:rPr>
      </w:pPr>
      <w:r w:rsidRPr="000E0E23">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0E0E23" w:rsidRPr="000E0E23" w:rsidRDefault="000E0E23" w:rsidP="000E0E23">
      <w:pPr>
        <w:spacing w:before="0" w:beforeAutospacing="0" w:after="0" w:afterAutospacing="0"/>
        <w:ind w:firstLine="709"/>
        <w:rPr>
          <w:sz w:val="20"/>
          <w:szCs w:val="20"/>
        </w:rPr>
      </w:pPr>
      <w:r w:rsidRPr="000E0E23">
        <w:rPr>
          <w:sz w:val="20"/>
          <w:szCs w:val="20"/>
        </w:rPr>
        <w:t>При проведении промежуточной аттестации по дисциплине обеспечивается соблюдение следующих общих требований:</w:t>
      </w:r>
    </w:p>
    <w:p w:rsidR="000E0E23" w:rsidRPr="000E0E23" w:rsidRDefault="000E0E23" w:rsidP="000E0E23">
      <w:pPr>
        <w:spacing w:before="0" w:beforeAutospacing="0" w:after="0" w:afterAutospacing="0"/>
        <w:ind w:firstLine="709"/>
        <w:rPr>
          <w:sz w:val="20"/>
          <w:szCs w:val="20"/>
        </w:rPr>
      </w:pPr>
      <w:r w:rsidRPr="000E0E23">
        <w:rPr>
          <w:sz w:val="20"/>
          <w:szCs w:val="20"/>
        </w:rPr>
        <w:t>-</w:t>
      </w:r>
      <w:r w:rsidRPr="000E0E23">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0E0E23" w:rsidRPr="000E0E23" w:rsidRDefault="000E0E23" w:rsidP="000E0E23">
      <w:pPr>
        <w:spacing w:before="0" w:beforeAutospacing="0" w:after="0" w:afterAutospacing="0"/>
        <w:ind w:firstLine="709"/>
        <w:rPr>
          <w:sz w:val="20"/>
          <w:szCs w:val="20"/>
        </w:rPr>
      </w:pPr>
      <w:r w:rsidRPr="000E0E23">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0E0E23" w:rsidRPr="000E0E23" w:rsidRDefault="000E0E23" w:rsidP="000E0E23">
      <w:pPr>
        <w:spacing w:before="0" w:beforeAutospacing="0" w:after="0" w:afterAutospacing="0"/>
        <w:ind w:firstLine="709"/>
        <w:rPr>
          <w:sz w:val="20"/>
          <w:szCs w:val="20"/>
        </w:rPr>
      </w:pPr>
      <w:r w:rsidRPr="000E0E23">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0E0E23" w:rsidRPr="000E0E23" w:rsidRDefault="000E0E23" w:rsidP="000E0E23">
      <w:pPr>
        <w:spacing w:before="0" w:beforeAutospacing="0" w:after="0" w:afterAutospacing="0"/>
        <w:ind w:firstLine="709"/>
        <w:rPr>
          <w:sz w:val="20"/>
          <w:szCs w:val="20"/>
        </w:rPr>
      </w:pPr>
      <w:r w:rsidRPr="000E0E23">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0E0E23" w:rsidRPr="000E0E23" w:rsidRDefault="000E0E23" w:rsidP="000E0E23">
      <w:pPr>
        <w:spacing w:before="0" w:beforeAutospacing="0" w:after="0" w:afterAutospacing="0"/>
        <w:ind w:firstLine="709"/>
        <w:rPr>
          <w:sz w:val="20"/>
          <w:szCs w:val="20"/>
        </w:rPr>
      </w:pPr>
      <w:r w:rsidRPr="000E0E23">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0E0E23" w:rsidRPr="000E0E23" w:rsidRDefault="000E0E23" w:rsidP="000E0E23">
      <w:pPr>
        <w:spacing w:before="0" w:beforeAutospacing="0" w:after="0" w:afterAutospacing="0"/>
        <w:ind w:firstLine="709"/>
        <w:rPr>
          <w:sz w:val="20"/>
          <w:szCs w:val="20"/>
        </w:rPr>
      </w:pPr>
      <w:r w:rsidRPr="000E0E23">
        <w:rPr>
          <w:sz w:val="20"/>
          <w:szCs w:val="20"/>
        </w:rPr>
        <w:t>- продолжительность сдачи экзамена, проводимого в письменной форме, - не более чем на 90 минут;</w:t>
      </w:r>
    </w:p>
    <w:p w:rsidR="000E0E23" w:rsidRPr="000E0E23" w:rsidRDefault="000E0E23" w:rsidP="000E0E23">
      <w:pPr>
        <w:spacing w:before="0" w:beforeAutospacing="0" w:after="0" w:afterAutospacing="0"/>
        <w:ind w:firstLine="709"/>
        <w:rPr>
          <w:sz w:val="20"/>
          <w:szCs w:val="20"/>
        </w:rPr>
      </w:pPr>
      <w:r w:rsidRPr="000E0E23">
        <w:rPr>
          <w:sz w:val="20"/>
          <w:szCs w:val="20"/>
        </w:rPr>
        <w:t>- продолжительность подготовки обучающегося к ответу на экзамене, проводимом в устной форме, - не более чем на 20 минут.</w:t>
      </w:r>
    </w:p>
    <w:p w:rsidR="000E0E23" w:rsidRPr="000E0E23" w:rsidRDefault="000E0E23" w:rsidP="000E0E23">
      <w:pPr>
        <w:spacing w:before="0" w:beforeAutospacing="0" w:after="0" w:afterAutospacing="0"/>
        <w:ind w:firstLine="709"/>
        <w:rPr>
          <w:sz w:val="20"/>
          <w:szCs w:val="20"/>
        </w:rPr>
      </w:pPr>
      <w:r w:rsidRPr="000E0E23">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0E0E23" w:rsidRPr="000E0E23" w:rsidRDefault="000E0E23" w:rsidP="000E0E23">
      <w:pPr>
        <w:spacing w:before="0" w:beforeAutospacing="0" w:after="0" w:afterAutospacing="0"/>
        <w:ind w:firstLine="709"/>
        <w:rPr>
          <w:sz w:val="20"/>
          <w:szCs w:val="20"/>
        </w:rPr>
      </w:pPr>
      <w:r w:rsidRPr="000E0E23">
        <w:rPr>
          <w:sz w:val="20"/>
          <w:szCs w:val="20"/>
        </w:rPr>
        <w:t>а) для слепых:</w:t>
      </w:r>
    </w:p>
    <w:p w:rsidR="000E0E23" w:rsidRPr="000E0E23" w:rsidRDefault="000E0E23" w:rsidP="000E0E23">
      <w:pPr>
        <w:spacing w:before="0" w:beforeAutospacing="0" w:after="0" w:afterAutospacing="0"/>
        <w:ind w:firstLine="709"/>
        <w:rPr>
          <w:sz w:val="20"/>
          <w:szCs w:val="20"/>
        </w:rPr>
      </w:pPr>
      <w:r w:rsidRPr="000E0E23">
        <w:rPr>
          <w:sz w:val="20"/>
          <w:szCs w:val="20"/>
        </w:rPr>
        <w:lastRenderedPageBreak/>
        <w:t>-</w:t>
      </w:r>
      <w:r w:rsidRPr="000E0E23">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0E0E23" w:rsidRPr="000E0E23" w:rsidRDefault="000E0E23" w:rsidP="000E0E23">
      <w:pPr>
        <w:spacing w:before="0" w:beforeAutospacing="0" w:after="0" w:afterAutospacing="0"/>
        <w:ind w:firstLine="709"/>
        <w:rPr>
          <w:sz w:val="20"/>
          <w:szCs w:val="20"/>
        </w:rPr>
      </w:pPr>
      <w:r w:rsidRPr="000E0E23">
        <w:rPr>
          <w:sz w:val="20"/>
          <w:szCs w:val="20"/>
        </w:rPr>
        <w:t xml:space="preserve">- письменные задания выполняются обучающимися с использованием клавиатуры с азбукой Брайля, либо </w:t>
      </w:r>
      <w:proofErr w:type="spellStart"/>
      <w:r w:rsidRPr="000E0E23">
        <w:rPr>
          <w:sz w:val="20"/>
          <w:szCs w:val="20"/>
        </w:rPr>
        <w:t>надиктовываются</w:t>
      </w:r>
      <w:proofErr w:type="spellEnd"/>
      <w:r w:rsidRPr="000E0E23">
        <w:rPr>
          <w:sz w:val="20"/>
          <w:szCs w:val="20"/>
        </w:rPr>
        <w:t xml:space="preserve"> ассистенту;</w:t>
      </w:r>
    </w:p>
    <w:p w:rsidR="000E0E23" w:rsidRPr="000E0E23" w:rsidRDefault="000E0E23" w:rsidP="000E0E23">
      <w:pPr>
        <w:spacing w:before="0" w:beforeAutospacing="0" w:after="0" w:afterAutospacing="0"/>
        <w:ind w:firstLine="709"/>
        <w:rPr>
          <w:sz w:val="20"/>
          <w:szCs w:val="20"/>
        </w:rPr>
      </w:pPr>
      <w:r w:rsidRPr="000E0E23">
        <w:rPr>
          <w:sz w:val="20"/>
          <w:szCs w:val="20"/>
        </w:rPr>
        <w:t>б) для слабовидящих:</w:t>
      </w:r>
    </w:p>
    <w:p w:rsidR="000E0E23" w:rsidRPr="000E0E23" w:rsidRDefault="000E0E23" w:rsidP="000E0E23">
      <w:pPr>
        <w:spacing w:before="0" w:beforeAutospacing="0" w:after="0" w:afterAutospacing="0"/>
        <w:ind w:firstLine="709"/>
        <w:rPr>
          <w:sz w:val="20"/>
          <w:szCs w:val="20"/>
        </w:rPr>
      </w:pPr>
      <w:r w:rsidRPr="000E0E23">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0E0E23">
        <w:rPr>
          <w:sz w:val="20"/>
          <w:szCs w:val="20"/>
        </w:rPr>
        <w:t>Jaws</w:t>
      </w:r>
      <w:proofErr w:type="spellEnd"/>
      <w:r w:rsidRPr="000E0E23">
        <w:rPr>
          <w:sz w:val="20"/>
          <w:szCs w:val="20"/>
        </w:rPr>
        <w:t>;</w:t>
      </w:r>
    </w:p>
    <w:p w:rsidR="000E0E23" w:rsidRPr="000E0E23" w:rsidRDefault="000E0E23" w:rsidP="000E0E23">
      <w:pPr>
        <w:spacing w:before="0" w:beforeAutospacing="0" w:after="0" w:afterAutospacing="0"/>
        <w:ind w:firstLine="709"/>
        <w:rPr>
          <w:sz w:val="20"/>
          <w:szCs w:val="20"/>
        </w:rPr>
      </w:pPr>
      <w:r w:rsidRPr="000E0E23">
        <w:rPr>
          <w:sz w:val="20"/>
          <w:szCs w:val="20"/>
        </w:rPr>
        <w:t>- обеспечивается индивидуальное равномерное освещение не менее 300 люкс;</w:t>
      </w:r>
    </w:p>
    <w:p w:rsidR="000E0E23" w:rsidRPr="000E0E23" w:rsidRDefault="000E0E23" w:rsidP="000E0E23">
      <w:pPr>
        <w:spacing w:before="0" w:beforeAutospacing="0" w:after="0" w:afterAutospacing="0"/>
        <w:ind w:firstLine="709"/>
        <w:rPr>
          <w:sz w:val="20"/>
          <w:szCs w:val="20"/>
        </w:rPr>
      </w:pPr>
      <w:r w:rsidRPr="000E0E23">
        <w:rPr>
          <w:sz w:val="20"/>
          <w:szCs w:val="20"/>
        </w:rPr>
        <w:t xml:space="preserve">- при необходимости обучающимся предоставляется увеличивающее </w:t>
      </w:r>
      <w:proofErr w:type="spellStart"/>
      <w:r w:rsidRPr="000E0E23">
        <w:rPr>
          <w:sz w:val="20"/>
          <w:szCs w:val="20"/>
        </w:rPr>
        <w:t>устройство,допускается</w:t>
      </w:r>
      <w:proofErr w:type="spellEnd"/>
      <w:r w:rsidRPr="000E0E23">
        <w:rPr>
          <w:sz w:val="20"/>
          <w:szCs w:val="20"/>
        </w:rPr>
        <w:t xml:space="preserve"> использование увеличивающих устройств, имеющихся у обучающихся;</w:t>
      </w:r>
    </w:p>
    <w:p w:rsidR="000E0E23" w:rsidRPr="000E0E23" w:rsidRDefault="000E0E23" w:rsidP="000E0E23">
      <w:pPr>
        <w:spacing w:before="0" w:beforeAutospacing="0" w:after="0" w:afterAutospacing="0"/>
        <w:ind w:firstLine="709"/>
        <w:rPr>
          <w:sz w:val="20"/>
          <w:szCs w:val="20"/>
        </w:rPr>
      </w:pPr>
      <w:r w:rsidRPr="000E0E23">
        <w:rPr>
          <w:sz w:val="20"/>
          <w:szCs w:val="20"/>
        </w:rPr>
        <w:t>в) для глухих и слабослышащих, с тяжелыми нарушениями речи:</w:t>
      </w:r>
    </w:p>
    <w:p w:rsidR="000E0E23" w:rsidRPr="000E0E23" w:rsidRDefault="000E0E23" w:rsidP="000E0E23">
      <w:pPr>
        <w:spacing w:before="0" w:beforeAutospacing="0" w:after="0" w:afterAutospacing="0"/>
        <w:ind w:firstLine="709"/>
        <w:rPr>
          <w:sz w:val="20"/>
          <w:szCs w:val="20"/>
        </w:rPr>
      </w:pPr>
      <w:r w:rsidRPr="000E0E23">
        <w:rPr>
          <w:sz w:val="20"/>
          <w:szCs w:val="20"/>
        </w:rPr>
        <w:t>- имеется в наличии информационная система "Исток" для слабослышащих коллективного пользования;</w:t>
      </w:r>
    </w:p>
    <w:p w:rsidR="000E0E23" w:rsidRPr="000E0E23" w:rsidRDefault="000E0E23" w:rsidP="000E0E23">
      <w:pPr>
        <w:spacing w:before="0" w:beforeAutospacing="0" w:after="0" w:afterAutospacing="0"/>
        <w:ind w:firstLine="709"/>
        <w:rPr>
          <w:sz w:val="20"/>
          <w:szCs w:val="20"/>
        </w:rPr>
      </w:pPr>
      <w:r w:rsidRPr="000E0E23">
        <w:rPr>
          <w:sz w:val="20"/>
          <w:szCs w:val="20"/>
        </w:rPr>
        <w:t>- по их желанию испытания проводятся в электронной или письменной форме;</w:t>
      </w:r>
    </w:p>
    <w:p w:rsidR="000E0E23" w:rsidRPr="000E0E23" w:rsidRDefault="000E0E23" w:rsidP="000E0E23">
      <w:pPr>
        <w:spacing w:before="0" w:beforeAutospacing="0" w:after="0" w:afterAutospacing="0"/>
        <w:ind w:firstLine="709"/>
        <w:rPr>
          <w:sz w:val="20"/>
          <w:szCs w:val="20"/>
        </w:rPr>
      </w:pPr>
      <w:r w:rsidRPr="000E0E23">
        <w:rPr>
          <w:sz w:val="20"/>
          <w:szCs w:val="20"/>
        </w:rPr>
        <w:t>г) для лиц с нарушениями опорно-двигательного аппарата:</w:t>
      </w:r>
    </w:p>
    <w:p w:rsidR="000E0E23" w:rsidRPr="000E0E23" w:rsidRDefault="000E0E23" w:rsidP="000E0E23">
      <w:pPr>
        <w:spacing w:before="0" w:beforeAutospacing="0" w:after="0" w:afterAutospacing="0"/>
        <w:ind w:firstLine="709"/>
        <w:rPr>
          <w:sz w:val="20"/>
          <w:szCs w:val="20"/>
        </w:rPr>
      </w:pPr>
      <w:r w:rsidRPr="000E0E23">
        <w:rPr>
          <w:sz w:val="20"/>
          <w:szCs w:val="20"/>
        </w:rPr>
        <w:t xml:space="preserve">- тестовые и </w:t>
      </w:r>
      <w:proofErr w:type="spellStart"/>
      <w:r w:rsidRPr="000E0E23">
        <w:rPr>
          <w:sz w:val="20"/>
          <w:szCs w:val="20"/>
        </w:rPr>
        <w:t>тренинговые</w:t>
      </w:r>
      <w:proofErr w:type="spellEnd"/>
      <w:r w:rsidRPr="000E0E23">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0E0E23" w:rsidRPr="000E0E23" w:rsidRDefault="000E0E23" w:rsidP="000E0E23">
      <w:pPr>
        <w:spacing w:before="0" w:beforeAutospacing="0" w:after="0" w:afterAutospacing="0"/>
        <w:ind w:firstLine="709"/>
        <w:rPr>
          <w:sz w:val="20"/>
          <w:szCs w:val="20"/>
        </w:rPr>
      </w:pPr>
      <w:r w:rsidRPr="000E0E23">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0E0E23" w:rsidRPr="000E0E23" w:rsidRDefault="000E0E23" w:rsidP="000E0E23">
      <w:pPr>
        <w:spacing w:before="0" w:beforeAutospacing="0" w:after="0" w:afterAutospacing="0"/>
        <w:ind w:firstLine="709"/>
        <w:rPr>
          <w:sz w:val="20"/>
          <w:szCs w:val="20"/>
        </w:rPr>
      </w:pPr>
      <w:r w:rsidRPr="000E0E23">
        <w:rPr>
          <w:sz w:val="20"/>
          <w:szCs w:val="20"/>
        </w:rPr>
        <w:t>- по их желанию испытания проводятся в устной форме.</w:t>
      </w:r>
    </w:p>
    <w:p w:rsidR="00A76440" w:rsidRDefault="000E0E23" w:rsidP="000E0E23">
      <w:pPr>
        <w:spacing w:before="0" w:beforeAutospacing="0" w:after="0" w:afterAutospacing="0"/>
        <w:ind w:firstLine="709"/>
        <w:rPr>
          <w:sz w:val="20"/>
          <w:szCs w:val="20"/>
        </w:rPr>
      </w:pPr>
      <w:r w:rsidRPr="000E0E23">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0E0E23" w:rsidRPr="00357E6F" w:rsidRDefault="000E0E23" w:rsidP="000E0E23">
      <w:pPr>
        <w:spacing w:before="0" w:beforeAutospacing="0" w:after="0" w:afterAutospacing="0"/>
        <w:ind w:firstLine="709"/>
        <w:rPr>
          <w:b/>
          <w:sz w:val="20"/>
          <w:szCs w:val="20"/>
        </w:rPr>
      </w:pPr>
    </w:p>
    <w:p w:rsidR="00A76440" w:rsidRPr="00357E6F" w:rsidRDefault="00A76440" w:rsidP="00A76440">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A76440" w:rsidRPr="00357E6F" w:rsidRDefault="00A76440" w:rsidP="00A76440">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A76440" w:rsidRPr="00357E6F" w:rsidRDefault="00A76440" w:rsidP="00A76440">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A76440" w:rsidRPr="00357E6F" w:rsidRDefault="00A76440" w:rsidP="00A76440">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A76440" w:rsidRPr="00357E6F" w:rsidRDefault="00A76440" w:rsidP="00A76440">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A76440" w:rsidRPr="00357E6F" w:rsidRDefault="00A76440" w:rsidP="00A76440">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A76440" w:rsidRPr="00357E6F" w:rsidRDefault="00A76440" w:rsidP="00A76440">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A76440" w:rsidRPr="00357E6F" w:rsidRDefault="00A76440" w:rsidP="00A76440">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A76440" w:rsidRPr="00357E6F" w:rsidRDefault="00A76440" w:rsidP="00A76440">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A76440" w:rsidRPr="00357E6F" w:rsidRDefault="00A76440" w:rsidP="00A76440">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A76440" w:rsidRPr="00357E6F" w:rsidRDefault="00A76440" w:rsidP="00A76440">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A76440" w:rsidRPr="00357E6F" w:rsidRDefault="00A76440" w:rsidP="00A76440">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A76440" w:rsidRPr="00357E6F" w:rsidRDefault="00A76440" w:rsidP="00A76440">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A76440" w:rsidRPr="00357E6F" w:rsidRDefault="00A76440" w:rsidP="00A76440">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A76440" w:rsidRPr="00357E6F" w:rsidRDefault="00A76440" w:rsidP="00A76440">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A76440" w:rsidRPr="00357E6F" w:rsidRDefault="00A76440" w:rsidP="00A76440">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A76440" w:rsidRPr="00357E6F" w:rsidRDefault="00A76440" w:rsidP="00A76440">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A76440" w:rsidRPr="00357E6F" w:rsidRDefault="00A76440" w:rsidP="00A76440">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A76440" w:rsidRPr="00357E6F" w:rsidRDefault="00A76440" w:rsidP="00A76440">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A76440" w:rsidRPr="00357E6F" w:rsidRDefault="00A76440" w:rsidP="00A76440">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A76440" w:rsidRPr="00357E6F" w:rsidRDefault="00A76440" w:rsidP="00A76440">
      <w:pPr>
        <w:spacing w:before="0" w:beforeAutospacing="0" w:after="0" w:afterAutospacing="0"/>
        <w:ind w:firstLine="680"/>
        <w:rPr>
          <w:b/>
          <w:sz w:val="20"/>
          <w:szCs w:val="20"/>
        </w:rPr>
      </w:pPr>
    </w:p>
    <w:p w:rsidR="00A76440" w:rsidRPr="00357E6F" w:rsidRDefault="00A76440" w:rsidP="00A76440">
      <w:pPr>
        <w:pStyle w:val="1c"/>
        <w:keepNext/>
        <w:tabs>
          <w:tab w:val="right" w:leader="dot" w:pos="9600"/>
        </w:tabs>
        <w:spacing w:before="0" w:beforeAutospacing="0" w:after="0" w:afterAutospacing="0"/>
        <w:ind w:left="0" w:firstLine="709"/>
        <w:rPr>
          <w:b/>
          <w:bCs/>
          <w:kern w:val="32"/>
          <w:sz w:val="20"/>
        </w:rPr>
      </w:pPr>
      <w:r w:rsidRPr="00357E6F">
        <w:rPr>
          <w:b/>
          <w:bCs/>
          <w:kern w:val="32"/>
          <w:sz w:val="20"/>
        </w:rPr>
        <w:lastRenderedPageBreak/>
        <w:t xml:space="preserve">6.4.1 Формы самостоятельной работы обучающихся по разделам дисциплины </w:t>
      </w:r>
    </w:p>
    <w:p w:rsidR="00A76440" w:rsidRPr="00357E6F" w:rsidRDefault="00A76440" w:rsidP="00A76440">
      <w:pPr>
        <w:tabs>
          <w:tab w:val="left" w:pos="1080"/>
        </w:tabs>
        <w:spacing w:before="0" w:beforeAutospacing="0" w:after="0" w:afterAutospacing="0"/>
        <w:ind w:firstLine="709"/>
        <w:rPr>
          <w:b/>
          <w:sz w:val="20"/>
          <w:szCs w:val="20"/>
        </w:rPr>
      </w:pPr>
      <w:r w:rsidRPr="00357E6F">
        <w:rPr>
          <w:b/>
          <w:bCs/>
          <w:iCs/>
          <w:sz w:val="20"/>
          <w:szCs w:val="20"/>
        </w:rPr>
        <w:t xml:space="preserve">Раздел 1  </w:t>
      </w:r>
      <w:r w:rsidRPr="00357E6F">
        <w:rPr>
          <w:b/>
          <w:sz w:val="20"/>
          <w:szCs w:val="20"/>
        </w:rPr>
        <w:t xml:space="preserve">«Общие положения арбитражного процессуального права. Компетенция арбитражных судов. Участники арбитражного процесса» </w:t>
      </w:r>
    </w:p>
    <w:p w:rsidR="00A76440" w:rsidRPr="00357E6F" w:rsidRDefault="00A76440" w:rsidP="00A76440">
      <w:pPr>
        <w:tabs>
          <w:tab w:val="left" w:pos="1080"/>
        </w:tabs>
        <w:spacing w:before="0" w:beforeAutospacing="0" w:after="0" w:afterAutospacing="0"/>
        <w:ind w:firstLine="709"/>
        <w:jc w:val="both"/>
        <w:outlineLvl w:val="0"/>
        <w:rPr>
          <w:b/>
          <w:sz w:val="20"/>
          <w:szCs w:val="20"/>
        </w:rPr>
      </w:pPr>
      <w:r w:rsidRPr="00357E6F">
        <w:rPr>
          <w:b/>
          <w:sz w:val="20"/>
          <w:szCs w:val="20"/>
        </w:rPr>
        <w:t>Темы устного доклада</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Задачи судопроизводства в арбитражных судах.</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Понятие арбитражного процесса (арбитражного судопроизводства).</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Реформа арбитража, ее причины</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Становление и развитие судебной арбитражной системы в Российской Федерации (1992-2002 гг.).</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Арбитражная процессуальная форма</w:t>
      </w:r>
    </w:p>
    <w:p w:rsidR="00A76440" w:rsidRPr="00357E6F" w:rsidRDefault="00A76440" w:rsidP="00A76440">
      <w:pPr>
        <w:pStyle w:val="Default"/>
        <w:numPr>
          <w:ilvl w:val="0"/>
          <w:numId w:val="73"/>
        </w:numPr>
        <w:tabs>
          <w:tab w:val="left" w:pos="720"/>
          <w:tab w:val="left" w:pos="1080"/>
        </w:tabs>
        <w:ind w:left="0" w:firstLine="709"/>
        <w:jc w:val="both"/>
        <w:rPr>
          <w:color w:val="auto"/>
          <w:sz w:val="20"/>
          <w:szCs w:val="20"/>
        </w:rPr>
      </w:pPr>
      <w:r w:rsidRPr="00357E6F">
        <w:rPr>
          <w:color w:val="auto"/>
          <w:sz w:val="20"/>
          <w:szCs w:val="20"/>
        </w:rPr>
        <w:t>Иные субъекты арбитражных процессуальных правоотношений.</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 xml:space="preserve">Арбитражное процессуальное право как отрасль права.  </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Специализированные арбитражные суды.</w:t>
      </w:r>
    </w:p>
    <w:p w:rsidR="00A76440" w:rsidRPr="00357E6F" w:rsidRDefault="00A76440" w:rsidP="00A76440">
      <w:pPr>
        <w:pStyle w:val="Default"/>
        <w:numPr>
          <w:ilvl w:val="0"/>
          <w:numId w:val="73"/>
        </w:numPr>
        <w:tabs>
          <w:tab w:val="left" w:pos="720"/>
          <w:tab w:val="left" w:pos="1080"/>
        </w:tabs>
        <w:ind w:left="0" w:firstLine="709"/>
        <w:jc w:val="both"/>
        <w:rPr>
          <w:color w:val="auto"/>
          <w:sz w:val="20"/>
          <w:szCs w:val="20"/>
        </w:rPr>
      </w:pPr>
      <w:r w:rsidRPr="00357E6F">
        <w:rPr>
          <w:color w:val="auto"/>
          <w:sz w:val="20"/>
          <w:szCs w:val="20"/>
        </w:rPr>
        <w:t>Статус судей арбитражных судов.</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Современная система, состав и структура арбитражных судов в Российской Федерации</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Стадии арбитражного процесса.</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Функции арбитражных судов</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 xml:space="preserve">Виды арбитражного судопроизводства.  </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Формы   обращения в арбитражный суд.</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Арбитражный суд как обязательный субъект процессуальных правоотношений.</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Понятие принципов арбитражного процессуального права.</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Общая характеристика арбитражных процессуальных правоотношений, их отличительные черты</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Арбитражный процесс как наука и как учебная дисциплина.</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Организационно-функциональные принципы</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Источники арбитражного процессуального права</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Международные договоры и конвенции.</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Состав и классификация принципов арбитражного процессуального права.</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Место и роль принципа законности</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Функциональные принципы</w:t>
      </w:r>
    </w:p>
    <w:p w:rsidR="00A76440" w:rsidRPr="00357E6F" w:rsidRDefault="00A76440" w:rsidP="00A76440">
      <w:pPr>
        <w:pStyle w:val="Default"/>
        <w:numPr>
          <w:ilvl w:val="0"/>
          <w:numId w:val="73"/>
        </w:numPr>
        <w:tabs>
          <w:tab w:val="left" w:pos="720"/>
          <w:tab w:val="left" w:pos="1080"/>
        </w:tabs>
        <w:ind w:left="0" w:firstLine="709"/>
        <w:jc w:val="both"/>
        <w:rPr>
          <w:color w:val="auto"/>
          <w:sz w:val="20"/>
          <w:szCs w:val="20"/>
        </w:rPr>
      </w:pPr>
      <w:r w:rsidRPr="00357E6F">
        <w:rPr>
          <w:color w:val="auto"/>
          <w:sz w:val="20"/>
          <w:szCs w:val="20"/>
        </w:rPr>
        <w:t>Связь арбитражного процессуального права с другими отраслями права.</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История становления и развития арбитражных судов в России: коммерческие суды дореволюционной России, арбитражные комиссии (1922 г.)</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Понятие компетенции арбитражных судов.</w:t>
      </w:r>
    </w:p>
    <w:p w:rsidR="00A76440" w:rsidRPr="00357E6F" w:rsidRDefault="00A76440" w:rsidP="00A76440">
      <w:pPr>
        <w:pStyle w:val="ConsPlusNormal0"/>
        <w:widowControl w:val="0"/>
        <w:numPr>
          <w:ilvl w:val="0"/>
          <w:numId w:val="73"/>
        </w:numPr>
        <w:tabs>
          <w:tab w:val="left" w:pos="720"/>
          <w:tab w:val="left" w:pos="1080"/>
        </w:tabs>
        <w:ind w:left="0" w:firstLine="709"/>
        <w:jc w:val="both"/>
        <w:rPr>
          <w:rFonts w:ascii="Times New Roman" w:hAnsi="Times New Roman" w:cs="Times New Roman"/>
          <w:sz w:val="20"/>
          <w:szCs w:val="20"/>
        </w:rPr>
      </w:pPr>
      <w:r w:rsidRPr="00357E6F">
        <w:rPr>
          <w:rFonts w:ascii="Times New Roman" w:hAnsi="Times New Roman" w:cs="Times New Roman"/>
          <w:sz w:val="20"/>
          <w:szCs w:val="20"/>
        </w:rPr>
        <w:t>Правила передачи дела из одного арбитражного суда в другой арбитражный суд.</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Понятие и критерии определения подведомственности дел.</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Понятие подсудности.</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Отличие подсудности от подведомственности.</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Подведомственность экономических споров и иных дел, возникающих из гражданских правоотношений.</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Территориальная подсудность</w:t>
      </w:r>
    </w:p>
    <w:p w:rsidR="00A76440" w:rsidRPr="00357E6F" w:rsidRDefault="00A76440" w:rsidP="00A76440">
      <w:pPr>
        <w:pStyle w:val="Default"/>
        <w:numPr>
          <w:ilvl w:val="0"/>
          <w:numId w:val="73"/>
        </w:numPr>
        <w:tabs>
          <w:tab w:val="left" w:pos="720"/>
          <w:tab w:val="left" w:pos="1080"/>
        </w:tabs>
        <w:ind w:left="0" w:firstLine="709"/>
        <w:jc w:val="both"/>
        <w:rPr>
          <w:color w:val="auto"/>
          <w:sz w:val="20"/>
          <w:szCs w:val="20"/>
        </w:rPr>
      </w:pPr>
      <w:r w:rsidRPr="00357E6F">
        <w:rPr>
          <w:color w:val="auto"/>
          <w:sz w:val="20"/>
          <w:szCs w:val="20"/>
        </w:rPr>
        <w:t xml:space="preserve">Подведомственность арбитражным судам дел о признании и приведении в исполнение решений иностранных судов и иностранных арбитражных решений. </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Родовая подсудность</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Процессуальные права и обязанности лиц, участвующих в деле.</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Понятие экономических споров и иных дел, связанных с осуществлением предпринимательской и иной экономической деятельности</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Виды подсудности дел арбитражным судам.</w:t>
      </w:r>
    </w:p>
    <w:p w:rsidR="00A76440" w:rsidRPr="00357E6F" w:rsidRDefault="00A76440" w:rsidP="00A76440">
      <w:pPr>
        <w:pStyle w:val="Default"/>
        <w:numPr>
          <w:ilvl w:val="0"/>
          <w:numId w:val="73"/>
        </w:numPr>
        <w:tabs>
          <w:tab w:val="left" w:pos="720"/>
          <w:tab w:val="left" w:pos="1080"/>
        </w:tabs>
        <w:ind w:left="0" w:firstLine="709"/>
        <w:jc w:val="both"/>
        <w:rPr>
          <w:color w:val="auto"/>
          <w:sz w:val="20"/>
          <w:szCs w:val="20"/>
        </w:rPr>
      </w:pPr>
      <w:r w:rsidRPr="00357E6F">
        <w:rPr>
          <w:color w:val="auto"/>
          <w:sz w:val="20"/>
          <w:szCs w:val="20"/>
        </w:rPr>
        <w:t>Специальная подведомственность дел арбитражным судам.</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Состав участников арбитражного процесса.</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Подведомственность экономических споров и других дел, возникающих из административных и иных публичных правоотношений.</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Арбитражный суд - основной и обязательный участник арбитражного процесса.</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Обращение в защиту публичных интересов, прав и законных интересов других лиц.</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Подведомственность дел об оспаривании решений третейских судов и о выдаче исполнительных листов на принудительное исполнение решений третейских судов.</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Процессуальное правопреемство.</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Подведомственность дел об установлении фактов, имеющих юридическое значение.</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Ведение дел в арбитражном суде через представителей.</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Лица, участвующие в деле.</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Исковая форма защиты права в арбитражном процессе.</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Участие прокурора в арбитражном процессе.</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Понятие и сущность доказывания.</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Полномочия представителя, их оформление и подтверждение</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Вещественные доказательства.</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lastRenderedPageBreak/>
        <w:t>Виды представительства в арбитражном процессе</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Представление и истребование доказательств</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Основания освобождения от доказывания</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Замена ненадлежащего ответчика.</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Понятие обеспечительных мер в арбитражном процессе.</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Понятие и виды судебных расходов</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bCs/>
          <w:sz w:val="20"/>
          <w:szCs w:val="20"/>
        </w:rPr>
      </w:pPr>
      <w:r w:rsidRPr="00357E6F">
        <w:rPr>
          <w:bCs/>
          <w:sz w:val="20"/>
          <w:szCs w:val="20"/>
        </w:rPr>
        <w:t>Отмена обеспечения иска и возмещение убытков, причиненных обеспечением иска.</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bCs/>
          <w:sz w:val="20"/>
          <w:szCs w:val="20"/>
        </w:rPr>
      </w:pPr>
      <w:r w:rsidRPr="00357E6F">
        <w:rPr>
          <w:bCs/>
          <w:sz w:val="20"/>
          <w:szCs w:val="20"/>
        </w:rPr>
        <w:t>Проверка арбитражным судом полномочий лиц, участвующих в деле, их представителей.</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Иные участники арбитражного процесса</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Понятие, элементы и виды исков по экономическим спорам и иным делам, связанным с осуществлением предпринимательской и иной экономической деятельности.</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Комиссионная, комплексная, дополнительная и повторная экспертизы.</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Выплата сумм, причитающихся экспертам, свидетелям и переводчикам.</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Предмет доказывания в арбитражном процессе.</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bCs/>
          <w:sz w:val="20"/>
          <w:szCs w:val="20"/>
        </w:rPr>
      </w:pPr>
      <w:r w:rsidRPr="00357E6F">
        <w:rPr>
          <w:bCs/>
          <w:sz w:val="20"/>
          <w:szCs w:val="20"/>
        </w:rPr>
        <w:t>Особенности групповых исков в арбитражном процессе.</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Предварительные обеспечительные меры.</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Приостановление, восстановление, продление и окончание процессуальных сроков.</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Распределение между лицами, участвующими в деле, судебных расходов.</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Лица, которые не могут быть представителями в арбитражном суде</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bCs/>
          <w:sz w:val="20"/>
          <w:szCs w:val="20"/>
        </w:rPr>
      </w:pPr>
      <w:r w:rsidRPr="00357E6F">
        <w:rPr>
          <w:bCs/>
          <w:sz w:val="20"/>
          <w:szCs w:val="20"/>
        </w:rPr>
        <w:t>Порядок рассмотрения вопроса о наложении судебного штрафа.</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Объяснения лиц, участвующих в деле.</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Понятие судебных представителей</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Понятие и виды процессуальных сроков.</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Замена одной обеспечительной меры другой</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Государственная пошлина.</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Сроки, назначаемые арбитражным судом.</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Отдельные виды доказательств</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Сроки, установленные законом</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Отнесение судебных расходов на лицо, злоупотребляющее своими процессуальными правами.</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Освобождение от уплаты арбитражных расходов</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Судебные извещения в арбитражном процессе.</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Изменение наименования лица, перемена адреса во время производства по делу</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 xml:space="preserve">Участие в деле нескольких истцов и ответчиков </w:t>
      </w:r>
      <w:r w:rsidRPr="00357E6F">
        <w:rPr>
          <w:sz w:val="20"/>
          <w:szCs w:val="20"/>
        </w:rPr>
        <w:t>(процессуальное соучастие).</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Стороны в арбитражном процессе.</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Понятие и виды доказательств</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Возврат государственной пошлины</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Порядок направления арбитражным судом копий судебных актов.</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Основания применения обеспечительных мер.</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bCs/>
          <w:sz w:val="20"/>
          <w:szCs w:val="20"/>
        </w:rPr>
      </w:pPr>
      <w:r w:rsidRPr="00357E6F">
        <w:rPr>
          <w:bCs/>
          <w:sz w:val="20"/>
          <w:szCs w:val="20"/>
        </w:rPr>
        <w:t>Последствия пропуска процессуального срока</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Виды обеспечительных мер.</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Относимость и допустимость доказательств</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Судебные издержки</w:t>
      </w:r>
    </w:p>
    <w:p w:rsidR="00A76440" w:rsidRPr="00357E6F" w:rsidRDefault="00A76440" w:rsidP="00A76440">
      <w:pPr>
        <w:tabs>
          <w:tab w:val="left" w:pos="1080"/>
        </w:tabs>
        <w:spacing w:before="0" w:beforeAutospacing="0" w:after="0" w:afterAutospacing="0"/>
        <w:ind w:firstLine="709"/>
        <w:rPr>
          <w:b/>
          <w:bCs/>
          <w:iCs/>
          <w:sz w:val="20"/>
          <w:szCs w:val="20"/>
        </w:rPr>
      </w:pPr>
    </w:p>
    <w:p w:rsidR="00A76440" w:rsidRPr="00357E6F" w:rsidRDefault="00A76440" w:rsidP="00A76440">
      <w:pPr>
        <w:tabs>
          <w:tab w:val="left" w:pos="1080"/>
        </w:tabs>
        <w:suppressAutoHyphens/>
        <w:spacing w:before="0" w:beforeAutospacing="0" w:after="0" w:afterAutospacing="0"/>
        <w:ind w:firstLine="709"/>
        <w:jc w:val="both"/>
        <w:rPr>
          <w:b/>
          <w:iCs/>
          <w:sz w:val="20"/>
          <w:szCs w:val="20"/>
        </w:rPr>
      </w:pPr>
      <w:r w:rsidRPr="00357E6F">
        <w:rPr>
          <w:b/>
          <w:bCs/>
          <w:iCs/>
          <w:sz w:val="20"/>
          <w:szCs w:val="20"/>
        </w:rPr>
        <w:t xml:space="preserve">Раздел 4  </w:t>
      </w:r>
      <w:r w:rsidRPr="00357E6F">
        <w:rPr>
          <w:b/>
          <w:iCs/>
          <w:sz w:val="20"/>
          <w:szCs w:val="20"/>
        </w:rPr>
        <w:t>«</w:t>
      </w:r>
      <w:r w:rsidRPr="00357E6F">
        <w:rPr>
          <w:b/>
          <w:sz w:val="20"/>
          <w:szCs w:val="20"/>
        </w:rPr>
        <w:t>Производство по отдельным категориям дел в арбитражном процессе</w:t>
      </w:r>
      <w:r w:rsidRPr="00357E6F">
        <w:rPr>
          <w:b/>
          <w:iCs/>
          <w:sz w:val="20"/>
          <w:szCs w:val="20"/>
        </w:rPr>
        <w:t>»</w:t>
      </w:r>
    </w:p>
    <w:p w:rsidR="00A76440" w:rsidRPr="00357E6F" w:rsidRDefault="00A76440" w:rsidP="00A76440">
      <w:pPr>
        <w:tabs>
          <w:tab w:val="left" w:pos="1080"/>
        </w:tabs>
        <w:spacing w:before="0" w:beforeAutospacing="0" w:after="0" w:afterAutospacing="0"/>
        <w:ind w:firstLine="709"/>
        <w:jc w:val="both"/>
        <w:outlineLvl w:val="0"/>
        <w:rPr>
          <w:b/>
          <w:sz w:val="20"/>
          <w:szCs w:val="20"/>
        </w:rPr>
      </w:pPr>
      <w:r w:rsidRPr="00357E6F">
        <w:rPr>
          <w:b/>
          <w:sz w:val="20"/>
          <w:szCs w:val="20"/>
        </w:rPr>
        <w:t>Темы устного доклада</w:t>
      </w:r>
    </w:p>
    <w:p w:rsidR="00A76440" w:rsidRPr="00357E6F" w:rsidRDefault="00A76440" w:rsidP="00A76440">
      <w:pPr>
        <w:numPr>
          <w:ilvl w:val="0"/>
          <w:numId w:val="74"/>
        </w:numPr>
        <w:tabs>
          <w:tab w:val="left" w:pos="720"/>
          <w:tab w:val="left" w:pos="1080"/>
        </w:tabs>
        <w:spacing w:before="0" w:beforeAutospacing="0" w:after="0" w:afterAutospacing="0"/>
        <w:ind w:left="0" w:firstLine="709"/>
        <w:rPr>
          <w:sz w:val="20"/>
          <w:szCs w:val="20"/>
        </w:rPr>
      </w:pPr>
      <w:r w:rsidRPr="00357E6F">
        <w:rPr>
          <w:bCs/>
          <w:sz w:val="20"/>
          <w:szCs w:val="20"/>
        </w:rPr>
        <w:t>Специальные правила рассмотрения и разрешения дел о несостоятельности (банкротстве).</w:t>
      </w:r>
    </w:p>
    <w:p w:rsidR="00A76440" w:rsidRPr="00357E6F" w:rsidRDefault="00A76440" w:rsidP="00A76440">
      <w:pPr>
        <w:numPr>
          <w:ilvl w:val="0"/>
          <w:numId w:val="74"/>
        </w:numPr>
        <w:tabs>
          <w:tab w:val="left" w:pos="720"/>
          <w:tab w:val="left" w:pos="1080"/>
        </w:tabs>
        <w:spacing w:before="0" w:beforeAutospacing="0" w:after="0" w:afterAutospacing="0"/>
        <w:ind w:left="0" w:firstLine="709"/>
        <w:rPr>
          <w:sz w:val="20"/>
          <w:szCs w:val="20"/>
        </w:rPr>
      </w:pPr>
      <w:r w:rsidRPr="00357E6F">
        <w:rPr>
          <w:sz w:val="20"/>
          <w:szCs w:val="20"/>
        </w:rPr>
        <w:t>Право на обращение в арбитражный суд по делам о несостоятельности (банкротстве).</w:t>
      </w:r>
    </w:p>
    <w:p w:rsidR="00A76440" w:rsidRPr="00357E6F" w:rsidRDefault="00A76440" w:rsidP="00A76440">
      <w:pPr>
        <w:numPr>
          <w:ilvl w:val="0"/>
          <w:numId w:val="74"/>
        </w:numPr>
        <w:tabs>
          <w:tab w:val="left" w:pos="720"/>
          <w:tab w:val="left" w:pos="1080"/>
        </w:tabs>
        <w:spacing w:before="0" w:beforeAutospacing="0" w:after="0" w:afterAutospacing="0"/>
        <w:ind w:left="0" w:firstLine="709"/>
        <w:rPr>
          <w:sz w:val="20"/>
          <w:szCs w:val="20"/>
        </w:rPr>
      </w:pPr>
      <w:r w:rsidRPr="00357E6F">
        <w:rPr>
          <w:sz w:val="20"/>
          <w:szCs w:val="20"/>
        </w:rPr>
        <w:t>Оформление и подтверждение полномочий представителя в арбитражном процессе</w:t>
      </w:r>
      <w:r w:rsidRPr="00357E6F">
        <w:rPr>
          <w:bCs/>
          <w:sz w:val="20"/>
          <w:szCs w:val="20"/>
        </w:rPr>
        <w:t xml:space="preserve"> по делам о несостоятельности (банкротстве).</w:t>
      </w:r>
    </w:p>
    <w:p w:rsidR="00A76440" w:rsidRPr="00357E6F" w:rsidRDefault="00A76440" w:rsidP="00A76440">
      <w:pPr>
        <w:numPr>
          <w:ilvl w:val="0"/>
          <w:numId w:val="74"/>
        </w:numPr>
        <w:tabs>
          <w:tab w:val="left" w:pos="720"/>
          <w:tab w:val="left" w:pos="1080"/>
        </w:tabs>
        <w:spacing w:before="0" w:beforeAutospacing="0" w:after="0" w:afterAutospacing="0"/>
        <w:ind w:left="0" w:firstLine="709"/>
        <w:rPr>
          <w:sz w:val="20"/>
          <w:szCs w:val="20"/>
        </w:rPr>
      </w:pPr>
      <w:r w:rsidRPr="00357E6F">
        <w:rPr>
          <w:bCs/>
          <w:sz w:val="20"/>
          <w:szCs w:val="20"/>
        </w:rPr>
        <w:t>Примирение по делам в порядке упрощенного производства.</w:t>
      </w:r>
    </w:p>
    <w:p w:rsidR="00A76440" w:rsidRPr="00357E6F" w:rsidRDefault="00A76440" w:rsidP="00A76440">
      <w:pPr>
        <w:numPr>
          <w:ilvl w:val="0"/>
          <w:numId w:val="74"/>
        </w:numPr>
        <w:tabs>
          <w:tab w:val="left" w:pos="720"/>
          <w:tab w:val="left" w:pos="1080"/>
        </w:tabs>
        <w:spacing w:before="0" w:beforeAutospacing="0" w:after="0" w:afterAutospacing="0"/>
        <w:ind w:left="0" w:firstLine="709"/>
        <w:rPr>
          <w:sz w:val="20"/>
          <w:szCs w:val="20"/>
        </w:rPr>
      </w:pPr>
      <w:r w:rsidRPr="00357E6F">
        <w:rPr>
          <w:bCs/>
          <w:sz w:val="20"/>
          <w:szCs w:val="20"/>
        </w:rPr>
        <w:t xml:space="preserve">Подведомственность и подсудность дел арбитражным судам </w:t>
      </w:r>
      <w:r w:rsidRPr="00357E6F">
        <w:rPr>
          <w:sz w:val="20"/>
          <w:szCs w:val="20"/>
        </w:rPr>
        <w:t>по делам с участием иностранных лиц.</w:t>
      </w:r>
    </w:p>
    <w:p w:rsidR="00A76440" w:rsidRPr="00357E6F" w:rsidRDefault="00A76440" w:rsidP="00A76440">
      <w:pPr>
        <w:numPr>
          <w:ilvl w:val="0"/>
          <w:numId w:val="74"/>
        </w:numPr>
        <w:tabs>
          <w:tab w:val="left" w:pos="720"/>
          <w:tab w:val="left" w:pos="1080"/>
        </w:tabs>
        <w:spacing w:before="0" w:beforeAutospacing="0" w:after="0" w:afterAutospacing="0"/>
        <w:ind w:left="0" w:firstLine="709"/>
        <w:rPr>
          <w:sz w:val="20"/>
          <w:szCs w:val="20"/>
        </w:rPr>
      </w:pPr>
      <w:r w:rsidRPr="00357E6F">
        <w:rPr>
          <w:bCs/>
          <w:sz w:val="20"/>
          <w:szCs w:val="20"/>
        </w:rPr>
        <w:t>Особенности судебного решения по делам о несостоятельности (банкротстве).</w:t>
      </w:r>
    </w:p>
    <w:p w:rsidR="00A76440" w:rsidRPr="00357E6F" w:rsidRDefault="00A76440" w:rsidP="00A76440">
      <w:pPr>
        <w:numPr>
          <w:ilvl w:val="0"/>
          <w:numId w:val="74"/>
        </w:numPr>
        <w:tabs>
          <w:tab w:val="left" w:pos="720"/>
          <w:tab w:val="left" w:pos="1080"/>
        </w:tabs>
        <w:spacing w:before="0" w:beforeAutospacing="0" w:after="0" w:afterAutospacing="0"/>
        <w:ind w:left="0" w:firstLine="709"/>
        <w:rPr>
          <w:bCs/>
          <w:sz w:val="20"/>
          <w:szCs w:val="20"/>
        </w:rPr>
      </w:pPr>
      <w:r w:rsidRPr="00357E6F">
        <w:rPr>
          <w:sz w:val="20"/>
          <w:szCs w:val="20"/>
        </w:rPr>
        <w:t>Дела о выдаче исполнительного листа на принудительное исполнение решения третейского суда.</w:t>
      </w:r>
    </w:p>
    <w:p w:rsidR="00A76440" w:rsidRPr="00357E6F" w:rsidRDefault="00A76440" w:rsidP="00A76440">
      <w:pPr>
        <w:numPr>
          <w:ilvl w:val="0"/>
          <w:numId w:val="74"/>
        </w:numPr>
        <w:tabs>
          <w:tab w:val="left" w:pos="720"/>
          <w:tab w:val="left" w:pos="1080"/>
        </w:tabs>
        <w:spacing w:before="0" w:beforeAutospacing="0" w:after="0" w:afterAutospacing="0"/>
        <w:ind w:left="0" w:firstLine="709"/>
        <w:rPr>
          <w:bCs/>
          <w:sz w:val="20"/>
          <w:szCs w:val="20"/>
        </w:rPr>
      </w:pPr>
      <w:r w:rsidRPr="00357E6F">
        <w:rPr>
          <w:bCs/>
          <w:sz w:val="20"/>
          <w:szCs w:val="20"/>
        </w:rPr>
        <w:t>Особенности судебного решения по делу, рассмотренному в порядке упрощенного производства.</w:t>
      </w:r>
    </w:p>
    <w:p w:rsidR="00A76440" w:rsidRPr="00357E6F" w:rsidRDefault="00A76440" w:rsidP="00A76440">
      <w:pPr>
        <w:numPr>
          <w:ilvl w:val="0"/>
          <w:numId w:val="74"/>
        </w:numPr>
        <w:tabs>
          <w:tab w:val="left" w:pos="720"/>
          <w:tab w:val="left" w:pos="1080"/>
        </w:tabs>
        <w:spacing w:before="0" w:beforeAutospacing="0" w:after="0" w:afterAutospacing="0"/>
        <w:ind w:left="0" w:firstLine="709"/>
        <w:rPr>
          <w:bCs/>
          <w:sz w:val="20"/>
          <w:szCs w:val="20"/>
        </w:rPr>
      </w:pPr>
      <w:r w:rsidRPr="00357E6F">
        <w:rPr>
          <w:bCs/>
          <w:sz w:val="20"/>
          <w:szCs w:val="20"/>
        </w:rPr>
        <w:t>Примирение по делам о несостоятельности (банкротстве).</w:t>
      </w:r>
    </w:p>
    <w:p w:rsidR="00A76440" w:rsidRPr="00357E6F" w:rsidRDefault="00A76440" w:rsidP="00A76440">
      <w:pPr>
        <w:numPr>
          <w:ilvl w:val="0"/>
          <w:numId w:val="74"/>
        </w:numPr>
        <w:tabs>
          <w:tab w:val="left" w:pos="720"/>
          <w:tab w:val="left" w:pos="1080"/>
        </w:tabs>
        <w:spacing w:before="0" w:beforeAutospacing="0" w:after="0" w:afterAutospacing="0"/>
        <w:ind w:left="0" w:firstLine="709"/>
        <w:rPr>
          <w:bCs/>
          <w:sz w:val="20"/>
          <w:szCs w:val="20"/>
        </w:rPr>
      </w:pPr>
      <w:r w:rsidRPr="00357E6F">
        <w:rPr>
          <w:bCs/>
          <w:sz w:val="20"/>
          <w:szCs w:val="20"/>
        </w:rPr>
        <w:t>Решение арбитражного суда по делу об установлении факта, имеющего юридического значение.</w:t>
      </w:r>
    </w:p>
    <w:p w:rsidR="00A76440" w:rsidRPr="00357E6F" w:rsidRDefault="00A76440" w:rsidP="00A76440">
      <w:pPr>
        <w:numPr>
          <w:ilvl w:val="0"/>
          <w:numId w:val="74"/>
        </w:numPr>
        <w:tabs>
          <w:tab w:val="left" w:pos="720"/>
          <w:tab w:val="left" w:pos="1080"/>
        </w:tabs>
        <w:spacing w:before="0" w:beforeAutospacing="0" w:after="0" w:afterAutospacing="0"/>
        <w:ind w:left="0" w:firstLine="709"/>
        <w:rPr>
          <w:sz w:val="20"/>
          <w:szCs w:val="20"/>
        </w:rPr>
      </w:pPr>
      <w:r w:rsidRPr="00357E6F">
        <w:rPr>
          <w:sz w:val="20"/>
          <w:szCs w:val="20"/>
        </w:rPr>
        <w:t xml:space="preserve">Субъектный состав по делам </w:t>
      </w:r>
      <w:r w:rsidRPr="00357E6F">
        <w:rPr>
          <w:bCs/>
          <w:sz w:val="20"/>
          <w:szCs w:val="20"/>
        </w:rPr>
        <w:t>по делам о несостоятельности (банкротстве).</w:t>
      </w:r>
    </w:p>
    <w:p w:rsidR="00A76440" w:rsidRPr="00357E6F" w:rsidRDefault="00A76440" w:rsidP="00A76440">
      <w:pPr>
        <w:pStyle w:val="1c"/>
        <w:numPr>
          <w:ilvl w:val="0"/>
          <w:numId w:val="74"/>
        </w:numPr>
        <w:tabs>
          <w:tab w:val="left" w:pos="720"/>
          <w:tab w:val="left" w:pos="1080"/>
        </w:tabs>
        <w:spacing w:before="0" w:beforeAutospacing="0" w:after="0" w:afterAutospacing="0"/>
        <w:ind w:left="0" w:firstLine="709"/>
        <w:rPr>
          <w:kern w:val="32"/>
          <w:sz w:val="20"/>
        </w:rPr>
      </w:pPr>
      <w:r w:rsidRPr="00357E6F">
        <w:rPr>
          <w:bCs/>
          <w:kern w:val="32"/>
          <w:sz w:val="20"/>
        </w:rPr>
        <w:t>Оформление и подтверждение полномочий представителя в арбитражном процессе</w:t>
      </w:r>
      <w:r w:rsidRPr="00357E6F">
        <w:rPr>
          <w:kern w:val="32"/>
          <w:sz w:val="20"/>
        </w:rPr>
        <w:t xml:space="preserve"> по делам </w:t>
      </w:r>
      <w:r w:rsidRPr="00357E6F">
        <w:rPr>
          <w:bCs/>
          <w:kern w:val="32"/>
          <w:sz w:val="20"/>
        </w:rPr>
        <w:t xml:space="preserve">  </w:t>
      </w:r>
      <w:r w:rsidRPr="00357E6F">
        <w:rPr>
          <w:kern w:val="32"/>
          <w:sz w:val="20"/>
        </w:rPr>
        <w:t>в порядке упрощенного производства.</w:t>
      </w:r>
    </w:p>
    <w:p w:rsidR="00A76440" w:rsidRPr="00357E6F" w:rsidRDefault="00A76440" w:rsidP="00A76440">
      <w:pPr>
        <w:numPr>
          <w:ilvl w:val="0"/>
          <w:numId w:val="74"/>
        </w:numPr>
        <w:tabs>
          <w:tab w:val="left" w:pos="720"/>
          <w:tab w:val="left" w:pos="1080"/>
        </w:tabs>
        <w:spacing w:before="0" w:beforeAutospacing="0" w:after="0" w:afterAutospacing="0"/>
        <w:ind w:left="0" w:firstLine="709"/>
        <w:rPr>
          <w:sz w:val="20"/>
          <w:szCs w:val="20"/>
        </w:rPr>
      </w:pPr>
      <w:r w:rsidRPr="00357E6F">
        <w:rPr>
          <w:sz w:val="20"/>
          <w:szCs w:val="20"/>
        </w:rPr>
        <w:t>Требования к заявлению об отмене решения третейского суда.</w:t>
      </w:r>
    </w:p>
    <w:p w:rsidR="00A76440" w:rsidRPr="00357E6F" w:rsidRDefault="00A76440" w:rsidP="00A76440">
      <w:pPr>
        <w:pStyle w:val="aff7"/>
        <w:numPr>
          <w:ilvl w:val="0"/>
          <w:numId w:val="74"/>
        </w:numPr>
        <w:tabs>
          <w:tab w:val="left" w:pos="720"/>
          <w:tab w:val="left" w:pos="1080"/>
        </w:tabs>
        <w:spacing w:after="0"/>
        <w:ind w:left="0" w:firstLine="709"/>
        <w:rPr>
          <w:sz w:val="20"/>
        </w:rPr>
      </w:pPr>
      <w:r w:rsidRPr="00357E6F">
        <w:rPr>
          <w:sz w:val="20"/>
        </w:rPr>
        <w:t>Рассмотрение дел о защите прав и законных интересов группы лиц.</w:t>
      </w:r>
    </w:p>
    <w:p w:rsidR="00A76440" w:rsidRPr="00357E6F" w:rsidRDefault="00A76440" w:rsidP="00A76440">
      <w:pPr>
        <w:numPr>
          <w:ilvl w:val="0"/>
          <w:numId w:val="74"/>
        </w:numPr>
        <w:tabs>
          <w:tab w:val="left" w:pos="720"/>
          <w:tab w:val="left" w:pos="1080"/>
        </w:tabs>
        <w:spacing w:before="0" w:beforeAutospacing="0" w:after="0" w:afterAutospacing="0"/>
        <w:ind w:left="0" w:firstLine="709"/>
        <w:rPr>
          <w:bCs/>
          <w:sz w:val="20"/>
          <w:szCs w:val="20"/>
        </w:rPr>
      </w:pPr>
      <w:r w:rsidRPr="00357E6F">
        <w:rPr>
          <w:sz w:val="20"/>
          <w:szCs w:val="20"/>
        </w:rPr>
        <w:lastRenderedPageBreak/>
        <w:t>Дела о признании и приведении в исполнение решений иностранных судов иностранных арбитражных решений.</w:t>
      </w:r>
    </w:p>
    <w:p w:rsidR="00A76440" w:rsidRPr="00357E6F" w:rsidRDefault="00A76440" w:rsidP="00A76440">
      <w:pPr>
        <w:numPr>
          <w:ilvl w:val="0"/>
          <w:numId w:val="74"/>
        </w:numPr>
        <w:tabs>
          <w:tab w:val="left" w:pos="720"/>
          <w:tab w:val="left" w:pos="1080"/>
        </w:tabs>
        <w:spacing w:before="0" w:beforeAutospacing="0" w:after="0" w:afterAutospacing="0"/>
        <w:ind w:left="0" w:firstLine="709"/>
        <w:rPr>
          <w:bCs/>
          <w:sz w:val="20"/>
          <w:szCs w:val="20"/>
        </w:rPr>
      </w:pPr>
      <w:r w:rsidRPr="00357E6F">
        <w:rPr>
          <w:bCs/>
          <w:sz w:val="20"/>
          <w:szCs w:val="20"/>
        </w:rPr>
        <w:t>Дела, рассматриваемые в порядке упрощенного производства.</w:t>
      </w:r>
    </w:p>
    <w:p w:rsidR="00A76440" w:rsidRPr="00357E6F" w:rsidRDefault="00A76440" w:rsidP="00A76440">
      <w:pPr>
        <w:pStyle w:val="1c"/>
        <w:numPr>
          <w:ilvl w:val="0"/>
          <w:numId w:val="74"/>
        </w:numPr>
        <w:tabs>
          <w:tab w:val="left" w:pos="720"/>
          <w:tab w:val="left" w:pos="1080"/>
        </w:tabs>
        <w:spacing w:before="0" w:beforeAutospacing="0" w:after="0" w:afterAutospacing="0"/>
        <w:ind w:left="0" w:firstLine="709"/>
        <w:rPr>
          <w:bCs/>
          <w:kern w:val="32"/>
          <w:sz w:val="20"/>
        </w:rPr>
      </w:pPr>
      <w:r w:rsidRPr="00357E6F">
        <w:rPr>
          <w:kern w:val="32"/>
          <w:sz w:val="20"/>
        </w:rPr>
        <w:t>Право на обращение в арбитражным суд по делам о несостоятельности (банкротстве).</w:t>
      </w:r>
    </w:p>
    <w:p w:rsidR="00A76440" w:rsidRPr="00357E6F" w:rsidRDefault="00A76440" w:rsidP="00A76440">
      <w:pPr>
        <w:pStyle w:val="1c"/>
        <w:numPr>
          <w:ilvl w:val="0"/>
          <w:numId w:val="74"/>
        </w:numPr>
        <w:tabs>
          <w:tab w:val="left" w:pos="720"/>
          <w:tab w:val="left" w:pos="1080"/>
        </w:tabs>
        <w:spacing w:before="0" w:beforeAutospacing="0" w:after="0" w:afterAutospacing="0"/>
        <w:ind w:left="0" w:firstLine="709"/>
        <w:rPr>
          <w:bCs/>
          <w:kern w:val="32"/>
          <w:sz w:val="20"/>
        </w:rPr>
      </w:pPr>
      <w:r w:rsidRPr="00357E6F">
        <w:rPr>
          <w:kern w:val="32"/>
          <w:sz w:val="20"/>
        </w:rPr>
        <w:t>Субъективный состав по делам об установлении юридических фактов.</w:t>
      </w:r>
    </w:p>
    <w:p w:rsidR="00A76440" w:rsidRPr="00357E6F" w:rsidRDefault="00A76440" w:rsidP="00A76440">
      <w:pPr>
        <w:numPr>
          <w:ilvl w:val="0"/>
          <w:numId w:val="74"/>
        </w:numPr>
        <w:tabs>
          <w:tab w:val="left" w:pos="720"/>
          <w:tab w:val="left" w:pos="1080"/>
        </w:tabs>
        <w:spacing w:before="0" w:beforeAutospacing="0" w:after="0" w:afterAutospacing="0"/>
        <w:ind w:left="0" w:firstLine="709"/>
        <w:rPr>
          <w:sz w:val="20"/>
          <w:szCs w:val="20"/>
        </w:rPr>
      </w:pPr>
      <w:r w:rsidRPr="00357E6F">
        <w:rPr>
          <w:sz w:val="20"/>
          <w:szCs w:val="20"/>
        </w:rPr>
        <w:t>Иск кредитора о признании должника несостоятельным (банкротом).</w:t>
      </w:r>
    </w:p>
    <w:p w:rsidR="00A76440" w:rsidRPr="00357E6F" w:rsidRDefault="00A76440" w:rsidP="00A76440">
      <w:pPr>
        <w:numPr>
          <w:ilvl w:val="0"/>
          <w:numId w:val="74"/>
        </w:numPr>
        <w:tabs>
          <w:tab w:val="left" w:pos="720"/>
          <w:tab w:val="left" w:pos="1080"/>
        </w:tabs>
        <w:spacing w:before="0" w:beforeAutospacing="0" w:after="0" w:afterAutospacing="0"/>
        <w:ind w:left="0" w:firstLine="709"/>
        <w:rPr>
          <w:sz w:val="20"/>
          <w:szCs w:val="20"/>
        </w:rPr>
      </w:pPr>
      <w:r w:rsidRPr="00357E6F">
        <w:rPr>
          <w:sz w:val="20"/>
          <w:szCs w:val="20"/>
        </w:rPr>
        <w:t>Решение арбитражного суда по делу об установлении фактов, имеющих юридическое значение.</w:t>
      </w:r>
    </w:p>
    <w:p w:rsidR="00A76440" w:rsidRPr="00357E6F" w:rsidRDefault="00A76440" w:rsidP="00A76440">
      <w:pPr>
        <w:numPr>
          <w:ilvl w:val="0"/>
          <w:numId w:val="74"/>
        </w:numPr>
        <w:tabs>
          <w:tab w:val="left" w:pos="720"/>
          <w:tab w:val="left" w:pos="1080"/>
        </w:tabs>
        <w:spacing w:before="0" w:beforeAutospacing="0" w:after="0" w:afterAutospacing="0"/>
        <w:ind w:left="0" w:firstLine="709"/>
        <w:rPr>
          <w:sz w:val="20"/>
          <w:szCs w:val="20"/>
        </w:rPr>
      </w:pPr>
      <w:r w:rsidRPr="00357E6F">
        <w:rPr>
          <w:sz w:val="20"/>
          <w:szCs w:val="20"/>
        </w:rPr>
        <w:t>Рассмотрение дел по корпоративным спорам  .</w:t>
      </w:r>
    </w:p>
    <w:p w:rsidR="00A76440" w:rsidRPr="00357E6F" w:rsidRDefault="00A76440" w:rsidP="00A76440">
      <w:pPr>
        <w:widowControl w:val="0"/>
        <w:numPr>
          <w:ilvl w:val="0"/>
          <w:numId w:val="74"/>
        </w:numPr>
        <w:tabs>
          <w:tab w:val="left" w:pos="720"/>
          <w:tab w:val="left" w:pos="1080"/>
        </w:tabs>
        <w:autoSpaceDE w:val="0"/>
        <w:autoSpaceDN w:val="0"/>
        <w:adjustRightInd w:val="0"/>
        <w:spacing w:before="0" w:beforeAutospacing="0" w:after="0" w:afterAutospacing="0"/>
        <w:ind w:left="0" w:firstLine="709"/>
        <w:rPr>
          <w:bCs/>
          <w:sz w:val="20"/>
          <w:szCs w:val="20"/>
        </w:rPr>
      </w:pPr>
      <w:r w:rsidRPr="00357E6F">
        <w:rPr>
          <w:bCs/>
          <w:sz w:val="20"/>
          <w:szCs w:val="20"/>
        </w:rPr>
        <w:t>Подведомственность и подсудность дел арбитражным судам по делам в порядке упрощенного производства.</w:t>
      </w:r>
    </w:p>
    <w:p w:rsidR="00A76440" w:rsidRPr="00357E6F" w:rsidRDefault="00A76440" w:rsidP="00A76440">
      <w:pPr>
        <w:pStyle w:val="3f2"/>
        <w:numPr>
          <w:ilvl w:val="0"/>
          <w:numId w:val="74"/>
        </w:numPr>
        <w:tabs>
          <w:tab w:val="left" w:pos="720"/>
          <w:tab w:val="left" w:pos="1080"/>
        </w:tabs>
        <w:spacing w:before="0"/>
        <w:ind w:left="0" w:firstLine="709"/>
        <w:rPr>
          <w:rFonts w:ascii="Times New Roman" w:hAnsi="Times New Roman"/>
          <w:b w:val="0"/>
        </w:rPr>
      </w:pPr>
      <w:r w:rsidRPr="00357E6F">
        <w:rPr>
          <w:rFonts w:ascii="Times New Roman" w:hAnsi="Times New Roman"/>
          <w:b w:val="0"/>
        </w:rPr>
        <w:t>Требования к заявлению об установлении фактов, имеющих юридическое значение.</w:t>
      </w:r>
    </w:p>
    <w:p w:rsidR="00A76440" w:rsidRPr="00357E6F" w:rsidRDefault="00A76440" w:rsidP="00A76440">
      <w:pPr>
        <w:numPr>
          <w:ilvl w:val="0"/>
          <w:numId w:val="74"/>
        </w:numPr>
        <w:tabs>
          <w:tab w:val="left" w:pos="720"/>
          <w:tab w:val="left" w:pos="1080"/>
        </w:tabs>
        <w:spacing w:before="0" w:beforeAutospacing="0" w:after="0" w:afterAutospacing="0"/>
        <w:ind w:left="0" w:firstLine="709"/>
        <w:rPr>
          <w:sz w:val="20"/>
          <w:szCs w:val="20"/>
        </w:rPr>
      </w:pPr>
      <w:r w:rsidRPr="00357E6F">
        <w:rPr>
          <w:sz w:val="20"/>
          <w:szCs w:val="20"/>
        </w:rPr>
        <w:t>Производство по делам с участием иностранных лиц.</w:t>
      </w:r>
    </w:p>
    <w:p w:rsidR="00A76440" w:rsidRPr="00357E6F" w:rsidRDefault="00A76440" w:rsidP="00A76440">
      <w:pPr>
        <w:pStyle w:val="1c"/>
        <w:numPr>
          <w:ilvl w:val="0"/>
          <w:numId w:val="74"/>
        </w:numPr>
        <w:tabs>
          <w:tab w:val="left" w:pos="720"/>
          <w:tab w:val="left" w:pos="1080"/>
        </w:tabs>
        <w:spacing w:before="0" w:beforeAutospacing="0" w:after="0" w:afterAutospacing="0"/>
        <w:ind w:left="0" w:firstLine="709"/>
        <w:rPr>
          <w:kern w:val="32"/>
          <w:sz w:val="20"/>
        </w:rPr>
      </w:pPr>
      <w:r w:rsidRPr="00357E6F">
        <w:rPr>
          <w:bCs/>
          <w:kern w:val="32"/>
          <w:sz w:val="20"/>
        </w:rPr>
        <w:t>Дела об оспаривании решений третейских судов и о выдаче исполнительных листов на принудительное исполнение решений третейских судов.</w:t>
      </w:r>
    </w:p>
    <w:p w:rsidR="00A76440" w:rsidRPr="00357E6F" w:rsidRDefault="00A76440" w:rsidP="00A76440">
      <w:pPr>
        <w:pStyle w:val="1c"/>
        <w:numPr>
          <w:ilvl w:val="0"/>
          <w:numId w:val="74"/>
        </w:numPr>
        <w:tabs>
          <w:tab w:val="left" w:pos="720"/>
          <w:tab w:val="left" w:pos="1080"/>
        </w:tabs>
        <w:spacing w:before="0" w:beforeAutospacing="0" w:after="0" w:afterAutospacing="0"/>
        <w:ind w:left="0" w:firstLine="709"/>
        <w:rPr>
          <w:kern w:val="32"/>
          <w:sz w:val="20"/>
        </w:rPr>
      </w:pPr>
      <w:r w:rsidRPr="00357E6F">
        <w:rPr>
          <w:kern w:val="32"/>
          <w:sz w:val="20"/>
        </w:rPr>
        <w:t>Условия рассмотрения дела в порядке упрощённого производства.</w:t>
      </w:r>
    </w:p>
    <w:p w:rsidR="00A76440" w:rsidRPr="00357E6F" w:rsidRDefault="00A76440" w:rsidP="00A76440">
      <w:pPr>
        <w:numPr>
          <w:ilvl w:val="0"/>
          <w:numId w:val="74"/>
        </w:numPr>
        <w:tabs>
          <w:tab w:val="left" w:pos="720"/>
          <w:tab w:val="left" w:pos="1080"/>
        </w:tabs>
        <w:spacing w:before="0" w:beforeAutospacing="0" w:after="0" w:afterAutospacing="0"/>
        <w:ind w:left="0" w:firstLine="709"/>
        <w:rPr>
          <w:sz w:val="20"/>
          <w:szCs w:val="20"/>
        </w:rPr>
      </w:pPr>
      <w:r w:rsidRPr="00357E6F">
        <w:rPr>
          <w:bCs/>
          <w:sz w:val="20"/>
          <w:szCs w:val="20"/>
        </w:rPr>
        <w:t>Понятие и признаки несостоятельности (банкротства) организаций и граждан.</w:t>
      </w:r>
    </w:p>
    <w:p w:rsidR="00A76440" w:rsidRPr="00357E6F" w:rsidRDefault="00A76440" w:rsidP="00A76440">
      <w:pPr>
        <w:numPr>
          <w:ilvl w:val="0"/>
          <w:numId w:val="74"/>
        </w:numPr>
        <w:tabs>
          <w:tab w:val="left" w:pos="720"/>
          <w:tab w:val="left" w:pos="1080"/>
        </w:tabs>
        <w:spacing w:before="0" w:beforeAutospacing="0" w:after="0" w:afterAutospacing="0"/>
        <w:ind w:left="0" w:firstLine="709"/>
        <w:rPr>
          <w:sz w:val="20"/>
          <w:szCs w:val="20"/>
        </w:rPr>
      </w:pPr>
      <w:r w:rsidRPr="00357E6F">
        <w:rPr>
          <w:bCs/>
          <w:sz w:val="20"/>
          <w:szCs w:val="20"/>
        </w:rPr>
        <w:t>Подведомственность и подсудность дел арбитражным судам об установлении фактов, имеющих юридическое значение.</w:t>
      </w:r>
    </w:p>
    <w:p w:rsidR="00A76440" w:rsidRPr="00357E6F" w:rsidRDefault="00A76440" w:rsidP="00A76440">
      <w:pPr>
        <w:numPr>
          <w:ilvl w:val="0"/>
          <w:numId w:val="74"/>
        </w:numPr>
        <w:tabs>
          <w:tab w:val="left" w:pos="720"/>
          <w:tab w:val="left" w:pos="1080"/>
        </w:tabs>
        <w:spacing w:before="0" w:beforeAutospacing="0" w:after="0" w:afterAutospacing="0"/>
        <w:ind w:left="0" w:firstLine="709"/>
        <w:rPr>
          <w:sz w:val="20"/>
          <w:szCs w:val="20"/>
        </w:rPr>
      </w:pPr>
      <w:r w:rsidRPr="00357E6F">
        <w:rPr>
          <w:bCs/>
          <w:sz w:val="20"/>
          <w:szCs w:val="20"/>
        </w:rPr>
        <w:t>Отличие арбитражного судопроизводства от гражданского судопроизводства, специфические условия возбуждения процесса.</w:t>
      </w:r>
    </w:p>
    <w:p w:rsidR="00A76440" w:rsidRPr="00357E6F" w:rsidRDefault="00A76440" w:rsidP="00A76440">
      <w:pPr>
        <w:numPr>
          <w:ilvl w:val="0"/>
          <w:numId w:val="74"/>
        </w:numPr>
        <w:tabs>
          <w:tab w:val="left" w:pos="720"/>
          <w:tab w:val="left" w:pos="1080"/>
        </w:tabs>
        <w:spacing w:before="0" w:beforeAutospacing="0" w:after="0" w:afterAutospacing="0"/>
        <w:ind w:left="0" w:firstLine="709"/>
        <w:rPr>
          <w:sz w:val="20"/>
          <w:szCs w:val="20"/>
        </w:rPr>
      </w:pPr>
      <w:r w:rsidRPr="00357E6F">
        <w:rPr>
          <w:bCs/>
          <w:sz w:val="20"/>
          <w:szCs w:val="20"/>
        </w:rPr>
        <w:t>Понятие юридических фактов, их классификация в сфере экономической и иной предпринимательской деятельности.</w:t>
      </w:r>
    </w:p>
    <w:p w:rsidR="00A76440" w:rsidRPr="00357E6F" w:rsidRDefault="00A76440" w:rsidP="00A76440">
      <w:pPr>
        <w:tabs>
          <w:tab w:val="left" w:pos="1080"/>
        </w:tabs>
        <w:overflowPunct w:val="0"/>
        <w:autoSpaceDE w:val="0"/>
        <w:autoSpaceDN w:val="0"/>
        <w:adjustRightInd w:val="0"/>
        <w:spacing w:before="0" w:beforeAutospacing="0" w:after="0" w:afterAutospacing="0"/>
        <w:ind w:firstLine="709"/>
        <w:rPr>
          <w:sz w:val="20"/>
          <w:szCs w:val="20"/>
        </w:rPr>
      </w:pPr>
    </w:p>
    <w:p w:rsidR="00A76440" w:rsidRPr="00357E6F" w:rsidRDefault="00A76440" w:rsidP="00A76440">
      <w:pPr>
        <w:tabs>
          <w:tab w:val="left" w:pos="1080"/>
        </w:tabs>
        <w:suppressAutoHyphens/>
        <w:spacing w:before="0" w:beforeAutospacing="0" w:after="0" w:afterAutospacing="0"/>
        <w:ind w:firstLine="709"/>
        <w:jc w:val="both"/>
        <w:rPr>
          <w:b/>
          <w:iCs/>
          <w:sz w:val="20"/>
          <w:szCs w:val="20"/>
        </w:rPr>
      </w:pPr>
      <w:r w:rsidRPr="00357E6F">
        <w:rPr>
          <w:b/>
          <w:bCs/>
          <w:iCs/>
          <w:sz w:val="20"/>
          <w:szCs w:val="20"/>
        </w:rPr>
        <w:t xml:space="preserve">Раздел 5 </w:t>
      </w:r>
      <w:r w:rsidRPr="00357E6F">
        <w:rPr>
          <w:b/>
          <w:iCs/>
          <w:sz w:val="20"/>
          <w:szCs w:val="20"/>
        </w:rPr>
        <w:t>«</w:t>
      </w:r>
      <w:r w:rsidRPr="00357E6F">
        <w:rPr>
          <w:b/>
          <w:sz w:val="20"/>
          <w:szCs w:val="20"/>
        </w:rPr>
        <w:t>Производство по пересмотру судебных актов арбитражных судов. Производство в арбитражном суде апелляционной инстанции. Производство в суде кассационной инстанции.</w:t>
      </w:r>
      <w:r w:rsidRPr="00357E6F">
        <w:rPr>
          <w:b/>
          <w:iCs/>
          <w:sz w:val="20"/>
          <w:szCs w:val="20"/>
        </w:rPr>
        <w:t>»</w:t>
      </w:r>
    </w:p>
    <w:p w:rsidR="00A76440" w:rsidRPr="00357E6F" w:rsidRDefault="00A76440" w:rsidP="00A76440">
      <w:pPr>
        <w:tabs>
          <w:tab w:val="left" w:pos="1080"/>
        </w:tabs>
        <w:spacing w:before="0" w:beforeAutospacing="0" w:after="0" w:afterAutospacing="0"/>
        <w:ind w:firstLine="709"/>
        <w:jc w:val="both"/>
        <w:outlineLvl w:val="0"/>
        <w:rPr>
          <w:b/>
          <w:sz w:val="20"/>
          <w:szCs w:val="20"/>
        </w:rPr>
      </w:pPr>
      <w:r w:rsidRPr="00357E6F">
        <w:rPr>
          <w:b/>
          <w:sz w:val="20"/>
          <w:szCs w:val="20"/>
        </w:rPr>
        <w:t>Темы устного доклада</w:t>
      </w:r>
    </w:p>
    <w:p w:rsidR="00A76440" w:rsidRPr="00357E6F" w:rsidRDefault="00A76440" w:rsidP="00A76440">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Право кассационного обжалования, субъекты права кассационного обжалования, объект обжалования.</w:t>
      </w:r>
    </w:p>
    <w:p w:rsidR="00A76440" w:rsidRPr="00357E6F" w:rsidRDefault="00A76440" w:rsidP="00A76440">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Порядок рассмотрения надзорной жалобы или представления прокурора.</w:t>
      </w:r>
    </w:p>
    <w:p w:rsidR="00A76440" w:rsidRPr="00357E6F" w:rsidRDefault="00A76440" w:rsidP="00A76440">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Ответственность за неисполнение судебного акта.</w:t>
      </w:r>
    </w:p>
    <w:p w:rsidR="00A76440" w:rsidRPr="00357E6F" w:rsidRDefault="00A76440" w:rsidP="00A76440">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Полномочия суда кассационной инстанции.</w:t>
      </w:r>
    </w:p>
    <w:p w:rsidR="00A76440" w:rsidRPr="00357E6F" w:rsidRDefault="00A76440" w:rsidP="00A76440">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Апелляционные жалобы на определения арбитражного суда первой инстанции.</w:t>
      </w:r>
    </w:p>
    <w:p w:rsidR="00A76440" w:rsidRPr="00357E6F" w:rsidRDefault="00A76440" w:rsidP="00A76440">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Выдача исполнительного листа, его дубликата, срок предъявления к исполнению.</w:t>
      </w:r>
    </w:p>
    <w:p w:rsidR="00A76440" w:rsidRPr="00357E6F" w:rsidRDefault="00A76440" w:rsidP="00A76440">
      <w:pPr>
        <w:numPr>
          <w:ilvl w:val="0"/>
          <w:numId w:val="75"/>
        </w:numPr>
        <w:tabs>
          <w:tab w:val="left" w:pos="720"/>
          <w:tab w:val="left" w:pos="1080"/>
        </w:tabs>
        <w:spacing w:before="0" w:beforeAutospacing="0" w:after="0" w:afterAutospacing="0"/>
        <w:ind w:left="0" w:firstLine="709"/>
        <w:rPr>
          <w:bCs/>
          <w:sz w:val="20"/>
          <w:szCs w:val="20"/>
        </w:rPr>
      </w:pPr>
      <w:r w:rsidRPr="00357E6F">
        <w:rPr>
          <w:sz w:val="20"/>
          <w:szCs w:val="20"/>
        </w:rPr>
        <w:t>Оформление результатов пересмотра по вновь открывшимся обстоятельствам.</w:t>
      </w:r>
    </w:p>
    <w:p w:rsidR="00A76440" w:rsidRPr="00357E6F" w:rsidRDefault="00A76440" w:rsidP="00A76440">
      <w:pPr>
        <w:numPr>
          <w:ilvl w:val="0"/>
          <w:numId w:val="75"/>
        </w:numPr>
        <w:tabs>
          <w:tab w:val="left" w:pos="720"/>
          <w:tab w:val="left" w:pos="1080"/>
        </w:tabs>
        <w:spacing w:before="0" w:beforeAutospacing="0" w:after="0" w:afterAutospacing="0"/>
        <w:ind w:left="0" w:firstLine="709"/>
        <w:rPr>
          <w:bCs/>
          <w:sz w:val="20"/>
          <w:szCs w:val="20"/>
        </w:rPr>
      </w:pPr>
      <w:r w:rsidRPr="00357E6F">
        <w:rPr>
          <w:sz w:val="20"/>
          <w:szCs w:val="20"/>
        </w:rPr>
        <w:t>Возбуждение процесса по пересмотру судебных актов в порядке надзора.</w:t>
      </w:r>
    </w:p>
    <w:p w:rsidR="00A76440" w:rsidRPr="00357E6F" w:rsidRDefault="00A76440" w:rsidP="00A76440">
      <w:pPr>
        <w:numPr>
          <w:ilvl w:val="0"/>
          <w:numId w:val="75"/>
        </w:numPr>
        <w:tabs>
          <w:tab w:val="left" w:pos="720"/>
          <w:tab w:val="left" w:pos="1080"/>
        </w:tabs>
        <w:spacing w:before="0" w:beforeAutospacing="0" w:after="0" w:afterAutospacing="0"/>
        <w:ind w:left="0" w:firstLine="709"/>
        <w:rPr>
          <w:bCs/>
          <w:sz w:val="20"/>
          <w:szCs w:val="20"/>
        </w:rPr>
      </w:pPr>
      <w:r w:rsidRPr="00357E6F">
        <w:rPr>
          <w:sz w:val="20"/>
          <w:szCs w:val="20"/>
        </w:rPr>
        <w:t>Порядок рассмотрения дела арбитражным судом кассационной инстанции.</w:t>
      </w:r>
    </w:p>
    <w:p w:rsidR="00A76440" w:rsidRPr="00357E6F" w:rsidRDefault="00A76440" w:rsidP="00A76440">
      <w:pPr>
        <w:numPr>
          <w:ilvl w:val="0"/>
          <w:numId w:val="75"/>
        </w:numPr>
        <w:tabs>
          <w:tab w:val="left" w:pos="720"/>
          <w:tab w:val="left" w:pos="1080"/>
        </w:tabs>
        <w:spacing w:before="0" w:beforeAutospacing="0" w:after="0" w:afterAutospacing="0"/>
        <w:ind w:left="0" w:firstLine="709"/>
        <w:rPr>
          <w:bCs/>
          <w:sz w:val="20"/>
          <w:szCs w:val="20"/>
        </w:rPr>
      </w:pPr>
      <w:r w:rsidRPr="00357E6F">
        <w:rPr>
          <w:sz w:val="20"/>
          <w:szCs w:val="20"/>
        </w:rPr>
        <w:t>Производство по апелляционной жалобе.</w:t>
      </w:r>
    </w:p>
    <w:p w:rsidR="00A76440" w:rsidRPr="00357E6F" w:rsidRDefault="00A76440" w:rsidP="00A76440">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Порядок и срок подачи заявления о пересмотре решения, постановления, определения по вновь открывшимся обстоятельствам.</w:t>
      </w:r>
    </w:p>
    <w:p w:rsidR="00A76440" w:rsidRPr="00357E6F" w:rsidRDefault="00A76440" w:rsidP="00A76440">
      <w:pPr>
        <w:pStyle w:val="1c"/>
        <w:numPr>
          <w:ilvl w:val="0"/>
          <w:numId w:val="75"/>
        </w:numPr>
        <w:tabs>
          <w:tab w:val="left" w:pos="720"/>
          <w:tab w:val="left" w:pos="1080"/>
        </w:tabs>
        <w:spacing w:before="0" w:beforeAutospacing="0" w:after="0" w:afterAutospacing="0"/>
        <w:ind w:left="0" w:firstLine="709"/>
        <w:rPr>
          <w:kern w:val="32"/>
          <w:sz w:val="20"/>
        </w:rPr>
      </w:pPr>
      <w:r w:rsidRPr="00357E6F">
        <w:rPr>
          <w:bCs/>
          <w:kern w:val="32"/>
          <w:sz w:val="20"/>
        </w:rPr>
        <w:t>Оспаривание решений и действий (бездействия) пристава-исполнителя.</w:t>
      </w:r>
    </w:p>
    <w:p w:rsidR="00A76440" w:rsidRPr="00357E6F" w:rsidRDefault="00A76440" w:rsidP="00A76440">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Пересмотр в порядке надзора  определений арбитражных судов.</w:t>
      </w:r>
    </w:p>
    <w:p w:rsidR="00A76440" w:rsidRPr="00357E6F" w:rsidRDefault="00A76440" w:rsidP="00A76440">
      <w:pPr>
        <w:pStyle w:val="aff7"/>
        <w:numPr>
          <w:ilvl w:val="0"/>
          <w:numId w:val="75"/>
        </w:numPr>
        <w:tabs>
          <w:tab w:val="left" w:pos="720"/>
          <w:tab w:val="left" w:pos="1080"/>
        </w:tabs>
        <w:spacing w:after="0"/>
        <w:ind w:left="0" w:firstLine="709"/>
        <w:rPr>
          <w:sz w:val="20"/>
        </w:rPr>
      </w:pPr>
      <w:r w:rsidRPr="00357E6F">
        <w:rPr>
          <w:sz w:val="20"/>
        </w:rPr>
        <w:t>Кассационные жалобы на определение арбитражного суда первой и апелляционной инстанции.</w:t>
      </w:r>
    </w:p>
    <w:p w:rsidR="00A76440" w:rsidRPr="00357E6F" w:rsidRDefault="00A76440" w:rsidP="00A76440">
      <w:pPr>
        <w:numPr>
          <w:ilvl w:val="0"/>
          <w:numId w:val="75"/>
        </w:numPr>
        <w:tabs>
          <w:tab w:val="left" w:pos="720"/>
          <w:tab w:val="left" w:pos="1080"/>
        </w:tabs>
        <w:spacing w:before="0" w:beforeAutospacing="0" w:after="0" w:afterAutospacing="0"/>
        <w:ind w:left="0" w:firstLine="709"/>
        <w:rPr>
          <w:bCs/>
          <w:sz w:val="20"/>
          <w:szCs w:val="20"/>
        </w:rPr>
      </w:pPr>
      <w:r w:rsidRPr="00357E6F">
        <w:rPr>
          <w:sz w:val="20"/>
          <w:szCs w:val="20"/>
        </w:rPr>
        <w:t>Постановление суда апелляционной инстанции и его обжалование.</w:t>
      </w:r>
    </w:p>
    <w:p w:rsidR="00A76440" w:rsidRPr="00357E6F" w:rsidRDefault="00A76440" w:rsidP="00A76440">
      <w:pPr>
        <w:numPr>
          <w:ilvl w:val="0"/>
          <w:numId w:val="75"/>
        </w:numPr>
        <w:tabs>
          <w:tab w:val="left" w:pos="720"/>
          <w:tab w:val="left" w:pos="1080"/>
        </w:tabs>
        <w:spacing w:before="0" w:beforeAutospacing="0" w:after="0" w:afterAutospacing="0"/>
        <w:ind w:left="0" w:firstLine="709"/>
        <w:rPr>
          <w:bCs/>
          <w:sz w:val="20"/>
          <w:szCs w:val="20"/>
        </w:rPr>
      </w:pPr>
      <w:r w:rsidRPr="00357E6F">
        <w:rPr>
          <w:sz w:val="20"/>
          <w:szCs w:val="20"/>
        </w:rPr>
        <w:t>Восстановление пропущенного срока для предъявления исполнительного листа к исполнению.</w:t>
      </w:r>
    </w:p>
    <w:p w:rsidR="00A76440" w:rsidRPr="00357E6F" w:rsidRDefault="00A76440" w:rsidP="00A76440">
      <w:pPr>
        <w:pStyle w:val="1c"/>
        <w:numPr>
          <w:ilvl w:val="0"/>
          <w:numId w:val="75"/>
        </w:numPr>
        <w:tabs>
          <w:tab w:val="left" w:pos="720"/>
          <w:tab w:val="left" w:pos="1080"/>
        </w:tabs>
        <w:spacing w:before="0" w:beforeAutospacing="0" w:after="0" w:afterAutospacing="0"/>
        <w:ind w:left="0" w:firstLine="709"/>
        <w:rPr>
          <w:bCs/>
          <w:kern w:val="32"/>
          <w:sz w:val="20"/>
        </w:rPr>
      </w:pPr>
      <w:r w:rsidRPr="00357E6F">
        <w:rPr>
          <w:bCs/>
          <w:kern w:val="32"/>
          <w:sz w:val="20"/>
        </w:rPr>
        <w:t>Понятие и основание пересмотра судебного акта по вновь открывшимся обстоятельствам.</w:t>
      </w:r>
    </w:p>
    <w:p w:rsidR="00A76440" w:rsidRPr="00357E6F" w:rsidRDefault="00A76440" w:rsidP="00A76440">
      <w:pPr>
        <w:pStyle w:val="1c"/>
        <w:numPr>
          <w:ilvl w:val="0"/>
          <w:numId w:val="75"/>
        </w:numPr>
        <w:tabs>
          <w:tab w:val="left" w:pos="720"/>
          <w:tab w:val="left" w:pos="1080"/>
        </w:tabs>
        <w:spacing w:before="0" w:beforeAutospacing="0" w:after="0" w:afterAutospacing="0"/>
        <w:ind w:left="0" w:firstLine="709"/>
        <w:rPr>
          <w:bCs/>
          <w:kern w:val="32"/>
          <w:sz w:val="20"/>
        </w:rPr>
      </w:pPr>
      <w:r w:rsidRPr="00357E6F">
        <w:rPr>
          <w:bCs/>
          <w:kern w:val="32"/>
          <w:sz w:val="20"/>
        </w:rPr>
        <w:t>Полномочия Президиума Высшего Арбитражного Суда Российской Федерации по пересмотру актов в порядке надзора.</w:t>
      </w:r>
    </w:p>
    <w:p w:rsidR="00A76440" w:rsidRPr="00357E6F" w:rsidRDefault="00A76440" w:rsidP="00A76440">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Основание к отмене (изменению) решения или постановления арбитражного суда судом кассационной инстанции.</w:t>
      </w:r>
    </w:p>
    <w:p w:rsidR="00A76440" w:rsidRPr="00357E6F" w:rsidRDefault="00A76440" w:rsidP="00A76440">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Пределы рассмотрения дела арбитражным судом и его полномочия в апелляционной инстанции.</w:t>
      </w:r>
    </w:p>
    <w:p w:rsidR="00A76440" w:rsidRPr="00357E6F" w:rsidRDefault="00A76440" w:rsidP="00A76440">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Поворот исполнения судебного акта и разрешение вопроса о повороте исполнения.</w:t>
      </w:r>
    </w:p>
    <w:p w:rsidR="00A76440" w:rsidRPr="00357E6F" w:rsidRDefault="00A76440" w:rsidP="00A76440">
      <w:pPr>
        <w:widowControl w:val="0"/>
        <w:numPr>
          <w:ilvl w:val="0"/>
          <w:numId w:val="75"/>
        </w:numPr>
        <w:tabs>
          <w:tab w:val="left" w:pos="720"/>
          <w:tab w:val="left" w:pos="1080"/>
        </w:tabs>
        <w:autoSpaceDE w:val="0"/>
        <w:autoSpaceDN w:val="0"/>
        <w:adjustRightInd w:val="0"/>
        <w:spacing w:before="0" w:beforeAutospacing="0" w:after="0" w:afterAutospacing="0"/>
        <w:ind w:left="0" w:firstLine="709"/>
        <w:rPr>
          <w:bCs/>
          <w:sz w:val="20"/>
          <w:szCs w:val="20"/>
        </w:rPr>
      </w:pPr>
      <w:r w:rsidRPr="00357E6F">
        <w:rPr>
          <w:sz w:val="20"/>
          <w:szCs w:val="20"/>
        </w:rPr>
        <w:t>Судебные акты, принимаемые арбитражным судом по результатам рассмотрения дела по вновь открывшимся обстоятельствам.</w:t>
      </w:r>
    </w:p>
    <w:p w:rsidR="00A76440" w:rsidRPr="00357E6F" w:rsidRDefault="00A76440" w:rsidP="00A76440">
      <w:pPr>
        <w:pStyle w:val="3f2"/>
        <w:numPr>
          <w:ilvl w:val="0"/>
          <w:numId w:val="75"/>
        </w:numPr>
        <w:tabs>
          <w:tab w:val="left" w:pos="720"/>
          <w:tab w:val="left" w:pos="1080"/>
        </w:tabs>
        <w:spacing w:before="0"/>
        <w:ind w:left="0" w:firstLine="709"/>
        <w:rPr>
          <w:rFonts w:ascii="Times New Roman" w:hAnsi="Times New Roman"/>
          <w:b w:val="0"/>
        </w:rPr>
      </w:pPr>
      <w:r w:rsidRPr="00357E6F">
        <w:rPr>
          <w:rFonts w:ascii="Times New Roman" w:hAnsi="Times New Roman"/>
          <w:b w:val="0"/>
        </w:rPr>
        <w:t>Порядок принятия постановления Президиума Высшего Арбитражного Суда Российской Федерации и обязательность его указаний для арбитражного суда, вновь рассматривающего дело.</w:t>
      </w:r>
    </w:p>
    <w:p w:rsidR="00A76440" w:rsidRPr="00357E6F" w:rsidRDefault="00A76440" w:rsidP="00A76440">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Арбитражные суды, проверяющие законность решений в кассационной инстанции.</w:t>
      </w:r>
    </w:p>
    <w:p w:rsidR="00A76440" w:rsidRPr="00357E6F" w:rsidRDefault="00A76440" w:rsidP="00A76440">
      <w:pPr>
        <w:pStyle w:val="1c"/>
        <w:numPr>
          <w:ilvl w:val="0"/>
          <w:numId w:val="75"/>
        </w:numPr>
        <w:tabs>
          <w:tab w:val="left" w:pos="720"/>
          <w:tab w:val="left" w:pos="1080"/>
        </w:tabs>
        <w:spacing w:before="0" w:beforeAutospacing="0" w:after="0" w:afterAutospacing="0"/>
        <w:ind w:left="0" w:firstLine="709"/>
        <w:rPr>
          <w:kern w:val="32"/>
          <w:sz w:val="20"/>
        </w:rPr>
      </w:pPr>
      <w:r w:rsidRPr="00357E6F">
        <w:rPr>
          <w:bCs/>
          <w:kern w:val="32"/>
          <w:sz w:val="20"/>
        </w:rPr>
        <w:t>Срок, порядок подачи, содержание апелляционной жалобы.</w:t>
      </w:r>
    </w:p>
    <w:p w:rsidR="00A76440" w:rsidRPr="00357E6F" w:rsidRDefault="00A76440" w:rsidP="00A76440">
      <w:pPr>
        <w:pStyle w:val="1c"/>
        <w:numPr>
          <w:ilvl w:val="0"/>
          <w:numId w:val="75"/>
        </w:numPr>
        <w:tabs>
          <w:tab w:val="left" w:pos="720"/>
          <w:tab w:val="left" w:pos="1080"/>
        </w:tabs>
        <w:spacing w:before="0" w:beforeAutospacing="0" w:after="0" w:afterAutospacing="0"/>
        <w:ind w:left="0" w:firstLine="709"/>
        <w:rPr>
          <w:kern w:val="32"/>
          <w:sz w:val="20"/>
        </w:rPr>
      </w:pPr>
      <w:r w:rsidRPr="00357E6F">
        <w:rPr>
          <w:bCs/>
          <w:kern w:val="32"/>
          <w:sz w:val="20"/>
        </w:rPr>
        <w:t>Арбитражные суды, осуществляющие пересмотр актов по вновь открывшимся обстоятельствам.</w:t>
      </w:r>
    </w:p>
    <w:p w:rsidR="00A76440" w:rsidRPr="00357E6F" w:rsidRDefault="00A76440" w:rsidP="00A76440">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Пересмотр актов арбитражных судов в порядке надзора.</w:t>
      </w:r>
    </w:p>
    <w:p w:rsidR="00A76440" w:rsidRPr="00357E6F" w:rsidRDefault="00A76440" w:rsidP="00A76440">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Процессуальные действия, связанные с поданной кассационной жалобой.</w:t>
      </w:r>
    </w:p>
    <w:p w:rsidR="00A76440" w:rsidRPr="00357E6F" w:rsidRDefault="00A76440" w:rsidP="00A76440">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Право апелляционного обжалования и его субъекты.</w:t>
      </w:r>
    </w:p>
    <w:p w:rsidR="00A76440" w:rsidRPr="00357E6F" w:rsidRDefault="00A76440" w:rsidP="00A76440">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Порядок исполнения судебных актов арбитражных судов.</w:t>
      </w:r>
    </w:p>
    <w:p w:rsidR="00A76440" w:rsidRPr="00357E6F" w:rsidRDefault="00A76440" w:rsidP="00A76440">
      <w:pPr>
        <w:tabs>
          <w:tab w:val="left" w:pos="1080"/>
        </w:tabs>
        <w:spacing w:before="0" w:beforeAutospacing="0" w:after="0" w:afterAutospacing="0"/>
        <w:ind w:firstLine="709"/>
        <w:jc w:val="both"/>
        <w:rPr>
          <w:sz w:val="20"/>
          <w:szCs w:val="20"/>
        </w:rPr>
      </w:pPr>
    </w:p>
    <w:p w:rsidR="00A76440" w:rsidRPr="00357E6F" w:rsidRDefault="00A76440" w:rsidP="00A76440">
      <w:pPr>
        <w:tabs>
          <w:tab w:val="left" w:pos="1080"/>
        </w:tabs>
        <w:spacing w:before="0" w:beforeAutospacing="0" w:after="0" w:afterAutospacing="0"/>
        <w:ind w:firstLine="709"/>
        <w:jc w:val="both"/>
        <w:outlineLvl w:val="0"/>
        <w:rPr>
          <w:b/>
          <w:iCs/>
          <w:sz w:val="20"/>
          <w:szCs w:val="20"/>
        </w:rPr>
      </w:pPr>
      <w:r w:rsidRPr="00357E6F">
        <w:rPr>
          <w:b/>
          <w:iCs/>
          <w:sz w:val="20"/>
          <w:szCs w:val="20"/>
        </w:rPr>
        <w:lastRenderedPageBreak/>
        <w:t xml:space="preserve">Методические указания для обучающихся по подготовке к </w:t>
      </w:r>
      <w:proofErr w:type="spellStart"/>
      <w:r w:rsidRPr="00357E6F">
        <w:rPr>
          <w:b/>
          <w:iCs/>
          <w:sz w:val="20"/>
          <w:szCs w:val="20"/>
        </w:rPr>
        <w:t>вебинарам</w:t>
      </w:r>
      <w:proofErr w:type="spellEnd"/>
      <w:r w:rsidRPr="00357E6F">
        <w:rPr>
          <w:b/>
          <w:iCs/>
          <w:sz w:val="20"/>
          <w:szCs w:val="20"/>
        </w:rPr>
        <w:t xml:space="preserve"> и тренингам (деловая игра)</w:t>
      </w:r>
    </w:p>
    <w:p w:rsidR="00A76440" w:rsidRPr="00357E6F" w:rsidRDefault="00A76440" w:rsidP="00A76440">
      <w:pPr>
        <w:tabs>
          <w:tab w:val="left" w:pos="1080"/>
        </w:tabs>
        <w:spacing w:before="0" w:beforeAutospacing="0" w:after="0" w:afterAutospacing="0"/>
        <w:ind w:firstLine="709"/>
        <w:jc w:val="both"/>
        <w:rPr>
          <w:sz w:val="20"/>
          <w:szCs w:val="20"/>
        </w:rPr>
      </w:pPr>
      <w:r w:rsidRPr="00357E6F">
        <w:rPr>
          <w:sz w:val="20"/>
          <w:szCs w:val="20"/>
        </w:rPr>
        <w:t>В процессе изучения Раздела 5</w:t>
      </w:r>
      <w:r w:rsidRPr="00357E6F">
        <w:rPr>
          <w:b/>
          <w:sz w:val="20"/>
          <w:szCs w:val="20"/>
        </w:rPr>
        <w:t xml:space="preserve"> </w:t>
      </w:r>
      <w:r w:rsidRPr="00357E6F">
        <w:rPr>
          <w:sz w:val="20"/>
          <w:szCs w:val="20"/>
        </w:rPr>
        <w:t>«Пересмотр судебных актов в арбитражном судопроизводстве»</w:t>
      </w:r>
      <w:r w:rsidRPr="00357E6F">
        <w:rPr>
          <w:i/>
          <w:sz w:val="20"/>
          <w:szCs w:val="20"/>
        </w:rPr>
        <w:t xml:space="preserve"> </w:t>
      </w:r>
      <w:r w:rsidRPr="00357E6F">
        <w:rPr>
          <w:sz w:val="20"/>
          <w:szCs w:val="20"/>
        </w:rPr>
        <w:t>обучающиеся должны будут принять участие в деловой игре «Составление жалоб».</w:t>
      </w:r>
    </w:p>
    <w:p w:rsidR="00A76440" w:rsidRPr="00357E6F" w:rsidRDefault="00A76440" w:rsidP="00A76440">
      <w:pPr>
        <w:tabs>
          <w:tab w:val="left" w:pos="1080"/>
        </w:tabs>
        <w:spacing w:before="0" w:beforeAutospacing="0" w:after="0" w:afterAutospacing="0"/>
        <w:ind w:firstLine="709"/>
        <w:jc w:val="both"/>
        <w:rPr>
          <w:b/>
          <w:sz w:val="20"/>
          <w:szCs w:val="20"/>
        </w:rPr>
      </w:pPr>
    </w:p>
    <w:p w:rsidR="00A76440" w:rsidRPr="00357E6F" w:rsidRDefault="00A76440" w:rsidP="00A76440">
      <w:pPr>
        <w:tabs>
          <w:tab w:val="left" w:pos="1080"/>
        </w:tabs>
        <w:spacing w:before="0" w:beforeAutospacing="0" w:after="0" w:afterAutospacing="0"/>
        <w:ind w:firstLine="709"/>
        <w:jc w:val="both"/>
        <w:rPr>
          <w:b/>
          <w:sz w:val="20"/>
          <w:szCs w:val="20"/>
        </w:rPr>
      </w:pPr>
      <w:r w:rsidRPr="00357E6F">
        <w:rPr>
          <w:b/>
          <w:sz w:val="20"/>
          <w:szCs w:val="20"/>
        </w:rPr>
        <w:t xml:space="preserve">Деловая игра  «Составление жалоб» по четвертой теме (разделу) </w:t>
      </w:r>
    </w:p>
    <w:p w:rsidR="00A76440" w:rsidRPr="00357E6F" w:rsidRDefault="00A76440" w:rsidP="00A76440">
      <w:pPr>
        <w:tabs>
          <w:tab w:val="left" w:pos="1080"/>
        </w:tabs>
        <w:spacing w:before="0" w:beforeAutospacing="0" w:after="0" w:afterAutospacing="0"/>
        <w:ind w:firstLine="709"/>
        <w:contextualSpacing/>
        <w:jc w:val="both"/>
        <w:rPr>
          <w:b/>
          <w:sz w:val="20"/>
          <w:szCs w:val="20"/>
        </w:rPr>
      </w:pPr>
      <w:r w:rsidRPr="00357E6F">
        <w:rPr>
          <w:sz w:val="20"/>
          <w:szCs w:val="20"/>
        </w:rPr>
        <w:t xml:space="preserve">На занятие в качестве жюри приглашены специалисты баз практики (практикующие юристы, руководители учреждений и директора фирм, выпускники </w:t>
      </w:r>
      <w:proofErr w:type="spellStart"/>
      <w:r w:rsidRPr="00357E6F">
        <w:rPr>
          <w:sz w:val="20"/>
          <w:szCs w:val="20"/>
        </w:rPr>
        <w:t>ввсших</w:t>
      </w:r>
      <w:proofErr w:type="spellEnd"/>
      <w:r w:rsidRPr="00357E6F">
        <w:rPr>
          <w:sz w:val="20"/>
          <w:szCs w:val="20"/>
        </w:rPr>
        <w:t xml:space="preserve"> образовательных </w:t>
      </w:r>
      <w:proofErr w:type="spellStart"/>
      <w:r w:rsidRPr="00357E6F">
        <w:rPr>
          <w:sz w:val="20"/>
          <w:szCs w:val="20"/>
        </w:rPr>
        <w:t>органгизаций</w:t>
      </w:r>
      <w:proofErr w:type="spellEnd"/>
      <w:r w:rsidRPr="00357E6F">
        <w:rPr>
          <w:sz w:val="20"/>
          <w:szCs w:val="20"/>
        </w:rPr>
        <w:t>, работающие по специальности.</w:t>
      </w:r>
    </w:p>
    <w:p w:rsidR="00A76440" w:rsidRPr="00357E6F" w:rsidRDefault="00A76440" w:rsidP="00A76440">
      <w:pPr>
        <w:tabs>
          <w:tab w:val="left" w:pos="1080"/>
        </w:tabs>
        <w:spacing w:before="0" w:beforeAutospacing="0" w:after="0" w:afterAutospacing="0"/>
        <w:ind w:firstLine="709"/>
        <w:contextualSpacing/>
        <w:rPr>
          <w:b/>
          <w:sz w:val="20"/>
          <w:szCs w:val="20"/>
        </w:rPr>
      </w:pPr>
      <w:r w:rsidRPr="00357E6F">
        <w:rPr>
          <w:sz w:val="20"/>
          <w:szCs w:val="20"/>
        </w:rPr>
        <w:t>Деловая игра</w:t>
      </w:r>
      <w:r w:rsidRPr="00357E6F">
        <w:rPr>
          <w:b/>
          <w:sz w:val="20"/>
          <w:szCs w:val="20"/>
        </w:rPr>
        <w:t xml:space="preserve"> </w:t>
      </w:r>
      <w:r w:rsidRPr="00357E6F">
        <w:rPr>
          <w:sz w:val="20"/>
          <w:szCs w:val="20"/>
        </w:rPr>
        <w:t>проводится с использованием метода анализа конкретных ситуаций.</w:t>
      </w:r>
    </w:p>
    <w:p w:rsidR="00A76440" w:rsidRPr="00357E6F" w:rsidRDefault="00A76440" w:rsidP="00A76440">
      <w:pPr>
        <w:tabs>
          <w:tab w:val="left" w:pos="1080"/>
        </w:tabs>
        <w:spacing w:before="0" w:beforeAutospacing="0" w:after="0" w:afterAutospacing="0"/>
        <w:ind w:firstLine="709"/>
        <w:contextualSpacing/>
        <w:jc w:val="both"/>
        <w:rPr>
          <w:b/>
          <w:sz w:val="20"/>
          <w:szCs w:val="20"/>
        </w:rPr>
      </w:pPr>
      <w:r w:rsidRPr="00357E6F">
        <w:rPr>
          <w:sz w:val="20"/>
          <w:szCs w:val="20"/>
        </w:rPr>
        <w:t>После того как обучающиеся будут разделены на игровые группы по 3-4 человека, каждой группе необходимо выдать одинаковые задания, предусматривающие анализ конкретных ситуаций. На анализ конкретной ситуации и принятие решения отводится, в зависимости от задания, 5-10 минут. Затем жюри организует обсуждение версий анализа. После обсуждения жюри подводит итоги.</w:t>
      </w:r>
    </w:p>
    <w:p w:rsidR="00A76440" w:rsidRPr="00357E6F" w:rsidRDefault="00A76440" w:rsidP="00A76440">
      <w:pPr>
        <w:shd w:val="clear" w:color="auto" w:fill="FFFFFF"/>
        <w:tabs>
          <w:tab w:val="left" w:pos="1080"/>
        </w:tabs>
        <w:autoSpaceDE w:val="0"/>
        <w:autoSpaceDN w:val="0"/>
        <w:adjustRightInd w:val="0"/>
        <w:spacing w:before="0" w:beforeAutospacing="0" w:after="0" w:afterAutospacing="0"/>
        <w:ind w:firstLine="720"/>
        <w:jc w:val="both"/>
        <w:rPr>
          <w:b/>
          <w:sz w:val="20"/>
          <w:szCs w:val="20"/>
        </w:rPr>
      </w:pPr>
    </w:p>
    <w:p w:rsidR="00A76440" w:rsidRPr="00357E6F" w:rsidRDefault="00A76440" w:rsidP="00A76440">
      <w:pPr>
        <w:shd w:val="clear" w:color="auto" w:fill="FFFFFF"/>
        <w:tabs>
          <w:tab w:val="left" w:pos="1080"/>
        </w:tabs>
        <w:autoSpaceDE w:val="0"/>
        <w:autoSpaceDN w:val="0"/>
        <w:adjustRightInd w:val="0"/>
        <w:spacing w:before="0" w:beforeAutospacing="0" w:after="0" w:afterAutospacing="0"/>
        <w:ind w:firstLine="720"/>
        <w:jc w:val="both"/>
        <w:rPr>
          <w:sz w:val="20"/>
          <w:szCs w:val="20"/>
        </w:rPr>
      </w:pPr>
      <w:r w:rsidRPr="00357E6F">
        <w:rPr>
          <w:b/>
          <w:sz w:val="20"/>
          <w:szCs w:val="20"/>
        </w:rPr>
        <w:t>Ситуация 1.</w:t>
      </w:r>
      <w:r w:rsidRPr="00357E6F">
        <w:rPr>
          <w:sz w:val="20"/>
          <w:szCs w:val="20"/>
        </w:rPr>
        <w:t xml:space="preserve"> Составьте апелляционную жалобу </w:t>
      </w:r>
    </w:p>
    <w:p w:rsidR="00A76440" w:rsidRPr="00357E6F" w:rsidRDefault="00A76440" w:rsidP="00A76440">
      <w:pPr>
        <w:tabs>
          <w:tab w:val="left" w:pos="1080"/>
        </w:tabs>
        <w:spacing w:before="0" w:beforeAutospacing="0" w:after="0" w:afterAutospacing="0"/>
        <w:ind w:firstLine="720"/>
        <w:jc w:val="both"/>
        <w:rPr>
          <w:b/>
          <w:sz w:val="20"/>
          <w:szCs w:val="20"/>
        </w:rPr>
      </w:pPr>
      <w:r w:rsidRPr="00357E6F">
        <w:rPr>
          <w:b/>
          <w:sz w:val="20"/>
          <w:szCs w:val="20"/>
        </w:rPr>
        <w:t>Данные для выполнения задания</w:t>
      </w:r>
    </w:p>
    <w:p w:rsidR="00A76440" w:rsidRPr="00357E6F" w:rsidRDefault="00A76440" w:rsidP="00A76440">
      <w:pPr>
        <w:tabs>
          <w:tab w:val="left" w:pos="1080"/>
        </w:tabs>
        <w:autoSpaceDE w:val="0"/>
        <w:autoSpaceDN w:val="0"/>
        <w:adjustRightInd w:val="0"/>
        <w:spacing w:before="0" w:beforeAutospacing="0" w:after="0" w:afterAutospacing="0"/>
        <w:ind w:firstLine="720"/>
        <w:jc w:val="both"/>
        <w:rPr>
          <w:sz w:val="20"/>
          <w:szCs w:val="20"/>
          <w:lang w:eastAsia="en-US"/>
        </w:rPr>
      </w:pPr>
      <w:r w:rsidRPr="00357E6F">
        <w:rPr>
          <w:sz w:val="20"/>
          <w:szCs w:val="20"/>
          <w:lang w:eastAsia="en-US"/>
        </w:rPr>
        <w:t>Между ООО "</w:t>
      </w:r>
      <w:proofErr w:type="spellStart"/>
      <w:r w:rsidRPr="00357E6F">
        <w:rPr>
          <w:sz w:val="20"/>
          <w:szCs w:val="20"/>
          <w:lang w:eastAsia="en-US"/>
        </w:rPr>
        <w:t>Финанс</w:t>
      </w:r>
      <w:proofErr w:type="spellEnd"/>
      <w:r w:rsidRPr="00357E6F">
        <w:rPr>
          <w:sz w:val="20"/>
          <w:szCs w:val="20"/>
          <w:lang w:eastAsia="en-US"/>
        </w:rPr>
        <w:t xml:space="preserve"> Сервис" (лизингодателем) и  ООО "АТР-Холдинг" (лизингополучателем) заключен договор лизинга оборудования (станка). Оборудование было приобретено  ООО "</w:t>
      </w:r>
      <w:proofErr w:type="spellStart"/>
      <w:r w:rsidRPr="00357E6F">
        <w:rPr>
          <w:sz w:val="20"/>
          <w:szCs w:val="20"/>
          <w:lang w:eastAsia="en-US"/>
        </w:rPr>
        <w:t>Финанс</w:t>
      </w:r>
      <w:proofErr w:type="spellEnd"/>
      <w:r w:rsidRPr="00357E6F">
        <w:rPr>
          <w:sz w:val="20"/>
          <w:szCs w:val="20"/>
          <w:lang w:eastAsia="en-US"/>
        </w:rPr>
        <w:t xml:space="preserve"> Сервис" у ООО "</w:t>
      </w:r>
      <w:proofErr w:type="spellStart"/>
      <w:r w:rsidRPr="00357E6F">
        <w:rPr>
          <w:sz w:val="20"/>
          <w:szCs w:val="20"/>
          <w:lang w:eastAsia="en-US"/>
        </w:rPr>
        <w:t>Техрезерв</w:t>
      </w:r>
      <w:proofErr w:type="spellEnd"/>
      <w:r w:rsidRPr="00357E6F">
        <w:rPr>
          <w:sz w:val="20"/>
          <w:szCs w:val="20"/>
          <w:lang w:eastAsia="en-US"/>
        </w:rPr>
        <w:t>-С" (продавца) по договору купли – продажи для передачи в лизинг.</w:t>
      </w:r>
    </w:p>
    <w:p w:rsidR="00A76440" w:rsidRPr="00357E6F" w:rsidRDefault="00A76440" w:rsidP="00A76440">
      <w:pPr>
        <w:widowControl w:val="0"/>
        <w:tabs>
          <w:tab w:val="left" w:pos="1080"/>
        </w:tabs>
        <w:autoSpaceDE w:val="0"/>
        <w:autoSpaceDN w:val="0"/>
        <w:adjustRightInd w:val="0"/>
        <w:spacing w:before="0" w:beforeAutospacing="0" w:after="0" w:afterAutospacing="0"/>
        <w:ind w:firstLine="720"/>
        <w:jc w:val="both"/>
        <w:rPr>
          <w:sz w:val="20"/>
          <w:szCs w:val="20"/>
          <w:lang w:eastAsia="en-US"/>
        </w:rPr>
      </w:pPr>
      <w:r w:rsidRPr="00357E6F">
        <w:rPr>
          <w:sz w:val="20"/>
          <w:szCs w:val="20"/>
          <w:lang w:eastAsia="en-US"/>
        </w:rPr>
        <w:t>Пунктом 3.1 договора купли-продажи и подпунктом 5.2.1 договора лизинга предусмотрено, что лизингополучатель вправе предъявлять претензии и требования, вытекающие из договора купли-продажи, непосредственно продавцу, то есть обществу "</w:t>
      </w:r>
      <w:proofErr w:type="spellStart"/>
      <w:r w:rsidRPr="00357E6F">
        <w:rPr>
          <w:sz w:val="20"/>
          <w:szCs w:val="20"/>
          <w:lang w:eastAsia="en-US"/>
        </w:rPr>
        <w:t>Техрезерв</w:t>
      </w:r>
      <w:proofErr w:type="spellEnd"/>
      <w:r w:rsidRPr="00357E6F">
        <w:rPr>
          <w:sz w:val="20"/>
          <w:szCs w:val="20"/>
          <w:lang w:eastAsia="en-US"/>
        </w:rPr>
        <w:t>-С".</w:t>
      </w:r>
    </w:p>
    <w:p w:rsidR="00A76440" w:rsidRPr="00357E6F" w:rsidRDefault="00A76440" w:rsidP="00A76440">
      <w:pPr>
        <w:tabs>
          <w:tab w:val="left" w:pos="1080"/>
        </w:tabs>
        <w:autoSpaceDE w:val="0"/>
        <w:autoSpaceDN w:val="0"/>
        <w:adjustRightInd w:val="0"/>
        <w:spacing w:before="0" w:beforeAutospacing="0" w:after="0" w:afterAutospacing="0"/>
        <w:ind w:firstLine="720"/>
        <w:jc w:val="both"/>
        <w:rPr>
          <w:sz w:val="20"/>
          <w:szCs w:val="20"/>
          <w:lang w:eastAsia="en-US"/>
        </w:rPr>
      </w:pPr>
      <w:r w:rsidRPr="00357E6F">
        <w:rPr>
          <w:sz w:val="20"/>
          <w:szCs w:val="20"/>
          <w:lang w:eastAsia="en-US"/>
        </w:rPr>
        <w:t>Поставка оборудования оказалась некачественной,  и оборудование не могло быть использовано по назначению в течение 13 месяцев. От гарантийного ремонта продавец отказался, ремонт был произведен лизингополучателем за свой счет.</w:t>
      </w:r>
    </w:p>
    <w:p w:rsidR="00A76440" w:rsidRPr="00357E6F" w:rsidRDefault="00A76440" w:rsidP="00A76440">
      <w:pPr>
        <w:tabs>
          <w:tab w:val="left" w:pos="1080"/>
        </w:tabs>
        <w:autoSpaceDE w:val="0"/>
        <w:autoSpaceDN w:val="0"/>
        <w:adjustRightInd w:val="0"/>
        <w:spacing w:before="0" w:beforeAutospacing="0" w:after="0" w:afterAutospacing="0"/>
        <w:ind w:firstLine="720"/>
        <w:jc w:val="both"/>
        <w:rPr>
          <w:sz w:val="20"/>
          <w:szCs w:val="20"/>
          <w:lang w:eastAsia="en-US"/>
        </w:rPr>
      </w:pPr>
      <w:r w:rsidRPr="00357E6F">
        <w:rPr>
          <w:sz w:val="20"/>
          <w:szCs w:val="20"/>
          <w:lang w:eastAsia="en-US"/>
        </w:rPr>
        <w:t>Лизингополучателем понесены убытки в размере 1 120 403 рублей 99 копеек (лизинговые платежи – арендная плата за 13 месяцев), 7800 рублей (затраты на проведение диагностики оборудования), 158 710 рублей (затраты на ремонт оборудования), 7978 рублей 96 копеек                 (судебные расходы).</w:t>
      </w:r>
    </w:p>
    <w:p w:rsidR="00A76440" w:rsidRPr="00357E6F" w:rsidRDefault="00A76440" w:rsidP="00A76440">
      <w:pPr>
        <w:pStyle w:val="ConsPlusNormal0"/>
        <w:tabs>
          <w:tab w:val="left" w:pos="1080"/>
        </w:tabs>
        <w:jc w:val="both"/>
        <w:rPr>
          <w:rFonts w:ascii="Times New Roman" w:hAnsi="Times New Roman" w:cs="Times New Roman"/>
          <w:sz w:val="20"/>
          <w:szCs w:val="20"/>
        </w:rPr>
      </w:pPr>
      <w:r w:rsidRPr="00357E6F">
        <w:rPr>
          <w:rFonts w:ascii="Times New Roman" w:hAnsi="Times New Roman" w:cs="Times New Roman"/>
          <w:sz w:val="20"/>
          <w:szCs w:val="20"/>
        </w:rPr>
        <w:t>Решением арбитражного суда  с общества "</w:t>
      </w:r>
      <w:proofErr w:type="spellStart"/>
      <w:r w:rsidRPr="00357E6F">
        <w:rPr>
          <w:rFonts w:ascii="Times New Roman" w:hAnsi="Times New Roman" w:cs="Times New Roman"/>
          <w:sz w:val="20"/>
          <w:szCs w:val="20"/>
        </w:rPr>
        <w:t>Техрезерв</w:t>
      </w:r>
      <w:proofErr w:type="spellEnd"/>
      <w:r w:rsidRPr="00357E6F">
        <w:rPr>
          <w:rFonts w:ascii="Times New Roman" w:hAnsi="Times New Roman" w:cs="Times New Roman"/>
          <w:sz w:val="20"/>
          <w:szCs w:val="20"/>
        </w:rPr>
        <w:t>-С" в пользу общества "АТР-Холдинг" взысканы убытки в размере 158 710 рублей и судебные расходы пропорционально размеру удовлетворенных требований. Исковые требования в части взыскания затрат на проведение диагностики оборудования в размере 7800 рублей и убытков в виде лизинговых платежей в размере 1 120 403 рублей 99 копеек оставлены без рассмотрения в связи с несоблюдением истцом досудебного порядка урегулирования спора. В договоре купли-продажи оборудования предусмотрен претензионный порядок урегулирования споров, связанных с качеством оборудования.</w:t>
      </w:r>
    </w:p>
    <w:p w:rsidR="00A76440" w:rsidRPr="00357E6F" w:rsidRDefault="00A76440" w:rsidP="00A76440">
      <w:pPr>
        <w:pStyle w:val="ConsPlusNormal0"/>
        <w:tabs>
          <w:tab w:val="left" w:pos="1080"/>
        </w:tabs>
        <w:jc w:val="both"/>
        <w:rPr>
          <w:rFonts w:ascii="Times New Roman" w:hAnsi="Times New Roman" w:cs="Times New Roman"/>
          <w:sz w:val="20"/>
          <w:szCs w:val="20"/>
        </w:rPr>
      </w:pPr>
      <w:r w:rsidRPr="00357E6F">
        <w:rPr>
          <w:rFonts w:ascii="Times New Roman" w:hAnsi="Times New Roman" w:cs="Times New Roman"/>
          <w:sz w:val="20"/>
          <w:szCs w:val="20"/>
        </w:rPr>
        <w:t>Суд оставил без рассмотрения требования о взыскании затрат на диагностику оборудования, так как посчитал не соблюденным предусмотренный договором купли-продажи претензионный порядок урегулирования споров по качеству оборудования.</w:t>
      </w:r>
    </w:p>
    <w:p w:rsidR="00A76440" w:rsidRPr="00357E6F" w:rsidRDefault="00A76440" w:rsidP="00A76440">
      <w:pPr>
        <w:pStyle w:val="ConsPlusNormal0"/>
        <w:tabs>
          <w:tab w:val="left" w:pos="1080"/>
        </w:tabs>
        <w:jc w:val="both"/>
        <w:rPr>
          <w:rFonts w:ascii="Times New Roman" w:hAnsi="Times New Roman" w:cs="Times New Roman"/>
          <w:sz w:val="20"/>
          <w:szCs w:val="20"/>
        </w:rPr>
      </w:pPr>
      <w:r w:rsidRPr="00357E6F">
        <w:rPr>
          <w:rFonts w:ascii="Times New Roman" w:hAnsi="Times New Roman" w:cs="Times New Roman"/>
          <w:sz w:val="20"/>
          <w:szCs w:val="20"/>
        </w:rPr>
        <w:t xml:space="preserve">Отказывая в удовлетворении иска в части взыскания убытков в сумме 1 120 403 руб. 99 коп., суд  пришел к выводу о том, что уплаченные истцом в качестве лизингополучателя лизинговые платежи по смыслу </w:t>
      </w:r>
      <w:hyperlink r:id="rId10" w:history="1">
        <w:r w:rsidRPr="00357E6F">
          <w:rPr>
            <w:rFonts w:ascii="Times New Roman" w:hAnsi="Times New Roman" w:cs="Times New Roman"/>
            <w:sz w:val="20"/>
            <w:szCs w:val="20"/>
          </w:rPr>
          <w:t>статьи 15</w:t>
        </w:r>
      </w:hyperlink>
      <w:r w:rsidRPr="00357E6F">
        <w:rPr>
          <w:rFonts w:ascii="Times New Roman" w:hAnsi="Times New Roman" w:cs="Times New Roman"/>
          <w:sz w:val="20"/>
          <w:szCs w:val="20"/>
        </w:rPr>
        <w:t xml:space="preserve"> ГК РФ убытками не являются. Обязанность по уплате лизинговых платежей лежит на лизингополучателе, не обусловлена фактом использования предмета лизинга и не может быть переложена на ответчика.</w:t>
      </w:r>
    </w:p>
    <w:p w:rsidR="00A76440" w:rsidRPr="00357E6F" w:rsidRDefault="00A76440" w:rsidP="00A76440">
      <w:pPr>
        <w:tabs>
          <w:tab w:val="left" w:pos="1080"/>
        </w:tabs>
        <w:spacing w:before="0" w:beforeAutospacing="0" w:after="0" w:afterAutospacing="0"/>
        <w:ind w:firstLine="720"/>
        <w:jc w:val="both"/>
        <w:rPr>
          <w:sz w:val="20"/>
          <w:szCs w:val="20"/>
        </w:rPr>
      </w:pPr>
      <w:r w:rsidRPr="00357E6F">
        <w:rPr>
          <w:sz w:val="20"/>
          <w:szCs w:val="20"/>
        </w:rPr>
        <w:t xml:space="preserve">Истец обжаловал в суд апелляционной инстанции решение суда первой инстанции, так как считает, что </w:t>
      </w:r>
    </w:p>
    <w:p w:rsidR="00A76440" w:rsidRPr="00357E6F" w:rsidRDefault="00A76440" w:rsidP="00A76440">
      <w:pPr>
        <w:tabs>
          <w:tab w:val="left" w:pos="1080"/>
        </w:tabs>
        <w:spacing w:before="0" w:beforeAutospacing="0" w:after="0" w:afterAutospacing="0"/>
        <w:ind w:firstLine="720"/>
        <w:jc w:val="both"/>
        <w:rPr>
          <w:sz w:val="20"/>
          <w:szCs w:val="20"/>
        </w:rPr>
      </w:pPr>
      <w:r w:rsidRPr="00357E6F">
        <w:rPr>
          <w:sz w:val="20"/>
          <w:szCs w:val="20"/>
        </w:rPr>
        <w:t>1) отказ в удовлетворении взыскания понесенных убытков в виде уплаченных лизинговых платежей  за неиспользуемое по вине продавца некачественное оборудование в сумме 1 120 403 руб. 99 коп не соответствует закону, в частности ст.15, 393 ГК РФ и др.;</w:t>
      </w:r>
    </w:p>
    <w:p w:rsidR="00A76440" w:rsidRPr="00357E6F" w:rsidRDefault="00A76440" w:rsidP="00A76440">
      <w:pPr>
        <w:tabs>
          <w:tab w:val="left" w:pos="1080"/>
        </w:tabs>
        <w:spacing w:before="0" w:beforeAutospacing="0" w:after="0" w:afterAutospacing="0"/>
        <w:ind w:firstLine="720"/>
        <w:jc w:val="both"/>
        <w:rPr>
          <w:sz w:val="20"/>
          <w:szCs w:val="20"/>
        </w:rPr>
      </w:pPr>
      <w:r w:rsidRPr="00357E6F">
        <w:rPr>
          <w:sz w:val="20"/>
          <w:szCs w:val="20"/>
        </w:rPr>
        <w:t>2) оставление без рассмотрения исковых требований о взыскании затрат на проведение диагностики оборудования неправомерно, так как истец обращался с письмом к ответчику о проведении ремонта. Однако продавец (ответчик)  предлагал истцу провести платный ремонт оборудования на сумму 77 998 руб., от которого истец отказался, полагая, что в гарантийный срок ремонт должен осуществляться на счет продавца. Указанное обращение свидетельствует о соблюдении претензионного порядка, предусмотренного договором.</w:t>
      </w:r>
    </w:p>
    <w:p w:rsidR="00A76440" w:rsidRPr="00357E6F" w:rsidRDefault="00A76440" w:rsidP="00A76440">
      <w:pPr>
        <w:tabs>
          <w:tab w:val="left" w:pos="1080"/>
        </w:tabs>
        <w:spacing w:before="0" w:beforeAutospacing="0" w:after="0" w:afterAutospacing="0"/>
        <w:ind w:firstLine="720"/>
        <w:jc w:val="both"/>
        <w:rPr>
          <w:sz w:val="20"/>
          <w:szCs w:val="20"/>
        </w:rPr>
      </w:pPr>
      <w:r w:rsidRPr="00357E6F">
        <w:rPr>
          <w:sz w:val="20"/>
          <w:szCs w:val="20"/>
        </w:rPr>
        <w:t>Составьте апелляционную жалобу.</w:t>
      </w:r>
    </w:p>
    <w:p w:rsidR="00A76440" w:rsidRPr="00357E6F" w:rsidRDefault="00A76440" w:rsidP="00A76440">
      <w:pPr>
        <w:tabs>
          <w:tab w:val="left" w:pos="1080"/>
        </w:tabs>
        <w:spacing w:before="0" w:beforeAutospacing="0" w:after="0" w:afterAutospacing="0"/>
        <w:ind w:firstLine="720"/>
        <w:jc w:val="both"/>
        <w:rPr>
          <w:sz w:val="20"/>
          <w:szCs w:val="20"/>
        </w:rPr>
      </w:pPr>
    </w:p>
    <w:p w:rsidR="00A76440" w:rsidRPr="00357E6F" w:rsidRDefault="00A76440" w:rsidP="00A76440">
      <w:pPr>
        <w:shd w:val="clear" w:color="auto" w:fill="FFFFFF"/>
        <w:tabs>
          <w:tab w:val="left" w:pos="1080"/>
        </w:tabs>
        <w:autoSpaceDE w:val="0"/>
        <w:autoSpaceDN w:val="0"/>
        <w:adjustRightInd w:val="0"/>
        <w:spacing w:before="0" w:beforeAutospacing="0" w:after="0" w:afterAutospacing="0"/>
        <w:ind w:firstLine="720"/>
        <w:jc w:val="both"/>
        <w:rPr>
          <w:sz w:val="20"/>
          <w:szCs w:val="20"/>
        </w:rPr>
      </w:pPr>
      <w:r w:rsidRPr="00357E6F">
        <w:rPr>
          <w:b/>
          <w:sz w:val="20"/>
          <w:szCs w:val="20"/>
        </w:rPr>
        <w:t>Ситуация 2.</w:t>
      </w:r>
      <w:r w:rsidRPr="00357E6F">
        <w:rPr>
          <w:sz w:val="20"/>
          <w:szCs w:val="20"/>
        </w:rPr>
        <w:t xml:space="preserve"> Составьте кассационную жалобу </w:t>
      </w:r>
    </w:p>
    <w:p w:rsidR="00A76440" w:rsidRPr="00357E6F" w:rsidRDefault="00A76440" w:rsidP="00A76440">
      <w:pPr>
        <w:tabs>
          <w:tab w:val="left" w:pos="1080"/>
        </w:tabs>
        <w:spacing w:before="0" w:beforeAutospacing="0" w:after="0" w:afterAutospacing="0"/>
        <w:ind w:firstLine="720"/>
        <w:jc w:val="both"/>
        <w:rPr>
          <w:sz w:val="20"/>
          <w:szCs w:val="20"/>
        </w:rPr>
      </w:pPr>
      <w:r w:rsidRPr="00357E6F">
        <w:rPr>
          <w:b/>
          <w:sz w:val="20"/>
          <w:szCs w:val="20"/>
        </w:rPr>
        <w:t xml:space="preserve">Данные для выполнения задания: </w:t>
      </w:r>
    </w:p>
    <w:p w:rsidR="00A76440" w:rsidRPr="00357E6F" w:rsidRDefault="00C3641E" w:rsidP="00A76440">
      <w:pPr>
        <w:pStyle w:val="ConsPlusNormal0"/>
        <w:tabs>
          <w:tab w:val="left" w:pos="1080"/>
        </w:tabs>
        <w:jc w:val="both"/>
        <w:rPr>
          <w:rFonts w:ascii="Times New Roman" w:hAnsi="Times New Roman" w:cs="Times New Roman"/>
          <w:sz w:val="20"/>
          <w:szCs w:val="20"/>
        </w:rPr>
      </w:pPr>
      <w:hyperlink r:id="rId11" w:history="1">
        <w:r w:rsidR="00A76440" w:rsidRPr="00357E6F">
          <w:rPr>
            <w:rFonts w:ascii="Times New Roman" w:hAnsi="Times New Roman" w:cs="Times New Roman"/>
            <w:sz w:val="20"/>
            <w:szCs w:val="20"/>
          </w:rPr>
          <w:t>Постановлением</w:t>
        </w:r>
      </w:hyperlink>
      <w:r w:rsidR="00A76440" w:rsidRPr="00357E6F">
        <w:rPr>
          <w:rFonts w:ascii="Times New Roman" w:hAnsi="Times New Roman" w:cs="Times New Roman"/>
          <w:sz w:val="20"/>
          <w:szCs w:val="20"/>
        </w:rPr>
        <w:t xml:space="preserve"> арбитражного апелляционного суда решение суда первой инстанции в части оставления исковых требований без рассмотрения отменено: с общества "</w:t>
      </w:r>
      <w:proofErr w:type="spellStart"/>
      <w:r w:rsidR="00A76440" w:rsidRPr="00357E6F">
        <w:rPr>
          <w:rFonts w:ascii="Times New Roman" w:hAnsi="Times New Roman" w:cs="Times New Roman"/>
          <w:sz w:val="20"/>
          <w:szCs w:val="20"/>
        </w:rPr>
        <w:t>Техрезерв</w:t>
      </w:r>
      <w:proofErr w:type="spellEnd"/>
      <w:r w:rsidR="00A76440" w:rsidRPr="00357E6F">
        <w:rPr>
          <w:rFonts w:ascii="Times New Roman" w:hAnsi="Times New Roman" w:cs="Times New Roman"/>
          <w:sz w:val="20"/>
          <w:szCs w:val="20"/>
        </w:rPr>
        <w:t>-С" в пользу общества "АТР-Холдинг" взысканы убытки в виде затрат на проведение диагностики оборудования в размере 7800 рублей. В удовлетворении требования о взыскании убытков в виде уплаченных истцом в качестве лизингополучателя лизинговых платежей в размере 1 120 403 рублей 99 копеек отказано.</w:t>
      </w:r>
    </w:p>
    <w:p w:rsidR="00A76440" w:rsidRPr="00357E6F" w:rsidRDefault="00A76440" w:rsidP="00A76440">
      <w:pPr>
        <w:tabs>
          <w:tab w:val="left" w:pos="1080"/>
        </w:tabs>
        <w:spacing w:before="0" w:beforeAutospacing="0" w:after="0" w:afterAutospacing="0"/>
        <w:ind w:firstLine="720"/>
        <w:jc w:val="both"/>
        <w:rPr>
          <w:sz w:val="20"/>
          <w:szCs w:val="20"/>
        </w:rPr>
      </w:pPr>
      <w:r w:rsidRPr="00357E6F">
        <w:rPr>
          <w:sz w:val="20"/>
          <w:szCs w:val="20"/>
        </w:rPr>
        <w:t>Составьте кассационную жалобу.</w:t>
      </w:r>
    </w:p>
    <w:p w:rsidR="00A76440" w:rsidRPr="00357E6F" w:rsidRDefault="00A76440" w:rsidP="00A76440">
      <w:pPr>
        <w:tabs>
          <w:tab w:val="left" w:pos="1080"/>
        </w:tabs>
        <w:spacing w:before="0" w:beforeAutospacing="0" w:after="0" w:afterAutospacing="0"/>
        <w:ind w:firstLine="720"/>
        <w:jc w:val="both"/>
        <w:rPr>
          <w:b/>
          <w:sz w:val="20"/>
          <w:szCs w:val="20"/>
        </w:rPr>
      </w:pPr>
      <w:r w:rsidRPr="00357E6F">
        <w:rPr>
          <w:sz w:val="20"/>
          <w:szCs w:val="20"/>
        </w:rPr>
        <w:t xml:space="preserve">Сопоставьте составленную кассационную жалобу с образцом  </w:t>
      </w:r>
    </w:p>
    <w:p w:rsidR="00A76440" w:rsidRPr="00357E6F" w:rsidRDefault="00A76440" w:rsidP="00A76440">
      <w:pPr>
        <w:tabs>
          <w:tab w:val="left" w:pos="1080"/>
        </w:tabs>
        <w:spacing w:before="0" w:beforeAutospacing="0" w:after="0" w:afterAutospacing="0"/>
        <w:ind w:firstLine="720"/>
        <w:jc w:val="both"/>
        <w:rPr>
          <w:b/>
          <w:sz w:val="20"/>
          <w:szCs w:val="20"/>
        </w:rPr>
      </w:pPr>
    </w:p>
    <w:p w:rsidR="00A76440" w:rsidRPr="00357E6F" w:rsidRDefault="00A76440" w:rsidP="00A76440">
      <w:pPr>
        <w:tabs>
          <w:tab w:val="left" w:pos="1080"/>
        </w:tabs>
        <w:spacing w:before="0" w:beforeAutospacing="0" w:after="0" w:afterAutospacing="0"/>
        <w:ind w:firstLine="720"/>
        <w:jc w:val="both"/>
        <w:rPr>
          <w:sz w:val="20"/>
          <w:szCs w:val="20"/>
        </w:rPr>
      </w:pPr>
      <w:r w:rsidRPr="00357E6F">
        <w:rPr>
          <w:b/>
          <w:sz w:val="20"/>
          <w:szCs w:val="20"/>
        </w:rPr>
        <w:t>Задание  3.3.</w:t>
      </w:r>
      <w:r w:rsidRPr="00357E6F">
        <w:rPr>
          <w:sz w:val="20"/>
          <w:szCs w:val="20"/>
        </w:rPr>
        <w:t xml:space="preserve"> Составьте заявление о пересмотре судебных актов в порядке надзора</w:t>
      </w:r>
    </w:p>
    <w:p w:rsidR="00A76440" w:rsidRPr="00357E6F" w:rsidRDefault="00A76440" w:rsidP="00A76440">
      <w:pPr>
        <w:tabs>
          <w:tab w:val="left" w:pos="1080"/>
        </w:tabs>
        <w:spacing w:before="0" w:beforeAutospacing="0" w:after="0" w:afterAutospacing="0"/>
        <w:ind w:firstLine="720"/>
        <w:jc w:val="both"/>
        <w:rPr>
          <w:sz w:val="20"/>
          <w:szCs w:val="20"/>
        </w:rPr>
      </w:pPr>
      <w:r w:rsidRPr="00357E6F">
        <w:rPr>
          <w:b/>
          <w:sz w:val="20"/>
          <w:szCs w:val="20"/>
        </w:rPr>
        <w:lastRenderedPageBreak/>
        <w:t xml:space="preserve">Данные для выполнения задания: </w:t>
      </w:r>
      <w:r w:rsidRPr="00357E6F">
        <w:rPr>
          <w:sz w:val="20"/>
          <w:szCs w:val="20"/>
        </w:rPr>
        <w:t>см. Задание 3.1 и Задание 3.2, а также результат рассмотрения дела в  суде кассационной инстанции:</w:t>
      </w:r>
    </w:p>
    <w:p w:rsidR="00A76440" w:rsidRPr="00357E6F" w:rsidRDefault="00A76440" w:rsidP="00A76440">
      <w:pPr>
        <w:pStyle w:val="ConsPlusNormal0"/>
        <w:tabs>
          <w:tab w:val="left" w:pos="1080"/>
        </w:tabs>
        <w:jc w:val="both"/>
        <w:rPr>
          <w:rFonts w:ascii="Times New Roman" w:hAnsi="Times New Roman" w:cs="Times New Roman"/>
          <w:sz w:val="20"/>
          <w:szCs w:val="20"/>
        </w:rPr>
      </w:pPr>
      <w:r w:rsidRPr="00357E6F">
        <w:rPr>
          <w:rFonts w:ascii="Times New Roman" w:hAnsi="Times New Roman" w:cs="Times New Roman"/>
          <w:sz w:val="20"/>
          <w:szCs w:val="20"/>
        </w:rPr>
        <w:t>Федеральный арбитражный суд  округа  постановление апелляционного суда оставил без изменения.</w:t>
      </w:r>
    </w:p>
    <w:p w:rsidR="00A76440" w:rsidRPr="00357E6F" w:rsidRDefault="00A76440" w:rsidP="00A76440">
      <w:pPr>
        <w:pStyle w:val="ConsPlusNormal0"/>
        <w:tabs>
          <w:tab w:val="left" w:pos="1080"/>
        </w:tabs>
        <w:jc w:val="both"/>
        <w:rPr>
          <w:rFonts w:ascii="Times New Roman" w:hAnsi="Times New Roman" w:cs="Times New Roman"/>
          <w:sz w:val="20"/>
          <w:szCs w:val="20"/>
        </w:rPr>
      </w:pPr>
      <w:r w:rsidRPr="00357E6F">
        <w:rPr>
          <w:rFonts w:ascii="Times New Roman" w:hAnsi="Times New Roman" w:cs="Times New Roman"/>
          <w:sz w:val="20"/>
          <w:szCs w:val="20"/>
        </w:rPr>
        <w:t>Общество "АТР-Холдинг (истец по делу) обратился в ВАС РФ с заявлением  о пересмотре в порядке надзора постановлений судов апелляционной и кассационной инстанций.</w:t>
      </w:r>
    </w:p>
    <w:p w:rsidR="00A76440" w:rsidRPr="00357E6F" w:rsidRDefault="00A76440" w:rsidP="00A76440">
      <w:pPr>
        <w:pStyle w:val="ConsPlusNormal0"/>
        <w:tabs>
          <w:tab w:val="left" w:pos="1080"/>
        </w:tabs>
        <w:jc w:val="both"/>
        <w:rPr>
          <w:rFonts w:ascii="Times New Roman" w:hAnsi="Times New Roman" w:cs="Times New Roman"/>
          <w:sz w:val="20"/>
          <w:szCs w:val="20"/>
        </w:rPr>
      </w:pPr>
      <w:r w:rsidRPr="00357E6F">
        <w:rPr>
          <w:rFonts w:ascii="Times New Roman" w:hAnsi="Times New Roman" w:cs="Times New Roman"/>
          <w:sz w:val="20"/>
          <w:szCs w:val="20"/>
        </w:rPr>
        <w:t>В заявлении, поданном в Высший Арбитражный Суд РФ, о пересмотре в порядке надзора постановлений судов апелляционной и кассационной инстанций общество "АТР-Холдинг" просит их отменить в части отказа в удовлетворении требования о взыскании убытков в виде лизинговых платежей в размере 1 120 403 рублей 99 копеек, ссылаясь на нарушение судами единообразия в практике применения норм материального права, и принять по делу новый судебный акт об удовлетворении исковых требований в названной части.</w:t>
      </w:r>
    </w:p>
    <w:p w:rsidR="00A76440" w:rsidRPr="00357E6F" w:rsidRDefault="00A76440" w:rsidP="00A76440">
      <w:pPr>
        <w:tabs>
          <w:tab w:val="left" w:pos="1080"/>
        </w:tabs>
        <w:spacing w:before="0" w:beforeAutospacing="0" w:after="0" w:afterAutospacing="0"/>
        <w:ind w:firstLine="720"/>
        <w:jc w:val="both"/>
        <w:rPr>
          <w:sz w:val="20"/>
          <w:szCs w:val="20"/>
        </w:rPr>
      </w:pPr>
      <w:r w:rsidRPr="00357E6F">
        <w:rPr>
          <w:sz w:val="20"/>
          <w:szCs w:val="20"/>
        </w:rPr>
        <w:t>Составьте заявление о пересмотре судебных актов в порядке надзора.</w:t>
      </w:r>
    </w:p>
    <w:p w:rsidR="00A76440" w:rsidRPr="00357E6F" w:rsidRDefault="00A76440" w:rsidP="00A76440">
      <w:pPr>
        <w:tabs>
          <w:tab w:val="left" w:pos="1080"/>
        </w:tabs>
        <w:spacing w:before="0" w:beforeAutospacing="0" w:after="0" w:afterAutospacing="0"/>
        <w:ind w:firstLine="720"/>
        <w:jc w:val="both"/>
        <w:rPr>
          <w:sz w:val="20"/>
          <w:szCs w:val="20"/>
        </w:rPr>
      </w:pPr>
      <w:r w:rsidRPr="00357E6F">
        <w:rPr>
          <w:sz w:val="20"/>
          <w:szCs w:val="20"/>
        </w:rPr>
        <w:t xml:space="preserve">Сопоставьте составленное заявление о пересмотре судебных актов в порядке надзора с образцом  </w:t>
      </w:r>
    </w:p>
    <w:p w:rsidR="00A76440" w:rsidRPr="00357E6F" w:rsidRDefault="00A76440" w:rsidP="00A76440">
      <w:pPr>
        <w:tabs>
          <w:tab w:val="left" w:pos="1080"/>
          <w:tab w:val="left" w:pos="3600"/>
        </w:tabs>
        <w:spacing w:before="0" w:beforeAutospacing="0" w:after="0" w:afterAutospacing="0"/>
        <w:ind w:firstLine="720"/>
        <w:jc w:val="both"/>
        <w:rPr>
          <w:sz w:val="20"/>
          <w:szCs w:val="20"/>
        </w:rPr>
      </w:pPr>
      <w:r w:rsidRPr="00357E6F">
        <w:rPr>
          <w:sz w:val="20"/>
          <w:szCs w:val="20"/>
        </w:rPr>
        <w:t>Составленные процессуальные документы можно сопоставить с материалами дела: Постановление Президиума ВАС РФ от 23.04.2013 № 16573/12 по делу № А57-2805/2011.</w:t>
      </w:r>
    </w:p>
    <w:p w:rsidR="00A76440" w:rsidRPr="00357E6F" w:rsidRDefault="00A76440" w:rsidP="00B44E1A">
      <w:pPr>
        <w:pStyle w:val="1c"/>
        <w:keepNext/>
        <w:tabs>
          <w:tab w:val="right" w:leader="dot" w:pos="9600"/>
        </w:tabs>
        <w:spacing w:before="0" w:beforeAutospacing="0" w:after="0" w:afterAutospacing="0"/>
        <w:ind w:left="0"/>
        <w:rPr>
          <w:b/>
          <w:bCs/>
          <w:kern w:val="32"/>
          <w:sz w:val="20"/>
        </w:rPr>
      </w:pPr>
    </w:p>
    <w:p w:rsidR="00A76440" w:rsidRPr="00357E6F" w:rsidRDefault="00B44E1A" w:rsidP="00A76440">
      <w:pPr>
        <w:pStyle w:val="1c"/>
        <w:keepNext/>
        <w:tabs>
          <w:tab w:val="right" w:leader="dot" w:pos="9600"/>
        </w:tabs>
        <w:spacing w:before="0" w:beforeAutospacing="0" w:after="0" w:afterAutospacing="0"/>
        <w:ind w:left="0" w:firstLine="709"/>
        <w:rPr>
          <w:b/>
          <w:bCs/>
          <w:kern w:val="32"/>
          <w:sz w:val="20"/>
        </w:rPr>
      </w:pPr>
      <w:r>
        <w:rPr>
          <w:b/>
          <w:bCs/>
          <w:kern w:val="32"/>
          <w:sz w:val="20"/>
        </w:rPr>
        <w:t>7</w:t>
      </w:r>
      <w:r w:rsidR="00A76440" w:rsidRPr="00357E6F">
        <w:rPr>
          <w:b/>
          <w:bCs/>
          <w:kern w:val="32"/>
          <w:sz w:val="20"/>
        </w:rPr>
        <w:t>. Учебно-методическое и информационное обеспечение дисциплины</w:t>
      </w:r>
    </w:p>
    <w:p w:rsidR="00A76440" w:rsidRPr="00357E6F" w:rsidRDefault="00B44E1A" w:rsidP="00A76440">
      <w:pPr>
        <w:spacing w:before="0" w:beforeAutospacing="0" w:after="0" w:afterAutospacing="0"/>
        <w:ind w:firstLine="680"/>
        <w:rPr>
          <w:b/>
          <w:sz w:val="20"/>
          <w:szCs w:val="20"/>
        </w:rPr>
      </w:pPr>
      <w:r>
        <w:rPr>
          <w:b/>
          <w:sz w:val="20"/>
          <w:szCs w:val="20"/>
        </w:rPr>
        <w:t>7</w:t>
      </w:r>
      <w:r w:rsidR="00A76440" w:rsidRPr="00357E6F">
        <w:rPr>
          <w:b/>
          <w:sz w:val="20"/>
          <w:szCs w:val="20"/>
        </w:rPr>
        <w:t xml:space="preserve">.1. Рекомендуемая литература </w:t>
      </w:r>
    </w:p>
    <w:p w:rsidR="00A76440" w:rsidRPr="00357E6F" w:rsidRDefault="00A76440" w:rsidP="00A76440">
      <w:pPr>
        <w:tabs>
          <w:tab w:val="left" w:pos="1080"/>
        </w:tabs>
        <w:suppressAutoHyphens/>
        <w:spacing w:before="0" w:beforeAutospacing="0" w:after="0" w:afterAutospacing="0"/>
        <w:ind w:firstLine="709"/>
        <w:jc w:val="both"/>
        <w:rPr>
          <w:b/>
          <w:sz w:val="20"/>
          <w:szCs w:val="20"/>
        </w:rPr>
      </w:pPr>
      <w:r w:rsidRPr="00357E6F">
        <w:rPr>
          <w:b/>
          <w:sz w:val="20"/>
          <w:szCs w:val="20"/>
        </w:rPr>
        <w:t>Нормативные правовые акты</w:t>
      </w:r>
    </w:p>
    <w:p w:rsidR="00A76440" w:rsidRPr="00357E6F" w:rsidRDefault="00A76440" w:rsidP="00A76440">
      <w:pPr>
        <w:numPr>
          <w:ilvl w:val="0"/>
          <w:numId w:val="77"/>
        </w:numPr>
        <w:tabs>
          <w:tab w:val="left" w:pos="1080"/>
        </w:tabs>
        <w:spacing w:before="0" w:beforeAutospacing="0" w:after="0" w:afterAutospacing="0"/>
        <w:ind w:left="0" w:firstLine="709"/>
        <w:jc w:val="both"/>
        <w:rPr>
          <w:sz w:val="20"/>
          <w:szCs w:val="20"/>
        </w:rPr>
      </w:pPr>
      <w:r w:rsidRPr="00357E6F">
        <w:rPr>
          <w:b/>
          <w:sz w:val="20"/>
          <w:szCs w:val="20"/>
        </w:rPr>
        <w:t>Конституция Российской Федерации</w:t>
      </w:r>
      <w:r w:rsidRPr="00357E6F">
        <w:rPr>
          <w:sz w:val="20"/>
          <w:szCs w:val="20"/>
        </w:rPr>
        <w:t xml:space="preserve"> [Текст] : принята всенародным голосованием 12 декабря 1993 г. (с учетом поправок, внесенных Законами РФ о поправках к Конституции РФ от 30.12.2008 № 6-ФКЗ, от 30.12.2008 № 7-ФКЗ, от 21.07.2014 N 11-ФКЗ) // СЗ РФ. -2014.- № 31. - ст. 4398. </w:t>
      </w:r>
    </w:p>
    <w:p w:rsidR="00A76440" w:rsidRPr="00357E6F" w:rsidRDefault="00A76440" w:rsidP="00A76440">
      <w:pPr>
        <w:numPr>
          <w:ilvl w:val="0"/>
          <w:numId w:val="77"/>
        </w:numPr>
        <w:tabs>
          <w:tab w:val="left" w:pos="1080"/>
        </w:tabs>
        <w:spacing w:before="0" w:beforeAutospacing="0" w:after="0" w:afterAutospacing="0"/>
        <w:ind w:left="0" w:firstLine="709"/>
        <w:jc w:val="both"/>
        <w:rPr>
          <w:sz w:val="20"/>
          <w:szCs w:val="20"/>
        </w:rPr>
      </w:pPr>
      <w:r w:rsidRPr="00357E6F">
        <w:rPr>
          <w:b/>
          <w:sz w:val="20"/>
          <w:szCs w:val="20"/>
        </w:rPr>
        <w:t>О судебной системе Российской Федерации</w:t>
      </w:r>
      <w:r w:rsidRPr="00357E6F">
        <w:rPr>
          <w:sz w:val="20"/>
          <w:szCs w:val="20"/>
        </w:rPr>
        <w:t xml:space="preserve"> [Текст]: Федеральный конституционный закон от 31 декабря 1996 г. № 1-ФКЗ (ред. от 05.02.2014 г.) // СЗ РФ. – 1997. – № 1. – Ст. 1.</w:t>
      </w:r>
    </w:p>
    <w:p w:rsidR="00A76440" w:rsidRPr="00357E6F" w:rsidRDefault="00A76440" w:rsidP="00A76440">
      <w:pPr>
        <w:numPr>
          <w:ilvl w:val="0"/>
          <w:numId w:val="77"/>
        </w:numPr>
        <w:tabs>
          <w:tab w:val="left" w:pos="1080"/>
        </w:tabs>
        <w:spacing w:before="0" w:beforeAutospacing="0" w:after="0" w:afterAutospacing="0"/>
        <w:ind w:left="0" w:firstLine="709"/>
        <w:jc w:val="both"/>
        <w:rPr>
          <w:sz w:val="20"/>
          <w:szCs w:val="20"/>
        </w:rPr>
      </w:pPr>
      <w:r w:rsidRPr="00357E6F">
        <w:rPr>
          <w:b/>
          <w:sz w:val="20"/>
          <w:szCs w:val="20"/>
        </w:rPr>
        <w:t xml:space="preserve">Об арбитражных судах в Российской Федерации </w:t>
      </w:r>
      <w:r w:rsidRPr="00357E6F">
        <w:rPr>
          <w:sz w:val="20"/>
          <w:szCs w:val="20"/>
        </w:rPr>
        <w:t>[Текст]: Федеральный конституционный закон от 28 апреля 1995 г. № 1-ФКЗ (ред. 15.02.2016 г.) // СЗ РФ. – 1995. – № 18. – Ст. 1589.</w:t>
      </w:r>
    </w:p>
    <w:p w:rsidR="00A76440" w:rsidRPr="00357E6F" w:rsidRDefault="00A76440" w:rsidP="00A76440">
      <w:pPr>
        <w:numPr>
          <w:ilvl w:val="0"/>
          <w:numId w:val="77"/>
        </w:numPr>
        <w:tabs>
          <w:tab w:val="left" w:pos="1080"/>
        </w:tabs>
        <w:spacing w:before="0" w:beforeAutospacing="0" w:after="0" w:afterAutospacing="0"/>
        <w:ind w:left="0" w:firstLine="709"/>
        <w:jc w:val="both"/>
        <w:rPr>
          <w:sz w:val="20"/>
          <w:szCs w:val="20"/>
        </w:rPr>
      </w:pPr>
      <w:r w:rsidRPr="00357E6F">
        <w:rPr>
          <w:b/>
          <w:sz w:val="20"/>
          <w:szCs w:val="20"/>
        </w:rPr>
        <w:t>Арбитражный процессуальный кодекс Российской Федерации</w:t>
      </w:r>
      <w:r w:rsidRPr="00357E6F">
        <w:rPr>
          <w:sz w:val="20"/>
          <w:szCs w:val="20"/>
        </w:rPr>
        <w:t xml:space="preserve"> от 24 июля 2002 г. № 95-ФЗ (ред. от 28.12.2017 г.) // СЗ РФ. – 2002. – № 30. – Ст. 3012.</w:t>
      </w:r>
    </w:p>
    <w:p w:rsidR="00A76440" w:rsidRPr="00357E6F" w:rsidRDefault="00A76440" w:rsidP="00A76440">
      <w:pPr>
        <w:numPr>
          <w:ilvl w:val="0"/>
          <w:numId w:val="77"/>
        </w:numPr>
        <w:tabs>
          <w:tab w:val="left" w:pos="1080"/>
        </w:tabs>
        <w:spacing w:before="0" w:beforeAutospacing="0" w:after="0" w:afterAutospacing="0"/>
        <w:ind w:left="0" w:firstLine="709"/>
        <w:jc w:val="both"/>
        <w:rPr>
          <w:sz w:val="20"/>
          <w:szCs w:val="20"/>
        </w:rPr>
      </w:pPr>
      <w:r w:rsidRPr="00357E6F">
        <w:rPr>
          <w:b/>
          <w:sz w:val="20"/>
          <w:szCs w:val="20"/>
        </w:rPr>
        <w:t>Гражданский процессуальный кодекс Российской Федерации</w:t>
      </w:r>
      <w:r w:rsidRPr="00357E6F">
        <w:rPr>
          <w:sz w:val="20"/>
          <w:szCs w:val="20"/>
        </w:rPr>
        <w:t xml:space="preserve"> от 14 ноября 2002 г. № 138-ФЗ (ред. от 03.04.2018 г.) // СЗ РФ. – 2002. – № 46. – Ст. 4532.</w:t>
      </w:r>
    </w:p>
    <w:p w:rsidR="00A76440" w:rsidRPr="00357E6F" w:rsidRDefault="00A76440" w:rsidP="00A76440">
      <w:pPr>
        <w:numPr>
          <w:ilvl w:val="0"/>
          <w:numId w:val="77"/>
        </w:numPr>
        <w:tabs>
          <w:tab w:val="left" w:pos="1080"/>
        </w:tabs>
        <w:spacing w:before="0" w:beforeAutospacing="0" w:after="0" w:afterAutospacing="0"/>
        <w:ind w:left="0" w:firstLine="709"/>
        <w:jc w:val="both"/>
        <w:rPr>
          <w:sz w:val="20"/>
          <w:szCs w:val="20"/>
        </w:rPr>
      </w:pPr>
      <w:r w:rsidRPr="00357E6F">
        <w:rPr>
          <w:b/>
          <w:sz w:val="20"/>
          <w:szCs w:val="20"/>
        </w:rPr>
        <w:t>Кодекс Российской Федерации об административных правонарушениях</w:t>
      </w:r>
      <w:r w:rsidRPr="00357E6F">
        <w:rPr>
          <w:sz w:val="20"/>
          <w:szCs w:val="20"/>
        </w:rPr>
        <w:t xml:space="preserve"> от 30 декабря 2001 г. № 195-ФЗ (ред. от 23.04.2018 г.) //СЗ РФ. – 2002. – № 1 (ч. 1). – Ст. 1.</w:t>
      </w:r>
    </w:p>
    <w:p w:rsidR="00A76440" w:rsidRPr="00357E6F" w:rsidRDefault="00A76440" w:rsidP="00A76440">
      <w:pPr>
        <w:numPr>
          <w:ilvl w:val="0"/>
          <w:numId w:val="77"/>
        </w:numPr>
        <w:tabs>
          <w:tab w:val="left" w:pos="1080"/>
        </w:tabs>
        <w:spacing w:before="0" w:beforeAutospacing="0" w:after="0" w:afterAutospacing="0"/>
        <w:ind w:left="0" w:firstLine="709"/>
        <w:jc w:val="both"/>
        <w:rPr>
          <w:sz w:val="20"/>
          <w:szCs w:val="20"/>
        </w:rPr>
      </w:pPr>
      <w:r w:rsidRPr="00357E6F">
        <w:rPr>
          <w:b/>
          <w:sz w:val="20"/>
          <w:szCs w:val="20"/>
        </w:rPr>
        <w:t>Налоговый кодекс Российской Федерации (часть вторая)</w:t>
      </w:r>
      <w:r w:rsidRPr="00357E6F">
        <w:rPr>
          <w:sz w:val="20"/>
          <w:szCs w:val="20"/>
        </w:rPr>
        <w:t xml:space="preserve"> от 5 августа 2000 г. № 117-ФЗ (ред. от 23.04.2018 г.) // СЗ РФ. – 2000. – № 32. – Ст. 3340 (глава 25.3. "Государственная пошлина").</w:t>
      </w:r>
    </w:p>
    <w:p w:rsidR="00A76440" w:rsidRPr="00357E6F" w:rsidRDefault="00A76440" w:rsidP="00A76440">
      <w:pPr>
        <w:numPr>
          <w:ilvl w:val="0"/>
          <w:numId w:val="77"/>
        </w:numPr>
        <w:tabs>
          <w:tab w:val="left" w:pos="1080"/>
        </w:tabs>
        <w:spacing w:before="0" w:beforeAutospacing="0" w:after="0" w:afterAutospacing="0"/>
        <w:ind w:left="0" w:firstLine="709"/>
        <w:jc w:val="both"/>
        <w:rPr>
          <w:sz w:val="20"/>
          <w:szCs w:val="20"/>
        </w:rPr>
      </w:pPr>
      <w:r w:rsidRPr="00357E6F">
        <w:rPr>
          <w:sz w:val="20"/>
          <w:szCs w:val="20"/>
        </w:rPr>
        <w:t>О статусе судей в Российской Федерации [Текст] : Закон Российской Федерации от 26 июня 1992 г. № 3132-1 (ред. от 05.12.2017 г.) // Рос. газета. – 1992. – № 170.</w:t>
      </w:r>
    </w:p>
    <w:p w:rsidR="00A76440" w:rsidRPr="00357E6F" w:rsidRDefault="00A76440" w:rsidP="00A76440">
      <w:pPr>
        <w:numPr>
          <w:ilvl w:val="0"/>
          <w:numId w:val="77"/>
        </w:numPr>
        <w:tabs>
          <w:tab w:val="left" w:pos="1080"/>
        </w:tabs>
        <w:spacing w:before="0" w:beforeAutospacing="0" w:after="0" w:afterAutospacing="0"/>
        <w:ind w:left="0" w:firstLine="709"/>
        <w:jc w:val="both"/>
        <w:rPr>
          <w:sz w:val="20"/>
          <w:szCs w:val="20"/>
        </w:rPr>
      </w:pPr>
      <w:r w:rsidRPr="00357E6F">
        <w:rPr>
          <w:sz w:val="20"/>
          <w:szCs w:val="20"/>
        </w:rPr>
        <w:t>Об арбитраже (третейском разбирательстве) в Российской Федерации [Текст] : Федеральный закон от 29 декабря 2015 г. № 382-ФЗ // СЗ РФ. – 2016. –  № 1 (часть I). – Ст. 2.</w:t>
      </w:r>
    </w:p>
    <w:p w:rsidR="00A76440" w:rsidRPr="00357E6F" w:rsidRDefault="00A76440" w:rsidP="00A76440">
      <w:pPr>
        <w:numPr>
          <w:ilvl w:val="0"/>
          <w:numId w:val="77"/>
        </w:numPr>
        <w:tabs>
          <w:tab w:val="left" w:pos="1080"/>
        </w:tabs>
        <w:spacing w:before="0" w:beforeAutospacing="0" w:after="0" w:afterAutospacing="0"/>
        <w:ind w:left="0" w:firstLine="709"/>
        <w:jc w:val="both"/>
        <w:rPr>
          <w:sz w:val="20"/>
          <w:szCs w:val="20"/>
        </w:rPr>
      </w:pPr>
      <w:r w:rsidRPr="00357E6F">
        <w:rPr>
          <w:sz w:val="20"/>
          <w:szCs w:val="20"/>
        </w:rPr>
        <w:t>О третейских судах в Российской Федерации [Текст] : Федеральный закон от  24 июля 2002 г.  № 102-ФЗ (ред. от 21.11.2011) // СЗ РФ. – 2002. – № 30. – Ст. 3019 (С 1 сентября 2016 г. нормы данного документа не применяются, за исключением арбитража, начатого и не завершенного до дня вступления Федерального закона от 29.12.2015 № 382-ФЗ (ч. 7 ст. 52 Федерального закона от 29.12.2015 № 382-ФЗ).</w:t>
      </w:r>
    </w:p>
    <w:p w:rsidR="00A76440" w:rsidRPr="00357E6F" w:rsidRDefault="00A76440" w:rsidP="00A76440">
      <w:pPr>
        <w:numPr>
          <w:ilvl w:val="0"/>
          <w:numId w:val="77"/>
        </w:numPr>
        <w:tabs>
          <w:tab w:val="left" w:pos="1080"/>
        </w:tabs>
        <w:spacing w:before="0" w:beforeAutospacing="0" w:after="0" w:afterAutospacing="0"/>
        <w:ind w:left="0" w:firstLine="709"/>
        <w:jc w:val="both"/>
        <w:rPr>
          <w:sz w:val="20"/>
          <w:szCs w:val="20"/>
        </w:rPr>
      </w:pPr>
      <w:r w:rsidRPr="00357E6F">
        <w:rPr>
          <w:sz w:val="20"/>
          <w:szCs w:val="20"/>
        </w:rPr>
        <w:t>Об альтернативной процедуре урегулирования споров с участием посредника (процедуре медиации) [Текст] : Федеральный закон от 27 июля 2010 г. № 193-ФЗ (ред. от 23.07.2013) // СЗ РФ. – 2010. – № 31. – Ст. 4162.</w:t>
      </w:r>
    </w:p>
    <w:p w:rsidR="00A76440" w:rsidRPr="00357E6F" w:rsidRDefault="00A76440" w:rsidP="00A76440">
      <w:pPr>
        <w:numPr>
          <w:ilvl w:val="0"/>
          <w:numId w:val="77"/>
        </w:numPr>
        <w:tabs>
          <w:tab w:val="left" w:pos="1080"/>
        </w:tabs>
        <w:spacing w:before="0" w:beforeAutospacing="0" w:after="0" w:afterAutospacing="0"/>
        <w:ind w:left="0" w:firstLine="709"/>
        <w:jc w:val="both"/>
        <w:rPr>
          <w:sz w:val="20"/>
          <w:szCs w:val="20"/>
        </w:rPr>
      </w:pPr>
      <w:r w:rsidRPr="00357E6F">
        <w:rPr>
          <w:sz w:val="20"/>
          <w:szCs w:val="20"/>
        </w:rPr>
        <w:t>О международном коммерческом арбитраже [Текст] : Закон Российской Федерации от 7 июля 1993 г. № 5338-1 (ред. от 29.12.2015 г.) // Рос. газета. – 1993. – № 156.</w:t>
      </w:r>
    </w:p>
    <w:p w:rsidR="00A76440" w:rsidRPr="00357E6F" w:rsidRDefault="00A76440" w:rsidP="00A76440">
      <w:pPr>
        <w:numPr>
          <w:ilvl w:val="0"/>
          <w:numId w:val="77"/>
        </w:numPr>
        <w:tabs>
          <w:tab w:val="left" w:pos="1080"/>
        </w:tabs>
        <w:spacing w:before="0" w:beforeAutospacing="0" w:after="0" w:afterAutospacing="0"/>
        <w:ind w:left="0" w:firstLine="709"/>
        <w:jc w:val="both"/>
        <w:rPr>
          <w:sz w:val="20"/>
          <w:szCs w:val="20"/>
        </w:rPr>
      </w:pPr>
      <w:r w:rsidRPr="00357E6F">
        <w:rPr>
          <w:sz w:val="20"/>
          <w:szCs w:val="20"/>
        </w:rPr>
        <w:t>Об арбитражных заседателях арбитражных судов субъектов Российской Федерации [Текст] : Федеральный закон от 30 мая 2001 г. № 70-ФЗ (ред. от 19.12.2016 г.) // СЗ РФ. – 2001. – № 23. – Ст. 2288.</w:t>
      </w:r>
    </w:p>
    <w:p w:rsidR="00A76440" w:rsidRPr="00357E6F" w:rsidRDefault="00A76440" w:rsidP="00A76440">
      <w:pPr>
        <w:numPr>
          <w:ilvl w:val="0"/>
          <w:numId w:val="77"/>
        </w:numPr>
        <w:tabs>
          <w:tab w:val="left" w:pos="1080"/>
        </w:tabs>
        <w:spacing w:before="0" w:beforeAutospacing="0" w:after="0" w:afterAutospacing="0"/>
        <w:ind w:left="0" w:firstLine="709"/>
        <w:jc w:val="both"/>
        <w:rPr>
          <w:sz w:val="20"/>
          <w:szCs w:val="20"/>
        </w:rPr>
      </w:pPr>
      <w:r w:rsidRPr="00357E6F">
        <w:rPr>
          <w:sz w:val="20"/>
          <w:szCs w:val="20"/>
        </w:rPr>
        <w:t>О несостоятельности (банкротстве)  [Текст] : Федеральный закон от 27 сентября 2002 г. № 127-ФЗ (ред. от 23.04.2018 г.) // СЗ РФ. – 2002. – № 43. – Ст. 4190.</w:t>
      </w:r>
    </w:p>
    <w:p w:rsidR="00A76440" w:rsidRPr="00357E6F" w:rsidRDefault="00A76440" w:rsidP="00A76440">
      <w:pPr>
        <w:suppressAutoHyphens/>
        <w:overflowPunct w:val="0"/>
        <w:autoSpaceDE w:val="0"/>
        <w:autoSpaceDN w:val="0"/>
        <w:adjustRightInd w:val="0"/>
        <w:spacing w:before="0" w:beforeAutospacing="0" w:after="0" w:afterAutospacing="0"/>
        <w:ind w:firstLine="720"/>
        <w:jc w:val="right"/>
        <w:rPr>
          <w:b/>
          <w:sz w:val="20"/>
          <w:szCs w:val="20"/>
        </w:rPr>
      </w:pPr>
    </w:p>
    <w:p w:rsidR="00A76440" w:rsidRPr="00357E6F" w:rsidRDefault="00A76440" w:rsidP="00A76440">
      <w:pPr>
        <w:tabs>
          <w:tab w:val="left" w:pos="1080"/>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8E6E54" w:rsidRPr="008E6E54" w:rsidRDefault="008E6E54" w:rsidP="008E6E54">
      <w:pPr>
        <w:pStyle w:val="affffffffff0"/>
        <w:numPr>
          <w:ilvl w:val="0"/>
          <w:numId w:val="84"/>
        </w:numPr>
        <w:tabs>
          <w:tab w:val="left" w:pos="709"/>
          <w:tab w:val="left" w:pos="1080"/>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8E6E54">
        <w:rPr>
          <w:rFonts w:ascii="Times New Roman" w:eastAsia="Times New Roman" w:hAnsi="Times New Roman" w:cs="Times New Roman"/>
          <w:sz w:val="20"/>
          <w:szCs w:val="20"/>
        </w:rPr>
        <w:t>Борякова</w:t>
      </w:r>
      <w:proofErr w:type="spellEnd"/>
      <w:r w:rsidRPr="008E6E54">
        <w:rPr>
          <w:rFonts w:ascii="Times New Roman" w:eastAsia="Times New Roman" w:hAnsi="Times New Roman" w:cs="Times New Roman"/>
          <w:sz w:val="20"/>
          <w:szCs w:val="20"/>
        </w:rPr>
        <w:t xml:space="preserve"> С.А., Волкова Н.А. Процессуальные формы обращения в арбитражный суд. Иск. Доказательства и доказывание. Обеспечительные меры. Судебные расходы. Судебные штрафы. Процессуальные сроки. Судебные извещения [Электронный ресурс]: рабочий учебник / </w:t>
      </w:r>
      <w:proofErr w:type="spellStart"/>
      <w:r w:rsidRPr="008E6E54">
        <w:rPr>
          <w:rFonts w:ascii="Times New Roman" w:eastAsia="Times New Roman" w:hAnsi="Times New Roman" w:cs="Times New Roman"/>
          <w:sz w:val="20"/>
          <w:szCs w:val="20"/>
        </w:rPr>
        <w:t>Борякова</w:t>
      </w:r>
      <w:proofErr w:type="spellEnd"/>
      <w:r w:rsidRPr="008E6E54">
        <w:rPr>
          <w:rFonts w:ascii="Times New Roman" w:eastAsia="Times New Roman" w:hAnsi="Times New Roman" w:cs="Times New Roman"/>
          <w:sz w:val="20"/>
          <w:szCs w:val="20"/>
        </w:rPr>
        <w:t xml:space="preserve"> С.А., Волкова Н.А. - 2022. - http://library.roweb.online</w:t>
      </w:r>
    </w:p>
    <w:p w:rsidR="008E6E54" w:rsidRPr="008E6E54" w:rsidRDefault="008E6E54" w:rsidP="008E6E54">
      <w:pPr>
        <w:pStyle w:val="affffffffff0"/>
        <w:numPr>
          <w:ilvl w:val="0"/>
          <w:numId w:val="84"/>
        </w:numPr>
        <w:tabs>
          <w:tab w:val="left" w:pos="709"/>
          <w:tab w:val="left" w:pos="1080"/>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8E6E54">
        <w:rPr>
          <w:rFonts w:ascii="Times New Roman" w:eastAsia="Times New Roman" w:hAnsi="Times New Roman" w:cs="Times New Roman"/>
          <w:sz w:val="20"/>
          <w:szCs w:val="20"/>
        </w:rPr>
        <w:t>Борякова</w:t>
      </w:r>
      <w:proofErr w:type="spellEnd"/>
      <w:r w:rsidRPr="008E6E54">
        <w:rPr>
          <w:rFonts w:ascii="Times New Roman" w:eastAsia="Times New Roman" w:hAnsi="Times New Roman" w:cs="Times New Roman"/>
          <w:sz w:val="20"/>
          <w:szCs w:val="20"/>
        </w:rPr>
        <w:t xml:space="preserve"> С.А., Волкова Н.А. Общие положения арбитражного процессуального права. Компетенция арбитражных судов. Участники арбитражного процесса [Электронный ресурс]: рабочий учебник / </w:t>
      </w:r>
      <w:proofErr w:type="spellStart"/>
      <w:r w:rsidRPr="008E6E54">
        <w:rPr>
          <w:rFonts w:ascii="Times New Roman" w:eastAsia="Times New Roman" w:hAnsi="Times New Roman" w:cs="Times New Roman"/>
          <w:sz w:val="20"/>
          <w:szCs w:val="20"/>
        </w:rPr>
        <w:t>Борякова</w:t>
      </w:r>
      <w:proofErr w:type="spellEnd"/>
      <w:r w:rsidRPr="008E6E54">
        <w:rPr>
          <w:rFonts w:ascii="Times New Roman" w:eastAsia="Times New Roman" w:hAnsi="Times New Roman" w:cs="Times New Roman"/>
          <w:sz w:val="20"/>
          <w:szCs w:val="20"/>
        </w:rPr>
        <w:t xml:space="preserve"> С.А., Волкова Н.А. - 2018. - http://library.roweb.online</w:t>
      </w:r>
    </w:p>
    <w:p w:rsidR="008E6E54" w:rsidRPr="008E6E54" w:rsidRDefault="008E6E54" w:rsidP="008E6E54">
      <w:pPr>
        <w:pStyle w:val="affffffffff0"/>
        <w:numPr>
          <w:ilvl w:val="0"/>
          <w:numId w:val="84"/>
        </w:numPr>
        <w:tabs>
          <w:tab w:val="left" w:pos="709"/>
          <w:tab w:val="left" w:pos="1080"/>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8E6E54">
        <w:rPr>
          <w:rFonts w:ascii="Times New Roman" w:eastAsia="Times New Roman" w:hAnsi="Times New Roman" w:cs="Times New Roman"/>
          <w:sz w:val="20"/>
          <w:szCs w:val="20"/>
        </w:rPr>
        <w:t>Борякова</w:t>
      </w:r>
      <w:proofErr w:type="spellEnd"/>
      <w:r w:rsidRPr="008E6E54">
        <w:rPr>
          <w:rFonts w:ascii="Times New Roman" w:eastAsia="Times New Roman" w:hAnsi="Times New Roman" w:cs="Times New Roman"/>
          <w:sz w:val="20"/>
          <w:szCs w:val="20"/>
        </w:rPr>
        <w:t xml:space="preserve"> С.А.  Производство по отдельным категориям дел в арбитражном процессе [Электронный ресурс]: рабочий учебник / </w:t>
      </w:r>
      <w:proofErr w:type="spellStart"/>
      <w:r w:rsidRPr="008E6E54">
        <w:rPr>
          <w:rFonts w:ascii="Times New Roman" w:eastAsia="Times New Roman" w:hAnsi="Times New Roman" w:cs="Times New Roman"/>
          <w:sz w:val="20"/>
          <w:szCs w:val="20"/>
        </w:rPr>
        <w:t>Борякова</w:t>
      </w:r>
      <w:proofErr w:type="spellEnd"/>
      <w:r w:rsidRPr="008E6E54">
        <w:rPr>
          <w:rFonts w:ascii="Times New Roman" w:eastAsia="Times New Roman" w:hAnsi="Times New Roman" w:cs="Times New Roman"/>
          <w:sz w:val="20"/>
          <w:szCs w:val="20"/>
        </w:rPr>
        <w:t xml:space="preserve"> С.А. - 2022. - http://library.roweb.online</w:t>
      </w:r>
    </w:p>
    <w:p w:rsidR="008E6E54" w:rsidRPr="008E6E54" w:rsidRDefault="008E6E54" w:rsidP="008E6E54">
      <w:pPr>
        <w:pStyle w:val="affffffffff0"/>
        <w:numPr>
          <w:ilvl w:val="0"/>
          <w:numId w:val="84"/>
        </w:numPr>
        <w:tabs>
          <w:tab w:val="left" w:pos="709"/>
          <w:tab w:val="left" w:pos="1080"/>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8E6E54">
        <w:rPr>
          <w:rFonts w:ascii="Times New Roman" w:eastAsia="Times New Roman" w:hAnsi="Times New Roman" w:cs="Times New Roman"/>
          <w:sz w:val="20"/>
          <w:szCs w:val="20"/>
        </w:rPr>
        <w:lastRenderedPageBreak/>
        <w:t>Борякова</w:t>
      </w:r>
      <w:proofErr w:type="spellEnd"/>
      <w:r w:rsidRPr="008E6E54">
        <w:rPr>
          <w:rFonts w:ascii="Times New Roman" w:eastAsia="Times New Roman" w:hAnsi="Times New Roman" w:cs="Times New Roman"/>
          <w:sz w:val="20"/>
          <w:szCs w:val="20"/>
        </w:rPr>
        <w:t xml:space="preserve"> С.А.  Производство по пересмотру судебных актов арбитражных судов. Производство в арбитражном суде апелляционной инстанции. Производство в суде кассационной инстанции [Электронный ресурс]: рабочий учебник / </w:t>
      </w:r>
      <w:proofErr w:type="spellStart"/>
      <w:r w:rsidRPr="008E6E54">
        <w:rPr>
          <w:rFonts w:ascii="Times New Roman" w:eastAsia="Times New Roman" w:hAnsi="Times New Roman" w:cs="Times New Roman"/>
          <w:sz w:val="20"/>
          <w:szCs w:val="20"/>
        </w:rPr>
        <w:t>Борякова</w:t>
      </w:r>
      <w:proofErr w:type="spellEnd"/>
      <w:r w:rsidRPr="008E6E54">
        <w:rPr>
          <w:rFonts w:ascii="Times New Roman" w:eastAsia="Times New Roman" w:hAnsi="Times New Roman" w:cs="Times New Roman"/>
          <w:sz w:val="20"/>
          <w:szCs w:val="20"/>
        </w:rPr>
        <w:t xml:space="preserve"> С.А. - 2022. - http://library.roweb.online</w:t>
      </w:r>
    </w:p>
    <w:p w:rsidR="008E6E54" w:rsidRDefault="008E6E54" w:rsidP="008E6E54">
      <w:pPr>
        <w:tabs>
          <w:tab w:val="left" w:pos="709"/>
          <w:tab w:val="left" w:pos="1080"/>
        </w:tabs>
        <w:suppressAutoHyphens/>
        <w:spacing w:before="0" w:beforeAutospacing="0" w:after="0" w:afterAutospacing="0"/>
        <w:ind w:firstLine="709"/>
        <w:jc w:val="both"/>
        <w:rPr>
          <w:b/>
          <w:sz w:val="20"/>
          <w:szCs w:val="20"/>
        </w:rPr>
      </w:pPr>
    </w:p>
    <w:p w:rsidR="00A76440" w:rsidRPr="00357E6F" w:rsidRDefault="00A76440" w:rsidP="008E6E54">
      <w:pPr>
        <w:tabs>
          <w:tab w:val="left" w:pos="709"/>
          <w:tab w:val="left" w:pos="1080"/>
        </w:tabs>
        <w:suppressAutoHyphens/>
        <w:spacing w:before="0" w:beforeAutospacing="0" w:after="0" w:afterAutospacing="0"/>
        <w:ind w:firstLine="709"/>
        <w:jc w:val="both"/>
        <w:rPr>
          <w:bCs/>
          <w:sz w:val="20"/>
          <w:szCs w:val="20"/>
        </w:rPr>
      </w:pPr>
      <w:r w:rsidRPr="00357E6F">
        <w:rPr>
          <w:b/>
          <w:sz w:val="20"/>
          <w:szCs w:val="20"/>
        </w:rPr>
        <w:t>Дополнительная литература</w:t>
      </w:r>
    </w:p>
    <w:p w:rsidR="008E6E54" w:rsidRPr="008E6E54" w:rsidRDefault="008E6E54" w:rsidP="008E6E54">
      <w:pPr>
        <w:pStyle w:val="affffffffff0"/>
        <w:numPr>
          <w:ilvl w:val="0"/>
          <w:numId w:val="85"/>
        </w:numPr>
        <w:tabs>
          <w:tab w:val="left" w:pos="709"/>
          <w:tab w:val="left" w:pos="1080"/>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8E6E54">
        <w:rPr>
          <w:rFonts w:ascii="Times New Roman" w:eastAsia="Times New Roman" w:hAnsi="Times New Roman" w:cs="Times New Roman"/>
          <w:sz w:val="20"/>
          <w:szCs w:val="20"/>
        </w:rPr>
        <w:t>Борякова</w:t>
      </w:r>
      <w:proofErr w:type="spellEnd"/>
      <w:r w:rsidRPr="008E6E54">
        <w:rPr>
          <w:rFonts w:ascii="Times New Roman" w:eastAsia="Times New Roman" w:hAnsi="Times New Roman" w:cs="Times New Roman"/>
          <w:sz w:val="20"/>
          <w:szCs w:val="20"/>
        </w:rPr>
        <w:t xml:space="preserve"> С.А. Производство в суде первой инстанции [Электронный ресурс]: рабочий учебник / </w:t>
      </w:r>
      <w:proofErr w:type="spellStart"/>
      <w:r w:rsidRPr="008E6E54">
        <w:rPr>
          <w:rFonts w:ascii="Times New Roman" w:eastAsia="Times New Roman" w:hAnsi="Times New Roman" w:cs="Times New Roman"/>
          <w:sz w:val="20"/>
          <w:szCs w:val="20"/>
        </w:rPr>
        <w:t>Борякова</w:t>
      </w:r>
      <w:proofErr w:type="spellEnd"/>
      <w:r w:rsidRPr="008E6E54">
        <w:rPr>
          <w:rFonts w:ascii="Times New Roman" w:eastAsia="Times New Roman" w:hAnsi="Times New Roman" w:cs="Times New Roman"/>
          <w:sz w:val="20"/>
          <w:szCs w:val="20"/>
        </w:rPr>
        <w:t xml:space="preserve"> С.А. - 2022. - http://library.roweb.online.</w:t>
      </w:r>
    </w:p>
    <w:p w:rsidR="008E6E54" w:rsidRPr="008E6E54" w:rsidRDefault="008E6E54" w:rsidP="008E6E54">
      <w:pPr>
        <w:pStyle w:val="affffffffff0"/>
        <w:numPr>
          <w:ilvl w:val="0"/>
          <w:numId w:val="85"/>
        </w:numPr>
        <w:tabs>
          <w:tab w:val="left" w:pos="709"/>
          <w:tab w:val="left" w:pos="1080"/>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8E6E54">
        <w:rPr>
          <w:rFonts w:ascii="Times New Roman" w:eastAsia="Times New Roman" w:hAnsi="Times New Roman" w:cs="Times New Roman"/>
          <w:sz w:val="20"/>
          <w:szCs w:val="20"/>
        </w:rPr>
        <w:t>Свирин</w:t>
      </w:r>
      <w:proofErr w:type="spellEnd"/>
      <w:r w:rsidRPr="008E6E54">
        <w:rPr>
          <w:rFonts w:ascii="Times New Roman" w:eastAsia="Times New Roman" w:hAnsi="Times New Roman" w:cs="Times New Roman"/>
          <w:sz w:val="20"/>
          <w:szCs w:val="20"/>
        </w:rPr>
        <w:t xml:space="preserve"> Ю.А. Арбитражный процесс [Электронный ресурс]: учебник для бакалавров / Ю.А. </w:t>
      </w:r>
      <w:proofErr w:type="spellStart"/>
      <w:r w:rsidRPr="008E6E54">
        <w:rPr>
          <w:rFonts w:ascii="Times New Roman" w:eastAsia="Times New Roman" w:hAnsi="Times New Roman" w:cs="Times New Roman"/>
          <w:sz w:val="20"/>
          <w:szCs w:val="20"/>
        </w:rPr>
        <w:t>Свирин</w:t>
      </w:r>
      <w:proofErr w:type="spellEnd"/>
      <w:r w:rsidRPr="008E6E54">
        <w:rPr>
          <w:rFonts w:ascii="Times New Roman" w:eastAsia="Times New Roman" w:hAnsi="Times New Roman" w:cs="Times New Roman"/>
          <w:sz w:val="20"/>
          <w:szCs w:val="20"/>
        </w:rPr>
        <w:t>. — Электрон. текстовые данные. — Саратов: Вузовское образование, 2017. — 313 c. — 978-5-4487-0048-4. — Режим доступа: http://www.iprbookshop.ru/66859</w:t>
      </w:r>
    </w:p>
    <w:p w:rsidR="008E6E54" w:rsidRPr="008E6E54" w:rsidRDefault="008E6E54" w:rsidP="008E6E54">
      <w:pPr>
        <w:pStyle w:val="affffffffff0"/>
        <w:numPr>
          <w:ilvl w:val="0"/>
          <w:numId w:val="85"/>
        </w:numPr>
        <w:tabs>
          <w:tab w:val="left" w:pos="709"/>
          <w:tab w:val="left" w:pos="1080"/>
        </w:tabs>
        <w:suppressAutoHyphens/>
        <w:spacing w:before="0" w:beforeAutospacing="0" w:after="0" w:afterAutospacing="0"/>
        <w:jc w:val="both"/>
        <w:rPr>
          <w:rFonts w:ascii="Times New Roman" w:eastAsia="Times New Roman" w:hAnsi="Times New Roman" w:cs="Times New Roman"/>
          <w:sz w:val="20"/>
          <w:szCs w:val="20"/>
        </w:rPr>
      </w:pPr>
      <w:r w:rsidRPr="008E6E54">
        <w:rPr>
          <w:rFonts w:ascii="Times New Roman" w:eastAsia="Times New Roman" w:hAnsi="Times New Roman" w:cs="Times New Roman"/>
          <w:sz w:val="20"/>
          <w:szCs w:val="20"/>
        </w:rPr>
        <w:t xml:space="preserve">Арбитражный процесс: учебник / А. В. </w:t>
      </w:r>
      <w:proofErr w:type="spellStart"/>
      <w:r w:rsidRPr="008E6E54">
        <w:rPr>
          <w:rFonts w:ascii="Times New Roman" w:eastAsia="Times New Roman" w:hAnsi="Times New Roman" w:cs="Times New Roman"/>
          <w:sz w:val="20"/>
          <w:szCs w:val="20"/>
        </w:rPr>
        <w:t>Абсалямов</w:t>
      </w:r>
      <w:proofErr w:type="spellEnd"/>
      <w:r w:rsidRPr="008E6E54">
        <w:rPr>
          <w:rFonts w:ascii="Times New Roman" w:eastAsia="Times New Roman" w:hAnsi="Times New Roman" w:cs="Times New Roman"/>
          <w:sz w:val="20"/>
          <w:szCs w:val="20"/>
        </w:rPr>
        <w:t xml:space="preserve">, Д. Б. Абушенко, К. Л. </w:t>
      </w:r>
      <w:proofErr w:type="spellStart"/>
      <w:r w:rsidRPr="008E6E54">
        <w:rPr>
          <w:rFonts w:ascii="Times New Roman" w:eastAsia="Times New Roman" w:hAnsi="Times New Roman" w:cs="Times New Roman"/>
          <w:sz w:val="20"/>
          <w:szCs w:val="20"/>
        </w:rPr>
        <w:t>Брановицкий</w:t>
      </w:r>
      <w:proofErr w:type="spellEnd"/>
      <w:r w:rsidRPr="008E6E54">
        <w:rPr>
          <w:rFonts w:ascii="Times New Roman" w:eastAsia="Times New Roman" w:hAnsi="Times New Roman" w:cs="Times New Roman"/>
          <w:sz w:val="20"/>
          <w:szCs w:val="20"/>
        </w:rPr>
        <w:t xml:space="preserve"> [и др.]; под редакцией В. В. Яркова. — 8-е изд. — Москва: Статут, 2021. — 752 c. — ISBN 978-5-8354-1696-7. — Текст: электронный // Цифровой образовательный ресурс IPR SMART: [сайт]. — URL: https://www.iprbookshop.ru/109975.html</w:t>
      </w:r>
    </w:p>
    <w:p w:rsidR="008E6E54" w:rsidRPr="008E6E54" w:rsidRDefault="008E6E54" w:rsidP="008E6E54">
      <w:pPr>
        <w:tabs>
          <w:tab w:val="left" w:pos="709"/>
          <w:tab w:val="left" w:pos="1080"/>
        </w:tabs>
        <w:suppressAutoHyphens/>
        <w:spacing w:before="0" w:beforeAutospacing="0" w:after="0" w:afterAutospacing="0"/>
        <w:ind w:firstLine="709"/>
        <w:jc w:val="both"/>
        <w:rPr>
          <w:rFonts w:eastAsia="Times New Roman"/>
          <w:sz w:val="20"/>
          <w:szCs w:val="20"/>
        </w:rPr>
      </w:pPr>
    </w:p>
    <w:p w:rsidR="00A76440" w:rsidRPr="00357E6F" w:rsidRDefault="00B44E1A" w:rsidP="00A76440">
      <w:pPr>
        <w:tabs>
          <w:tab w:val="left" w:pos="709"/>
          <w:tab w:val="left" w:pos="1080"/>
        </w:tabs>
        <w:suppressAutoHyphens/>
        <w:spacing w:before="0" w:beforeAutospacing="0" w:after="0" w:afterAutospacing="0"/>
        <w:ind w:firstLine="709"/>
        <w:jc w:val="both"/>
        <w:rPr>
          <w:b/>
          <w:sz w:val="20"/>
          <w:szCs w:val="20"/>
        </w:rPr>
      </w:pPr>
      <w:r>
        <w:rPr>
          <w:b/>
          <w:sz w:val="20"/>
          <w:szCs w:val="20"/>
        </w:rPr>
        <w:t>7</w:t>
      </w:r>
      <w:r w:rsidR="00A76440" w:rsidRPr="00357E6F">
        <w:rPr>
          <w:b/>
          <w:sz w:val="20"/>
          <w:szCs w:val="20"/>
        </w:rPr>
        <w:t>.2. Ресурсы информационно-телекоммуникационной сети «Интернет»</w:t>
      </w:r>
    </w:p>
    <w:p w:rsidR="00A76440" w:rsidRPr="00357E6F" w:rsidRDefault="00A76440" w:rsidP="00A76440">
      <w:pPr>
        <w:tabs>
          <w:tab w:val="left" w:pos="709"/>
          <w:tab w:val="left" w:pos="1080"/>
        </w:tabs>
        <w:suppressAutoHyphens/>
        <w:spacing w:before="0" w:beforeAutospacing="0" w:after="0" w:afterAutospacing="0"/>
        <w:ind w:firstLine="709"/>
        <w:jc w:val="both"/>
        <w:rPr>
          <w:sz w:val="20"/>
          <w:szCs w:val="20"/>
        </w:rPr>
      </w:pPr>
      <w:r w:rsidRPr="00357E6F">
        <w:rPr>
          <w:sz w:val="20"/>
          <w:szCs w:val="20"/>
        </w:rPr>
        <w:t>- http://www.garant.ru/ - СПС «Гарант».</w:t>
      </w:r>
    </w:p>
    <w:p w:rsidR="00A76440" w:rsidRPr="00357E6F" w:rsidRDefault="00A76440" w:rsidP="00A76440">
      <w:pPr>
        <w:tabs>
          <w:tab w:val="left" w:pos="709"/>
          <w:tab w:val="left" w:pos="1080"/>
        </w:tabs>
        <w:suppressAutoHyphens/>
        <w:spacing w:before="0" w:beforeAutospacing="0" w:after="0" w:afterAutospacing="0"/>
        <w:ind w:firstLine="709"/>
        <w:jc w:val="both"/>
        <w:rPr>
          <w:sz w:val="20"/>
          <w:szCs w:val="20"/>
        </w:rPr>
      </w:pPr>
      <w:r w:rsidRPr="00357E6F">
        <w:rPr>
          <w:sz w:val="20"/>
          <w:szCs w:val="20"/>
        </w:rPr>
        <w:t xml:space="preserve">- </w:t>
      </w:r>
      <w:r w:rsidRPr="00357E6F">
        <w:rPr>
          <w:sz w:val="20"/>
          <w:szCs w:val="20"/>
          <w:lang w:val="en-US"/>
        </w:rPr>
        <w:t>https</w:t>
      </w:r>
      <w:r w:rsidRPr="00357E6F">
        <w:rPr>
          <w:sz w:val="20"/>
          <w:szCs w:val="20"/>
        </w:rPr>
        <w:t>://</w:t>
      </w:r>
      <w:proofErr w:type="spellStart"/>
      <w:r w:rsidRPr="00357E6F">
        <w:rPr>
          <w:sz w:val="20"/>
          <w:szCs w:val="20"/>
          <w:lang w:val="en-US"/>
        </w:rPr>
        <w:t>rg</w:t>
      </w:r>
      <w:proofErr w:type="spellEnd"/>
      <w:r w:rsidRPr="00357E6F">
        <w:rPr>
          <w:sz w:val="20"/>
          <w:szCs w:val="20"/>
        </w:rPr>
        <w:t>.</w:t>
      </w:r>
      <w:proofErr w:type="spellStart"/>
      <w:r w:rsidRPr="00357E6F">
        <w:rPr>
          <w:sz w:val="20"/>
          <w:szCs w:val="20"/>
          <w:lang w:val="en-US"/>
        </w:rPr>
        <w:t>ru</w:t>
      </w:r>
      <w:proofErr w:type="spellEnd"/>
      <w:r w:rsidRPr="00357E6F">
        <w:rPr>
          <w:sz w:val="20"/>
          <w:szCs w:val="20"/>
        </w:rPr>
        <w:t xml:space="preserve">/  («Российская газета»). </w:t>
      </w:r>
    </w:p>
    <w:p w:rsidR="00A76440" w:rsidRPr="00357E6F" w:rsidRDefault="00A76440" w:rsidP="00A76440">
      <w:pPr>
        <w:pStyle w:val="1c"/>
        <w:keepNext/>
        <w:tabs>
          <w:tab w:val="right" w:leader="dot" w:pos="9600"/>
        </w:tabs>
        <w:spacing w:before="0" w:beforeAutospacing="0" w:after="0" w:afterAutospacing="0"/>
        <w:ind w:left="0" w:firstLine="709"/>
        <w:rPr>
          <w:b/>
          <w:bCs/>
          <w:kern w:val="32"/>
          <w:sz w:val="20"/>
        </w:rPr>
      </w:pPr>
    </w:p>
    <w:p w:rsidR="00DE3CA9" w:rsidRDefault="00B44E1A" w:rsidP="00DE3CA9">
      <w:pPr>
        <w:spacing w:before="0" w:beforeAutospacing="0" w:after="0" w:afterAutospacing="0"/>
        <w:ind w:firstLine="709"/>
        <w:jc w:val="both"/>
        <w:rPr>
          <w:b/>
          <w:sz w:val="20"/>
        </w:rPr>
      </w:pPr>
      <w:r>
        <w:rPr>
          <w:b/>
          <w:sz w:val="20"/>
        </w:rPr>
        <w:t>8</w:t>
      </w:r>
      <w:r w:rsidR="00DE3CA9">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DE3CA9" w:rsidRDefault="00DE3CA9" w:rsidP="00DE3CA9">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DE3CA9" w:rsidRDefault="00DE3CA9" w:rsidP="00DE3CA9">
      <w:pPr>
        <w:spacing w:before="0" w:beforeAutospacing="0" w:after="0" w:afterAutospacing="0"/>
        <w:ind w:firstLine="709"/>
        <w:jc w:val="both"/>
        <w:rPr>
          <w:sz w:val="20"/>
        </w:rPr>
      </w:pPr>
      <w:r>
        <w:rPr>
          <w:sz w:val="20"/>
        </w:rPr>
        <w:t xml:space="preserve">- </w:t>
      </w:r>
      <w:r w:rsidR="004E488E" w:rsidRPr="004E488E">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EB3C5E" w:rsidRDefault="00EB3C5E" w:rsidP="00DE3CA9">
      <w:pPr>
        <w:spacing w:before="0" w:beforeAutospacing="0" w:after="0" w:afterAutospacing="0"/>
        <w:ind w:firstLine="709"/>
        <w:jc w:val="both"/>
        <w:rPr>
          <w:sz w:val="20"/>
        </w:rPr>
      </w:pPr>
      <w:r w:rsidRPr="00EB3C5E">
        <w:rPr>
          <w:sz w:val="20"/>
        </w:rPr>
        <w:t>- учебный зал судебных заседаний;</w:t>
      </w:r>
    </w:p>
    <w:p w:rsidR="00DE3CA9" w:rsidRDefault="00DE3CA9" w:rsidP="00DE3CA9">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A76440" w:rsidRPr="00336B98" w:rsidRDefault="00DE3CA9" w:rsidP="00DE3CA9">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A76440" w:rsidRPr="00336B98" w:rsidRDefault="00A76440" w:rsidP="00A7644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336B98">
        <w:rPr>
          <w:i/>
          <w:sz w:val="20"/>
          <w:szCs w:val="20"/>
        </w:rPr>
        <w:t>Лицензионное программное обеспечение (в том числе, отечественного производства):</w:t>
      </w:r>
    </w:p>
    <w:p w:rsidR="00A76440" w:rsidRPr="00336B98" w:rsidRDefault="00A76440" w:rsidP="00A76440">
      <w:pPr>
        <w:spacing w:before="0" w:beforeAutospacing="0" w:after="0" w:afterAutospacing="0"/>
        <w:ind w:firstLine="709"/>
        <w:rPr>
          <w:sz w:val="20"/>
          <w:szCs w:val="20"/>
        </w:rPr>
      </w:pPr>
      <w:r w:rsidRPr="00336B98">
        <w:rPr>
          <w:sz w:val="20"/>
          <w:szCs w:val="20"/>
        </w:rPr>
        <w:t xml:space="preserve">Операционная система </w:t>
      </w:r>
      <w:r w:rsidRPr="00336B98">
        <w:rPr>
          <w:sz w:val="20"/>
          <w:szCs w:val="20"/>
          <w:lang w:val="en-US"/>
        </w:rPr>
        <w:t>Windows</w:t>
      </w:r>
      <w:r w:rsidRPr="00336B98">
        <w:rPr>
          <w:sz w:val="20"/>
          <w:szCs w:val="20"/>
        </w:rPr>
        <w:t xml:space="preserve"> </w:t>
      </w:r>
      <w:r w:rsidRPr="00336B98">
        <w:rPr>
          <w:sz w:val="20"/>
          <w:szCs w:val="20"/>
          <w:lang w:val="en-US"/>
        </w:rPr>
        <w:t>Professional</w:t>
      </w:r>
      <w:r w:rsidRPr="00336B98">
        <w:rPr>
          <w:sz w:val="20"/>
          <w:szCs w:val="20"/>
        </w:rPr>
        <w:t xml:space="preserve"> 10</w:t>
      </w:r>
    </w:p>
    <w:p w:rsidR="00A76440" w:rsidRPr="00336B98" w:rsidRDefault="00A76440" w:rsidP="00A76440">
      <w:pPr>
        <w:spacing w:before="0" w:beforeAutospacing="0" w:after="0" w:afterAutospacing="0"/>
        <w:ind w:firstLine="709"/>
        <w:rPr>
          <w:sz w:val="20"/>
          <w:szCs w:val="20"/>
        </w:rPr>
      </w:pPr>
      <w:r w:rsidRPr="00336B98">
        <w:rPr>
          <w:sz w:val="20"/>
          <w:szCs w:val="20"/>
        </w:rPr>
        <w:t>ПО браузер – приложение операционной системы, предназначенное для просмотра Web-страниц</w:t>
      </w:r>
    </w:p>
    <w:p w:rsidR="00A76440" w:rsidRPr="00336B98" w:rsidRDefault="00A76440" w:rsidP="00A76440">
      <w:pPr>
        <w:spacing w:before="0" w:beforeAutospacing="0" w:after="0" w:afterAutospacing="0"/>
        <w:ind w:firstLine="709"/>
        <w:rPr>
          <w:sz w:val="20"/>
          <w:szCs w:val="20"/>
        </w:rPr>
      </w:pPr>
      <w:r w:rsidRPr="00336B98">
        <w:rPr>
          <w:sz w:val="20"/>
          <w:szCs w:val="20"/>
        </w:rPr>
        <w:t>Платформа проведения аттестационных процедур с использованием каналов связи (отечественное ПО)</w:t>
      </w:r>
    </w:p>
    <w:p w:rsidR="00A76440" w:rsidRPr="00336B98" w:rsidRDefault="00A76440" w:rsidP="00A76440">
      <w:pPr>
        <w:spacing w:before="0" w:beforeAutospacing="0" w:after="0" w:afterAutospacing="0"/>
        <w:ind w:firstLine="709"/>
        <w:rPr>
          <w:sz w:val="20"/>
          <w:szCs w:val="20"/>
        </w:rPr>
      </w:pPr>
      <w:r w:rsidRPr="00336B98">
        <w:rPr>
          <w:sz w:val="20"/>
          <w:szCs w:val="20"/>
        </w:rPr>
        <w:t xml:space="preserve">Платформа проведения </w:t>
      </w:r>
      <w:proofErr w:type="spellStart"/>
      <w:r w:rsidRPr="00336B98">
        <w:rPr>
          <w:sz w:val="20"/>
          <w:szCs w:val="20"/>
        </w:rPr>
        <w:t>вебинаров</w:t>
      </w:r>
      <w:proofErr w:type="spellEnd"/>
      <w:r w:rsidRPr="00336B98">
        <w:rPr>
          <w:sz w:val="20"/>
          <w:szCs w:val="20"/>
        </w:rPr>
        <w:t xml:space="preserve"> (отечественное ПО)</w:t>
      </w:r>
    </w:p>
    <w:p w:rsidR="00A76440" w:rsidRPr="00336B98" w:rsidRDefault="00A76440" w:rsidP="00A76440">
      <w:pPr>
        <w:spacing w:before="0" w:beforeAutospacing="0" w:after="0" w:afterAutospacing="0"/>
        <w:ind w:firstLine="709"/>
        <w:rPr>
          <w:sz w:val="20"/>
          <w:szCs w:val="20"/>
        </w:rPr>
      </w:pPr>
      <w:r w:rsidRPr="00336B98">
        <w:rPr>
          <w:sz w:val="20"/>
          <w:szCs w:val="20"/>
        </w:rPr>
        <w:t xml:space="preserve">Информационная технология. Онлайн тестирование цифровой платформы </w:t>
      </w:r>
      <w:proofErr w:type="spellStart"/>
      <w:r w:rsidRPr="00336B98">
        <w:rPr>
          <w:sz w:val="20"/>
          <w:szCs w:val="20"/>
        </w:rPr>
        <w:t>Ровеб</w:t>
      </w:r>
      <w:proofErr w:type="spellEnd"/>
      <w:r w:rsidRPr="00336B98">
        <w:rPr>
          <w:sz w:val="20"/>
          <w:szCs w:val="20"/>
        </w:rPr>
        <w:t xml:space="preserve"> (отечественное ПО)</w:t>
      </w:r>
    </w:p>
    <w:p w:rsidR="00A76440" w:rsidRPr="00336B98" w:rsidRDefault="00A76440" w:rsidP="00A76440">
      <w:pPr>
        <w:spacing w:before="0" w:beforeAutospacing="0" w:after="0" w:afterAutospacing="0"/>
        <w:ind w:firstLine="709"/>
        <w:rPr>
          <w:sz w:val="20"/>
          <w:szCs w:val="20"/>
        </w:rPr>
      </w:pPr>
      <w:r w:rsidRPr="00336B98">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A76440" w:rsidRPr="00336B98" w:rsidRDefault="00A76440" w:rsidP="00A76440">
      <w:pPr>
        <w:spacing w:before="0" w:beforeAutospacing="0" w:after="0" w:afterAutospacing="0"/>
        <w:ind w:firstLine="709"/>
        <w:rPr>
          <w:sz w:val="20"/>
          <w:szCs w:val="20"/>
        </w:rPr>
      </w:pPr>
      <w:r w:rsidRPr="00336B98">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A76440" w:rsidRPr="00336B98" w:rsidRDefault="00A76440" w:rsidP="00A76440">
      <w:pPr>
        <w:spacing w:before="0" w:beforeAutospacing="0" w:after="0" w:afterAutospacing="0"/>
        <w:ind w:firstLine="709"/>
        <w:rPr>
          <w:sz w:val="20"/>
          <w:szCs w:val="20"/>
        </w:rPr>
      </w:pPr>
      <w:r w:rsidRPr="00336B98">
        <w:rPr>
          <w:sz w:val="20"/>
          <w:szCs w:val="20"/>
        </w:rPr>
        <w:t>Электронный информационный ресурс «Личная студия обучающегося» (отечественное ПО)</w:t>
      </w:r>
    </w:p>
    <w:p w:rsidR="00A76440" w:rsidRPr="00336B98" w:rsidRDefault="00A76440" w:rsidP="00A7644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336B98">
        <w:rPr>
          <w:i/>
          <w:sz w:val="20"/>
          <w:szCs w:val="20"/>
        </w:rPr>
        <w:t>Свободно распространяемое программное обеспечение (в том числе отечественного производства):</w:t>
      </w:r>
    </w:p>
    <w:p w:rsidR="00A76440" w:rsidRPr="00336B98" w:rsidRDefault="00A76440" w:rsidP="00A76440">
      <w:pPr>
        <w:spacing w:before="0" w:beforeAutospacing="0" w:after="0" w:afterAutospacing="0"/>
        <w:ind w:firstLine="709"/>
        <w:rPr>
          <w:sz w:val="20"/>
          <w:szCs w:val="20"/>
        </w:rPr>
      </w:pPr>
      <w:r w:rsidRPr="00336B98">
        <w:rPr>
          <w:sz w:val="20"/>
          <w:szCs w:val="20"/>
        </w:rPr>
        <w:t>Мой Офис Веб-редакторы https://edit.myoffice.ru (отечественное ПО)</w:t>
      </w:r>
    </w:p>
    <w:p w:rsidR="00A76440" w:rsidRPr="00336B98" w:rsidRDefault="00A76440" w:rsidP="00A76440">
      <w:pPr>
        <w:spacing w:before="0" w:beforeAutospacing="0" w:after="0" w:afterAutospacing="0"/>
        <w:ind w:firstLine="709"/>
        <w:rPr>
          <w:sz w:val="20"/>
          <w:szCs w:val="20"/>
          <w:lang w:val="en-US"/>
        </w:rPr>
      </w:pPr>
      <w:r w:rsidRPr="00336B98">
        <w:rPr>
          <w:sz w:val="20"/>
          <w:szCs w:val="20"/>
        </w:rPr>
        <w:t>ПО</w:t>
      </w:r>
      <w:r w:rsidRPr="00336B98">
        <w:rPr>
          <w:sz w:val="20"/>
          <w:szCs w:val="20"/>
          <w:lang w:val="en-US"/>
        </w:rPr>
        <w:t xml:space="preserve"> OpenOffice.Org Calc. </w:t>
      </w:r>
    </w:p>
    <w:p w:rsidR="00A76440" w:rsidRPr="00336B98" w:rsidRDefault="00C3641E" w:rsidP="00A76440">
      <w:pPr>
        <w:spacing w:before="0" w:beforeAutospacing="0" w:after="0" w:afterAutospacing="0"/>
        <w:ind w:firstLine="709"/>
        <w:rPr>
          <w:sz w:val="20"/>
          <w:szCs w:val="20"/>
          <w:lang w:val="en-US"/>
        </w:rPr>
      </w:pPr>
      <w:hyperlink r:id="rId12" w:history="1">
        <w:r w:rsidR="00A76440" w:rsidRPr="00336B98">
          <w:rPr>
            <w:sz w:val="20"/>
            <w:szCs w:val="20"/>
            <w:lang w:val="en-US"/>
          </w:rPr>
          <w:t>http://qsp.su/tools/onlinehelp/about_license_gpl_russian.html</w:t>
        </w:r>
      </w:hyperlink>
      <w:r w:rsidR="00A76440" w:rsidRPr="00336B98">
        <w:rPr>
          <w:sz w:val="20"/>
          <w:szCs w:val="20"/>
          <w:lang w:val="en-US"/>
        </w:rPr>
        <w:t xml:space="preserve"> </w:t>
      </w:r>
    </w:p>
    <w:p w:rsidR="00A76440" w:rsidRPr="00336B98" w:rsidRDefault="00A76440" w:rsidP="00A76440">
      <w:pPr>
        <w:spacing w:before="0" w:beforeAutospacing="0" w:after="0" w:afterAutospacing="0"/>
        <w:ind w:firstLine="709"/>
        <w:rPr>
          <w:sz w:val="20"/>
          <w:szCs w:val="20"/>
        </w:rPr>
      </w:pPr>
      <w:r w:rsidRPr="00336B98">
        <w:rPr>
          <w:sz w:val="20"/>
          <w:szCs w:val="20"/>
        </w:rPr>
        <w:t xml:space="preserve">ПО </w:t>
      </w:r>
      <w:proofErr w:type="spellStart"/>
      <w:r w:rsidRPr="00336B98">
        <w:rPr>
          <w:sz w:val="20"/>
          <w:szCs w:val="20"/>
        </w:rPr>
        <w:t>OpenOffice.Org.Base</w:t>
      </w:r>
      <w:proofErr w:type="spellEnd"/>
    </w:p>
    <w:p w:rsidR="00A76440" w:rsidRPr="00336B98" w:rsidRDefault="00C3641E" w:rsidP="00A76440">
      <w:pPr>
        <w:spacing w:before="0" w:beforeAutospacing="0" w:after="0" w:afterAutospacing="0"/>
        <w:ind w:firstLine="709"/>
        <w:rPr>
          <w:sz w:val="20"/>
          <w:szCs w:val="20"/>
        </w:rPr>
      </w:pPr>
      <w:hyperlink r:id="rId13" w:history="1">
        <w:r w:rsidR="00A76440" w:rsidRPr="00336B98">
          <w:rPr>
            <w:sz w:val="20"/>
            <w:szCs w:val="20"/>
          </w:rPr>
          <w:t>http://qsp.su/tools/onlinehelp/about_license_gpl_russian.html</w:t>
        </w:r>
      </w:hyperlink>
    </w:p>
    <w:p w:rsidR="00A76440" w:rsidRPr="00336B98" w:rsidRDefault="00A76440" w:rsidP="00A76440">
      <w:pPr>
        <w:spacing w:before="0" w:beforeAutospacing="0" w:after="0" w:afterAutospacing="0"/>
        <w:ind w:firstLine="709"/>
        <w:rPr>
          <w:sz w:val="20"/>
          <w:szCs w:val="20"/>
          <w:lang w:val="en-US"/>
        </w:rPr>
      </w:pPr>
      <w:r w:rsidRPr="00336B98">
        <w:rPr>
          <w:sz w:val="20"/>
          <w:szCs w:val="20"/>
        </w:rPr>
        <w:t>ПО</w:t>
      </w:r>
      <w:r w:rsidRPr="00336B98">
        <w:rPr>
          <w:sz w:val="20"/>
          <w:szCs w:val="20"/>
          <w:lang w:val="en-US"/>
        </w:rPr>
        <w:t xml:space="preserve"> </w:t>
      </w:r>
      <w:proofErr w:type="spellStart"/>
      <w:r w:rsidRPr="00336B98">
        <w:rPr>
          <w:sz w:val="20"/>
          <w:szCs w:val="20"/>
          <w:lang w:val="en-US"/>
        </w:rPr>
        <w:t>OpenOffice.org.Impress</w:t>
      </w:r>
      <w:proofErr w:type="spellEnd"/>
      <w:r w:rsidRPr="00336B98">
        <w:rPr>
          <w:sz w:val="20"/>
          <w:szCs w:val="20"/>
          <w:lang w:val="en-US"/>
        </w:rPr>
        <w:t xml:space="preserve"> </w:t>
      </w:r>
    </w:p>
    <w:p w:rsidR="00A76440" w:rsidRPr="00336B98" w:rsidRDefault="00C3641E" w:rsidP="00A76440">
      <w:pPr>
        <w:spacing w:before="0" w:beforeAutospacing="0" w:after="0" w:afterAutospacing="0"/>
        <w:ind w:firstLine="709"/>
        <w:rPr>
          <w:sz w:val="20"/>
          <w:szCs w:val="20"/>
          <w:lang w:val="en-US"/>
        </w:rPr>
      </w:pPr>
      <w:hyperlink r:id="rId14" w:history="1">
        <w:r w:rsidR="00A76440" w:rsidRPr="00336B98">
          <w:rPr>
            <w:sz w:val="20"/>
            <w:szCs w:val="20"/>
            <w:lang w:val="en-US"/>
          </w:rPr>
          <w:t>http://qsp.su/tools/onlinehelp/about_license_gpl_russian.html</w:t>
        </w:r>
      </w:hyperlink>
      <w:r w:rsidR="00A76440" w:rsidRPr="00336B98">
        <w:rPr>
          <w:sz w:val="20"/>
          <w:szCs w:val="20"/>
          <w:lang w:val="en-US"/>
        </w:rPr>
        <w:t xml:space="preserve"> </w:t>
      </w:r>
    </w:p>
    <w:p w:rsidR="00A76440" w:rsidRPr="00336B98" w:rsidRDefault="00A76440" w:rsidP="00A76440">
      <w:pPr>
        <w:spacing w:before="0" w:beforeAutospacing="0" w:after="0" w:afterAutospacing="0"/>
        <w:ind w:firstLine="709"/>
        <w:rPr>
          <w:sz w:val="20"/>
          <w:szCs w:val="20"/>
          <w:lang w:val="en-US"/>
        </w:rPr>
      </w:pPr>
      <w:r w:rsidRPr="00336B98">
        <w:rPr>
          <w:sz w:val="20"/>
          <w:szCs w:val="20"/>
        </w:rPr>
        <w:t>ПО</w:t>
      </w:r>
      <w:r w:rsidRPr="00336B98">
        <w:rPr>
          <w:sz w:val="20"/>
          <w:szCs w:val="20"/>
          <w:lang w:val="en-US"/>
        </w:rPr>
        <w:t xml:space="preserve"> OpenOffice.Org Writer </w:t>
      </w:r>
    </w:p>
    <w:p w:rsidR="00A76440" w:rsidRPr="00336B98" w:rsidRDefault="00C3641E" w:rsidP="00A76440">
      <w:pPr>
        <w:spacing w:before="0" w:beforeAutospacing="0" w:after="0" w:afterAutospacing="0"/>
        <w:ind w:firstLine="709"/>
        <w:rPr>
          <w:sz w:val="20"/>
          <w:szCs w:val="20"/>
          <w:lang w:val="en-US"/>
        </w:rPr>
      </w:pPr>
      <w:hyperlink r:id="rId15" w:history="1">
        <w:r w:rsidR="00A76440" w:rsidRPr="00336B98">
          <w:rPr>
            <w:sz w:val="20"/>
            <w:szCs w:val="20"/>
            <w:lang w:val="en-US"/>
          </w:rPr>
          <w:t>http://qsp.su/tools/onlinehelp/about_license_gpl_russian.html</w:t>
        </w:r>
      </w:hyperlink>
    </w:p>
    <w:p w:rsidR="00A76440" w:rsidRPr="00336B98" w:rsidRDefault="00A76440" w:rsidP="00A76440">
      <w:pPr>
        <w:spacing w:before="0" w:beforeAutospacing="0" w:after="0" w:afterAutospacing="0"/>
        <w:ind w:firstLine="709"/>
        <w:rPr>
          <w:sz w:val="20"/>
          <w:szCs w:val="20"/>
          <w:lang w:val="en-US"/>
        </w:rPr>
      </w:pPr>
      <w:r w:rsidRPr="00336B98">
        <w:rPr>
          <w:sz w:val="20"/>
          <w:szCs w:val="20"/>
        </w:rPr>
        <w:t>ПО</w:t>
      </w:r>
      <w:r w:rsidRPr="00336B98">
        <w:rPr>
          <w:sz w:val="20"/>
          <w:szCs w:val="20"/>
          <w:lang w:val="en-US"/>
        </w:rPr>
        <w:t xml:space="preserve"> Open Office.org Draw</w:t>
      </w:r>
    </w:p>
    <w:p w:rsidR="00A76440" w:rsidRPr="00336B98" w:rsidRDefault="00C3641E" w:rsidP="00A76440">
      <w:pPr>
        <w:spacing w:before="0" w:beforeAutospacing="0" w:after="0" w:afterAutospacing="0"/>
        <w:ind w:firstLine="709"/>
        <w:rPr>
          <w:sz w:val="20"/>
          <w:szCs w:val="20"/>
          <w:lang w:val="en-US"/>
        </w:rPr>
      </w:pPr>
      <w:hyperlink r:id="rId16" w:history="1">
        <w:r w:rsidR="00A76440" w:rsidRPr="00336B98">
          <w:rPr>
            <w:sz w:val="20"/>
            <w:szCs w:val="20"/>
            <w:lang w:val="en-US"/>
          </w:rPr>
          <w:t>http://qsp.su/tools/onlinehelp/about_license_gpl_russian.html</w:t>
        </w:r>
      </w:hyperlink>
    </w:p>
    <w:p w:rsidR="00A76440" w:rsidRPr="00336B98" w:rsidRDefault="00A76440" w:rsidP="00A76440">
      <w:pPr>
        <w:spacing w:before="0" w:beforeAutospacing="0" w:after="0" w:afterAutospacing="0"/>
        <w:ind w:firstLine="709"/>
        <w:rPr>
          <w:sz w:val="20"/>
          <w:szCs w:val="20"/>
        </w:rPr>
      </w:pPr>
      <w:r w:rsidRPr="00336B98">
        <w:rPr>
          <w:sz w:val="20"/>
          <w:szCs w:val="20"/>
        </w:rPr>
        <w:t xml:space="preserve">ПО «Блокнот» - стандартное приложение операционной системы (MS </w:t>
      </w:r>
      <w:proofErr w:type="spellStart"/>
      <w:r w:rsidRPr="00336B98">
        <w:rPr>
          <w:sz w:val="20"/>
          <w:szCs w:val="20"/>
        </w:rPr>
        <w:t>Windows</w:t>
      </w:r>
      <w:proofErr w:type="spellEnd"/>
      <w:r w:rsidRPr="00336B98">
        <w:rPr>
          <w:sz w:val="20"/>
          <w:szCs w:val="20"/>
        </w:rPr>
        <w:t xml:space="preserve">, </w:t>
      </w:r>
      <w:proofErr w:type="spellStart"/>
      <w:r w:rsidRPr="00336B98">
        <w:rPr>
          <w:sz w:val="20"/>
          <w:szCs w:val="20"/>
        </w:rPr>
        <w:t>Android</w:t>
      </w:r>
      <w:proofErr w:type="spellEnd"/>
      <w:r w:rsidRPr="00336B98">
        <w:rPr>
          <w:sz w:val="20"/>
          <w:szCs w:val="20"/>
        </w:rPr>
        <w:t xml:space="preserve"> и т.д.), </w:t>
      </w:r>
    </w:p>
    <w:p w:rsidR="00A76440" w:rsidRPr="00336B98" w:rsidRDefault="00A76440" w:rsidP="00A76440">
      <w:pPr>
        <w:spacing w:before="0" w:beforeAutospacing="0" w:after="0" w:afterAutospacing="0"/>
        <w:ind w:firstLine="709"/>
        <w:rPr>
          <w:sz w:val="20"/>
          <w:szCs w:val="20"/>
        </w:rPr>
      </w:pPr>
      <w:r w:rsidRPr="00336B98">
        <w:rPr>
          <w:sz w:val="20"/>
          <w:szCs w:val="20"/>
        </w:rPr>
        <w:t xml:space="preserve">предназначенное для работы с текстами;  </w:t>
      </w:r>
    </w:p>
    <w:p w:rsidR="00A76440" w:rsidRPr="00336B98" w:rsidRDefault="00A76440" w:rsidP="00A7644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336B98">
        <w:rPr>
          <w:i/>
          <w:sz w:val="20"/>
          <w:szCs w:val="20"/>
        </w:rPr>
        <w:t>Современные профессиональные базы данных:</w:t>
      </w:r>
    </w:p>
    <w:p w:rsidR="001E5E8D" w:rsidRPr="001E5E8D" w:rsidRDefault="001E5E8D" w:rsidP="001E5E8D">
      <w:pPr>
        <w:spacing w:before="0" w:beforeAutospacing="0" w:after="0" w:afterAutospacing="0"/>
        <w:ind w:firstLine="709"/>
        <w:rPr>
          <w:sz w:val="20"/>
          <w:szCs w:val="20"/>
        </w:rPr>
      </w:pPr>
      <w:r w:rsidRPr="001E5E8D">
        <w:rPr>
          <w:sz w:val="20"/>
          <w:szCs w:val="20"/>
        </w:rPr>
        <w:t xml:space="preserve">Реестр профессиональных стандартов https://profstandart.rosmintrud.ru/obshchiy-informatsionnyy-blok/natsionalnyy-reestr-professionalnykh-standartov/reestr-professionalnykh-standartov/ </w:t>
      </w:r>
    </w:p>
    <w:p w:rsidR="001E5E8D" w:rsidRPr="001E5E8D" w:rsidRDefault="001E5E8D" w:rsidP="001E5E8D">
      <w:pPr>
        <w:spacing w:before="0" w:beforeAutospacing="0" w:after="0" w:afterAutospacing="0"/>
        <w:ind w:firstLine="709"/>
        <w:rPr>
          <w:sz w:val="20"/>
          <w:szCs w:val="20"/>
        </w:rPr>
      </w:pPr>
      <w:r w:rsidRPr="001E5E8D">
        <w:rPr>
          <w:sz w:val="20"/>
          <w:szCs w:val="20"/>
        </w:rPr>
        <w:t xml:space="preserve">Реестр студентов/ординаторов/аспирантов/ассистентов-стажеров https://www.mos.ru/karta-moskvicha/services-proverka-grazhdanina-v-reestre-studentov/ </w:t>
      </w:r>
    </w:p>
    <w:p w:rsidR="001E5E8D" w:rsidRPr="001E5E8D" w:rsidRDefault="001E5E8D" w:rsidP="001E5E8D">
      <w:pPr>
        <w:spacing w:before="0" w:beforeAutospacing="0" w:after="0" w:afterAutospacing="0"/>
        <w:ind w:firstLine="709"/>
        <w:rPr>
          <w:sz w:val="20"/>
          <w:szCs w:val="20"/>
        </w:rPr>
      </w:pPr>
      <w:r w:rsidRPr="001E5E8D">
        <w:rPr>
          <w:sz w:val="20"/>
          <w:szCs w:val="20"/>
        </w:rPr>
        <w:t xml:space="preserve">Конституция РФ - http://www.constitution.ru/ </w:t>
      </w:r>
    </w:p>
    <w:p w:rsidR="001E5E8D" w:rsidRPr="001E5E8D" w:rsidRDefault="001E5E8D" w:rsidP="001E5E8D">
      <w:pPr>
        <w:spacing w:before="0" w:beforeAutospacing="0" w:after="0" w:afterAutospacing="0"/>
        <w:ind w:firstLine="709"/>
        <w:rPr>
          <w:sz w:val="20"/>
          <w:szCs w:val="20"/>
        </w:rPr>
      </w:pPr>
      <w:r w:rsidRPr="001E5E8D">
        <w:rPr>
          <w:sz w:val="20"/>
          <w:szCs w:val="20"/>
        </w:rPr>
        <w:t>Общероссийская общественная организация «Ассоциация Юристов России» - http://www.alrf.ru/</w:t>
      </w:r>
    </w:p>
    <w:p w:rsidR="001E5E8D" w:rsidRPr="001E5E8D" w:rsidRDefault="001E5E8D" w:rsidP="001E5E8D">
      <w:pPr>
        <w:spacing w:before="0" w:beforeAutospacing="0" w:after="0" w:afterAutospacing="0"/>
        <w:ind w:firstLine="709"/>
        <w:rPr>
          <w:sz w:val="20"/>
          <w:szCs w:val="20"/>
        </w:rPr>
      </w:pPr>
      <w:r w:rsidRPr="001E5E8D">
        <w:rPr>
          <w:sz w:val="20"/>
          <w:szCs w:val="20"/>
        </w:rPr>
        <w:t xml:space="preserve">Конституция РФ - http://www.constitution.ru/ </w:t>
      </w:r>
    </w:p>
    <w:p w:rsidR="001E5E8D" w:rsidRPr="001E5E8D" w:rsidRDefault="001E5E8D" w:rsidP="001E5E8D">
      <w:pPr>
        <w:spacing w:before="0" w:beforeAutospacing="0" w:after="0" w:afterAutospacing="0"/>
        <w:ind w:firstLine="709"/>
        <w:rPr>
          <w:sz w:val="20"/>
          <w:szCs w:val="20"/>
        </w:rPr>
      </w:pPr>
      <w:r w:rsidRPr="001E5E8D">
        <w:rPr>
          <w:sz w:val="20"/>
          <w:szCs w:val="20"/>
        </w:rPr>
        <w:t>Государственная Дума РФ- http://www.duma.gov.ru</w:t>
      </w:r>
    </w:p>
    <w:p w:rsidR="001E5E8D" w:rsidRPr="001E5E8D" w:rsidRDefault="001E5E8D" w:rsidP="001E5E8D">
      <w:pPr>
        <w:spacing w:before="0" w:beforeAutospacing="0" w:after="0" w:afterAutospacing="0"/>
        <w:ind w:firstLine="709"/>
        <w:rPr>
          <w:sz w:val="20"/>
          <w:szCs w:val="20"/>
        </w:rPr>
      </w:pPr>
      <w:r w:rsidRPr="001E5E8D">
        <w:rPr>
          <w:sz w:val="20"/>
          <w:szCs w:val="20"/>
        </w:rPr>
        <w:lastRenderedPageBreak/>
        <w:t xml:space="preserve">Федеральная палата адвокатов- http://fparf.ru </w:t>
      </w:r>
    </w:p>
    <w:p w:rsidR="001E5E8D" w:rsidRPr="001E5E8D" w:rsidRDefault="001E5E8D" w:rsidP="001E5E8D">
      <w:pPr>
        <w:spacing w:before="0" w:beforeAutospacing="0" w:after="0" w:afterAutospacing="0"/>
        <w:ind w:firstLine="709"/>
        <w:rPr>
          <w:sz w:val="20"/>
          <w:szCs w:val="20"/>
        </w:rPr>
      </w:pPr>
      <w:r w:rsidRPr="001E5E8D">
        <w:rPr>
          <w:sz w:val="20"/>
          <w:szCs w:val="20"/>
        </w:rPr>
        <w:t xml:space="preserve">Адвокатская палата города Москвы- http://www.advokatymoscow.ru </w:t>
      </w:r>
    </w:p>
    <w:p w:rsidR="001E5E8D" w:rsidRPr="001E5E8D" w:rsidRDefault="001E5E8D" w:rsidP="001E5E8D">
      <w:pPr>
        <w:spacing w:before="0" w:beforeAutospacing="0" w:after="0" w:afterAutospacing="0"/>
        <w:ind w:firstLine="709"/>
        <w:rPr>
          <w:sz w:val="20"/>
          <w:szCs w:val="20"/>
        </w:rPr>
      </w:pPr>
      <w:r w:rsidRPr="001E5E8D">
        <w:rPr>
          <w:sz w:val="20"/>
          <w:szCs w:val="20"/>
        </w:rPr>
        <w:t xml:space="preserve">Конституционный суд РФ - http://www.ksrf.ru </w:t>
      </w:r>
    </w:p>
    <w:p w:rsidR="001E5E8D" w:rsidRPr="001E5E8D" w:rsidRDefault="001E5E8D" w:rsidP="001E5E8D">
      <w:pPr>
        <w:spacing w:before="0" w:beforeAutospacing="0" w:after="0" w:afterAutospacing="0"/>
        <w:ind w:firstLine="709"/>
        <w:rPr>
          <w:sz w:val="20"/>
          <w:szCs w:val="20"/>
        </w:rPr>
      </w:pPr>
      <w:r w:rsidRPr="001E5E8D">
        <w:rPr>
          <w:sz w:val="20"/>
          <w:szCs w:val="20"/>
        </w:rPr>
        <w:t>Верховный Суд Российской Федерации - http://www.vsrf.ru</w:t>
      </w:r>
    </w:p>
    <w:p w:rsidR="001E5E8D" w:rsidRPr="001E5E8D" w:rsidRDefault="001E5E8D" w:rsidP="001E5E8D">
      <w:pPr>
        <w:spacing w:before="0" w:beforeAutospacing="0" w:after="0" w:afterAutospacing="0"/>
        <w:ind w:firstLine="709"/>
        <w:rPr>
          <w:sz w:val="20"/>
          <w:szCs w:val="20"/>
        </w:rPr>
      </w:pPr>
      <w:r w:rsidRPr="001E5E8D">
        <w:rPr>
          <w:sz w:val="20"/>
          <w:szCs w:val="20"/>
        </w:rPr>
        <w:t xml:space="preserve">Федеральные Арбитражные Суды Российской Федерации - http://www.arbitr.ru </w:t>
      </w:r>
    </w:p>
    <w:p w:rsidR="001E5E8D" w:rsidRPr="001E5E8D" w:rsidRDefault="001E5E8D" w:rsidP="001E5E8D">
      <w:pPr>
        <w:spacing w:before="0" w:beforeAutospacing="0" w:after="0" w:afterAutospacing="0"/>
        <w:ind w:firstLine="709"/>
        <w:rPr>
          <w:sz w:val="20"/>
          <w:szCs w:val="20"/>
        </w:rPr>
      </w:pPr>
      <w:r w:rsidRPr="001E5E8D">
        <w:rPr>
          <w:sz w:val="20"/>
          <w:szCs w:val="20"/>
        </w:rPr>
        <w:t>Федеральная служба по труду и занятости (</w:t>
      </w:r>
      <w:proofErr w:type="spellStart"/>
      <w:r w:rsidRPr="001E5E8D">
        <w:rPr>
          <w:sz w:val="20"/>
          <w:szCs w:val="20"/>
        </w:rPr>
        <w:t>Роструд</w:t>
      </w:r>
      <w:proofErr w:type="spellEnd"/>
      <w:r w:rsidRPr="001E5E8D">
        <w:rPr>
          <w:sz w:val="20"/>
          <w:szCs w:val="20"/>
        </w:rPr>
        <w:t xml:space="preserve">) - www.rostrud.ru </w:t>
      </w:r>
    </w:p>
    <w:p w:rsidR="001E5E8D" w:rsidRPr="001E5E8D" w:rsidRDefault="001E5E8D" w:rsidP="001E5E8D">
      <w:pPr>
        <w:spacing w:before="0" w:beforeAutospacing="0" w:after="0" w:afterAutospacing="0"/>
        <w:ind w:firstLine="709"/>
        <w:rPr>
          <w:sz w:val="20"/>
          <w:szCs w:val="20"/>
        </w:rPr>
      </w:pPr>
      <w:r w:rsidRPr="001E5E8D">
        <w:rPr>
          <w:sz w:val="20"/>
          <w:szCs w:val="20"/>
        </w:rPr>
        <w:t xml:space="preserve">Федерация независимых профсоюзов России - http://www.finpr.ru </w:t>
      </w:r>
    </w:p>
    <w:p w:rsidR="001E5E8D" w:rsidRDefault="001E5E8D" w:rsidP="001E5E8D">
      <w:pPr>
        <w:spacing w:before="0" w:beforeAutospacing="0" w:after="0" w:afterAutospacing="0"/>
        <w:ind w:firstLine="709"/>
        <w:rPr>
          <w:sz w:val="20"/>
          <w:szCs w:val="20"/>
        </w:rPr>
      </w:pPr>
      <w:r w:rsidRPr="001E5E8D">
        <w:rPr>
          <w:sz w:val="20"/>
          <w:szCs w:val="20"/>
        </w:rPr>
        <w:t xml:space="preserve">Пенсионный фонд Российской Федерации - </w:t>
      </w:r>
      <w:hyperlink r:id="rId17" w:history="1">
        <w:r w:rsidRPr="006447E1">
          <w:rPr>
            <w:rStyle w:val="af1"/>
            <w:sz w:val="20"/>
            <w:szCs w:val="20"/>
          </w:rPr>
          <w:t>http://www.pfrf.ru</w:t>
        </w:r>
      </w:hyperlink>
      <w:r w:rsidRPr="001E5E8D">
        <w:rPr>
          <w:sz w:val="20"/>
          <w:szCs w:val="20"/>
        </w:rPr>
        <w:t xml:space="preserve"> </w:t>
      </w:r>
    </w:p>
    <w:p w:rsidR="00A76440" w:rsidRPr="00336B98" w:rsidRDefault="00A76440" w:rsidP="001E5E8D">
      <w:pPr>
        <w:spacing w:before="0" w:beforeAutospacing="0" w:after="0" w:afterAutospacing="0"/>
        <w:ind w:firstLine="709"/>
        <w:rPr>
          <w:sz w:val="20"/>
          <w:szCs w:val="20"/>
        </w:rPr>
      </w:pPr>
      <w:r w:rsidRPr="00336B98">
        <w:rPr>
          <w:sz w:val="20"/>
          <w:szCs w:val="20"/>
        </w:rPr>
        <w:t xml:space="preserve">Научная электронная библиотека. </w:t>
      </w:r>
      <w:r w:rsidRPr="00336B98">
        <w:rPr>
          <w:sz w:val="20"/>
          <w:szCs w:val="20"/>
          <w:lang w:val="en-US"/>
        </w:rPr>
        <w:t>http</w:t>
      </w:r>
      <w:r w:rsidRPr="00336B98">
        <w:rPr>
          <w:sz w:val="20"/>
          <w:szCs w:val="20"/>
        </w:rPr>
        <w:t>://</w:t>
      </w:r>
      <w:proofErr w:type="spellStart"/>
      <w:r w:rsidRPr="00336B98">
        <w:rPr>
          <w:sz w:val="20"/>
          <w:szCs w:val="20"/>
          <w:lang w:val="en-US"/>
        </w:rPr>
        <w:t>elibrary</w:t>
      </w:r>
      <w:proofErr w:type="spellEnd"/>
      <w:r w:rsidRPr="00336B98">
        <w:rPr>
          <w:sz w:val="20"/>
          <w:szCs w:val="20"/>
        </w:rPr>
        <w:t>.</w:t>
      </w:r>
      <w:proofErr w:type="spellStart"/>
      <w:r w:rsidRPr="00336B98">
        <w:rPr>
          <w:sz w:val="20"/>
          <w:szCs w:val="20"/>
          <w:lang w:val="en-US"/>
        </w:rPr>
        <w:t>ru</w:t>
      </w:r>
      <w:proofErr w:type="spellEnd"/>
    </w:p>
    <w:p w:rsidR="00A76440" w:rsidRPr="00684EA4" w:rsidRDefault="00A76440" w:rsidP="00A76440">
      <w:pPr>
        <w:spacing w:before="0" w:beforeAutospacing="0" w:after="0" w:afterAutospacing="0"/>
        <w:ind w:firstLine="709"/>
        <w:rPr>
          <w:sz w:val="20"/>
          <w:szCs w:val="20"/>
        </w:rPr>
      </w:pPr>
      <w:r w:rsidRPr="00336B98">
        <w:rPr>
          <w:sz w:val="20"/>
          <w:szCs w:val="20"/>
        </w:rPr>
        <w:t xml:space="preserve">Электронно-библиотечная система </w:t>
      </w:r>
      <w:proofErr w:type="spellStart"/>
      <w:r w:rsidRPr="00336B98">
        <w:rPr>
          <w:sz w:val="20"/>
          <w:szCs w:val="20"/>
          <w:lang w:val="en-US"/>
        </w:rPr>
        <w:t>IPRbooks</w:t>
      </w:r>
      <w:proofErr w:type="spellEnd"/>
      <w:r w:rsidRPr="00336B98">
        <w:rPr>
          <w:sz w:val="20"/>
          <w:szCs w:val="20"/>
        </w:rPr>
        <w:t xml:space="preserve"> (ЭБС </w:t>
      </w:r>
      <w:proofErr w:type="spellStart"/>
      <w:r w:rsidRPr="00336B98">
        <w:rPr>
          <w:sz w:val="20"/>
          <w:szCs w:val="20"/>
          <w:lang w:val="en-US"/>
        </w:rPr>
        <w:t>IPRbooks</w:t>
      </w:r>
      <w:proofErr w:type="spellEnd"/>
      <w:r w:rsidRPr="00336B98">
        <w:rPr>
          <w:sz w:val="20"/>
          <w:szCs w:val="20"/>
        </w:rPr>
        <w:t>) –</w:t>
      </w:r>
      <w:r>
        <w:rPr>
          <w:sz w:val="20"/>
          <w:szCs w:val="20"/>
        </w:rPr>
        <w:t xml:space="preserve"> </w:t>
      </w:r>
      <w:r w:rsidRPr="00336B98">
        <w:rPr>
          <w:sz w:val="20"/>
          <w:szCs w:val="20"/>
        </w:rPr>
        <w:t>электронная библиотека по всем отраслям знаний</w:t>
      </w:r>
      <w:r>
        <w:rPr>
          <w:sz w:val="20"/>
          <w:szCs w:val="20"/>
        </w:rPr>
        <w:t xml:space="preserve"> </w:t>
      </w:r>
      <w:r w:rsidRPr="00336B98">
        <w:rPr>
          <w:sz w:val="20"/>
          <w:szCs w:val="20"/>
          <w:lang w:val="en-US"/>
        </w:rPr>
        <w:t>http</w:t>
      </w:r>
      <w:r w:rsidRPr="00336B98">
        <w:rPr>
          <w:sz w:val="20"/>
          <w:szCs w:val="20"/>
        </w:rPr>
        <w:t>://</w:t>
      </w:r>
      <w:r w:rsidRPr="00336B98">
        <w:rPr>
          <w:sz w:val="20"/>
          <w:szCs w:val="20"/>
          <w:lang w:val="en-US"/>
        </w:rPr>
        <w:t>www</w:t>
      </w:r>
      <w:r w:rsidRPr="00336B98">
        <w:rPr>
          <w:sz w:val="20"/>
          <w:szCs w:val="20"/>
        </w:rPr>
        <w:t>.</w:t>
      </w:r>
      <w:proofErr w:type="spellStart"/>
      <w:r w:rsidRPr="00336B98">
        <w:rPr>
          <w:sz w:val="20"/>
          <w:szCs w:val="20"/>
          <w:lang w:val="en-US"/>
        </w:rPr>
        <w:t>iprbookshop</w:t>
      </w:r>
      <w:proofErr w:type="spellEnd"/>
      <w:r w:rsidRPr="00336B98">
        <w:rPr>
          <w:sz w:val="20"/>
          <w:szCs w:val="20"/>
        </w:rPr>
        <w:t>.</w:t>
      </w:r>
      <w:proofErr w:type="spellStart"/>
      <w:r w:rsidRPr="00336B98">
        <w:rPr>
          <w:sz w:val="20"/>
          <w:szCs w:val="20"/>
          <w:lang w:val="en-US"/>
        </w:rPr>
        <w:t>ru</w:t>
      </w:r>
      <w:proofErr w:type="spellEnd"/>
    </w:p>
    <w:p w:rsidR="00252B88" w:rsidRPr="00D52134" w:rsidRDefault="00252B88" w:rsidP="00252B88">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252B88" w:rsidRPr="0048691E" w:rsidRDefault="00252B88" w:rsidP="00252B88">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252B88" w:rsidRPr="00D52134" w:rsidRDefault="00252B88" w:rsidP="00252B88">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A76440" w:rsidRDefault="00841522" w:rsidP="00A76440"/>
    <w:sectPr w:rsidR="00841522" w:rsidRPr="00A76440"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13E5834"/>
    <w:multiLevelType w:val="multilevel"/>
    <w:tmpl w:val="013E5834"/>
    <w:lvl w:ilvl="0">
      <w:start w:val="1"/>
      <w:numFmt w:val="decimal"/>
      <w:lvlText w:val="%1."/>
      <w:lvlJc w:val="left"/>
      <w:pPr>
        <w:tabs>
          <w:tab w:val="num" w:pos="786"/>
        </w:tabs>
        <w:ind w:left="786" w:hanging="360"/>
      </w:pPr>
      <w:rPr>
        <w:rFonts w:cs="Times New Roman"/>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0" w15:restartNumberingAfterBreak="0">
    <w:nsid w:val="04722A43"/>
    <w:multiLevelType w:val="hybridMultilevel"/>
    <w:tmpl w:val="20A6E7D0"/>
    <w:lvl w:ilvl="0" w:tplc="7204701A">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072B1F68"/>
    <w:multiLevelType w:val="multilevel"/>
    <w:tmpl w:val="072B1F6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6" w15:restartNumberingAfterBreak="0">
    <w:nsid w:val="106B1070"/>
    <w:multiLevelType w:val="multilevel"/>
    <w:tmpl w:val="106B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8"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9"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0"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14C33D61"/>
    <w:multiLevelType w:val="hybridMultilevel"/>
    <w:tmpl w:val="FB7EC7CC"/>
    <w:lvl w:ilvl="0" w:tplc="7204701A">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3" w15:restartNumberingAfterBreak="0">
    <w:nsid w:val="16EE4F25"/>
    <w:multiLevelType w:val="multilevel"/>
    <w:tmpl w:val="16EE4F25"/>
    <w:lvl w:ilvl="0">
      <w:start w:val="1"/>
      <w:numFmt w:val="decimal"/>
      <w:lvlText w:val="%1."/>
      <w:lvlJc w:val="left"/>
      <w:pPr>
        <w:tabs>
          <w:tab w:val="num" w:pos="786"/>
        </w:tabs>
        <w:ind w:left="786" w:hanging="360"/>
      </w:pPr>
      <w:rPr>
        <w:rFonts w:cs="Times New Roman"/>
        <w:color w:val="auto"/>
      </w:rPr>
    </w:lvl>
    <w:lvl w:ilvl="1">
      <w:start w:val="6"/>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18A5179F"/>
    <w:multiLevelType w:val="multilevel"/>
    <w:tmpl w:val="18A5179F"/>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1A834142"/>
    <w:multiLevelType w:val="hybridMultilevel"/>
    <w:tmpl w:val="69C668E4"/>
    <w:lvl w:ilvl="0" w:tplc="7204701A">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9"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30"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5"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6" w15:restartNumberingAfterBreak="0">
    <w:nsid w:val="298D40AF"/>
    <w:multiLevelType w:val="multilevel"/>
    <w:tmpl w:val="298D40AF"/>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15:restartNumberingAfterBreak="0">
    <w:nsid w:val="2FBB55C2"/>
    <w:multiLevelType w:val="multilevel"/>
    <w:tmpl w:val="2FBB55C2"/>
    <w:lvl w:ilvl="0">
      <w:start w:val="1"/>
      <w:numFmt w:val="decimal"/>
      <w:lvlText w:val="%1."/>
      <w:lvlJc w:val="left"/>
      <w:pPr>
        <w:tabs>
          <w:tab w:val="num" w:pos="72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0" w15:restartNumberingAfterBreak="0">
    <w:nsid w:val="36202A17"/>
    <w:multiLevelType w:val="multilevel"/>
    <w:tmpl w:val="36202A17"/>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2"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7" w15:restartNumberingAfterBreak="0">
    <w:nsid w:val="3B7E037C"/>
    <w:multiLevelType w:val="hybridMultilevel"/>
    <w:tmpl w:val="9A5E89D6"/>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9"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50"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51" w15:restartNumberingAfterBreak="0">
    <w:nsid w:val="40A07517"/>
    <w:multiLevelType w:val="multilevel"/>
    <w:tmpl w:val="40A07517"/>
    <w:lvl w:ilvl="0">
      <w:start w:val="1"/>
      <w:numFmt w:val="decimal"/>
      <w:lvlText w:val="%1."/>
      <w:lvlJc w:val="left"/>
      <w:pPr>
        <w:tabs>
          <w:tab w:val="num" w:pos="717"/>
        </w:tabs>
        <w:ind w:left="717" w:hanging="360"/>
      </w:pPr>
      <w:rPr>
        <w:rFonts w:cs="Times New Roman" w:hint="default"/>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2" w15:restartNumberingAfterBreak="0">
    <w:nsid w:val="41191318"/>
    <w:multiLevelType w:val="multilevel"/>
    <w:tmpl w:val="41191318"/>
    <w:lvl w:ilvl="0">
      <w:start w:val="1"/>
      <w:numFmt w:val="decimal"/>
      <w:lvlText w:val="%1."/>
      <w:lvlJc w:val="left"/>
      <w:pPr>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3"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5"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6" w15:restartNumberingAfterBreak="0">
    <w:nsid w:val="441941AB"/>
    <w:multiLevelType w:val="multilevel"/>
    <w:tmpl w:val="441941AB"/>
    <w:lvl w:ilvl="0">
      <w:start w:val="1"/>
      <w:numFmt w:val="decimal"/>
      <w:lvlText w:val="%1."/>
      <w:lvlJc w:val="left"/>
      <w:pPr>
        <w:tabs>
          <w:tab w:val="num" w:pos="717"/>
        </w:tabs>
        <w:ind w:left="717" w:hanging="360"/>
      </w:pPr>
      <w:rPr>
        <w:rFonts w:cs="Times New Roman" w:hint="default"/>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7"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8"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15:restartNumberingAfterBreak="0">
    <w:nsid w:val="45051635"/>
    <w:multiLevelType w:val="multilevel"/>
    <w:tmpl w:val="45051635"/>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1" w15:restartNumberingAfterBreak="0">
    <w:nsid w:val="49DE1CEF"/>
    <w:multiLevelType w:val="multilevel"/>
    <w:tmpl w:val="49DE1CEF"/>
    <w:lvl w:ilvl="0">
      <w:start w:val="1"/>
      <w:numFmt w:val="decimal"/>
      <w:lvlText w:val="%1."/>
      <w:lvlJc w:val="left"/>
      <w:pPr>
        <w:ind w:left="1429" w:hanging="360"/>
      </w:pPr>
      <w:rPr>
        <w:b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2" w15:restartNumberingAfterBreak="0">
    <w:nsid w:val="4ACD4F8A"/>
    <w:multiLevelType w:val="multilevel"/>
    <w:tmpl w:val="4ACD4F8A"/>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3"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64" w15:restartNumberingAfterBreak="0">
    <w:nsid w:val="535409CB"/>
    <w:multiLevelType w:val="multilevel"/>
    <w:tmpl w:val="535409CB"/>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5"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6"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7" w15:restartNumberingAfterBreak="0">
    <w:nsid w:val="572E380B"/>
    <w:multiLevelType w:val="multilevel"/>
    <w:tmpl w:val="572E380B"/>
    <w:lvl w:ilvl="0">
      <w:start w:val="1"/>
      <w:numFmt w:val="decimal"/>
      <w:lvlText w:val="%1"/>
      <w:lvlJc w:val="left"/>
      <w:pPr>
        <w:tabs>
          <w:tab w:val="num" w:pos="1077"/>
        </w:tabs>
        <w:ind w:left="357"/>
      </w:pPr>
      <w:rPr>
        <w:rFonts w:cs="Times New Roman" w:hint="default"/>
      </w:rPr>
    </w:lvl>
    <w:lvl w:ilvl="1">
      <w:start w:val="1"/>
      <w:numFmt w:val="lowerLetter"/>
      <w:lvlText w:val="%2."/>
      <w:lvlJc w:val="left"/>
      <w:pPr>
        <w:tabs>
          <w:tab w:val="num" w:pos="1797"/>
        </w:tabs>
        <w:ind w:left="1797" w:hanging="360"/>
      </w:pPr>
      <w:rPr>
        <w:rFonts w:cs="Times New Roman"/>
      </w:rPr>
    </w:lvl>
    <w:lvl w:ilvl="2">
      <w:start w:val="1"/>
      <w:numFmt w:val="lowerRoman"/>
      <w:lvlText w:val="%3."/>
      <w:lvlJc w:val="right"/>
      <w:pPr>
        <w:tabs>
          <w:tab w:val="num" w:pos="2517"/>
        </w:tabs>
        <w:ind w:left="2517" w:hanging="180"/>
      </w:pPr>
      <w:rPr>
        <w:rFonts w:cs="Times New Roman"/>
      </w:rPr>
    </w:lvl>
    <w:lvl w:ilvl="3">
      <w:start w:val="1"/>
      <w:numFmt w:val="decimal"/>
      <w:lvlText w:val="%4."/>
      <w:lvlJc w:val="left"/>
      <w:pPr>
        <w:tabs>
          <w:tab w:val="num" w:pos="3237"/>
        </w:tabs>
        <w:ind w:left="3237" w:hanging="360"/>
      </w:pPr>
      <w:rPr>
        <w:rFonts w:cs="Times New Roman"/>
      </w:rPr>
    </w:lvl>
    <w:lvl w:ilvl="4">
      <w:start w:val="1"/>
      <w:numFmt w:val="lowerLetter"/>
      <w:lvlText w:val="%5."/>
      <w:lvlJc w:val="left"/>
      <w:pPr>
        <w:tabs>
          <w:tab w:val="num" w:pos="3957"/>
        </w:tabs>
        <w:ind w:left="3957" w:hanging="360"/>
      </w:pPr>
      <w:rPr>
        <w:rFonts w:cs="Times New Roman"/>
      </w:rPr>
    </w:lvl>
    <w:lvl w:ilvl="5">
      <w:start w:val="1"/>
      <w:numFmt w:val="lowerRoman"/>
      <w:lvlText w:val="%6."/>
      <w:lvlJc w:val="right"/>
      <w:pPr>
        <w:tabs>
          <w:tab w:val="num" w:pos="4677"/>
        </w:tabs>
        <w:ind w:left="4677" w:hanging="180"/>
      </w:pPr>
      <w:rPr>
        <w:rFonts w:cs="Times New Roman"/>
      </w:rPr>
    </w:lvl>
    <w:lvl w:ilvl="6">
      <w:start w:val="1"/>
      <w:numFmt w:val="decimal"/>
      <w:lvlText w:val="%7."/>
      <w:lvlJc w:val="left"/>
      <w:pPr>
        <w:tabs>
          <w:tab w:val="num" w:pos="5397"/>
        </w:tabs>
        <w:ind w:left="5397" w:hanging="360"/>
      </w:pPr>
      <w:rPr>
        <w:rFonts w:cs="Times New Roman"/>
      </w:rPr>
    </w:lvl>
    <w:lvl w:ilvl="7">
      <w:start w:val="1"/>
      <w:numFmt w:val="lowerLetter"/>
      <w:lvlText w:val="%8."/>
      <w:lvlJc w:val="left"/>
      <w:pPr>
        <w:tabs>
          <w:tab w:val="num" w:pos="6117"/>
        </w:tabs>
        <w:ind w:left="6117" w:hanging="360"/>
      </w:pPr>
      <w:rPr>
        <w:rFonts w:cs="Times New Roman"/>
      </w:rPr>
    </w:lvl>
    <w:lvl w:ilvl="8">
      <w:start w:val="1"/>
      <w:numFmt w:val="lowerRoman"/>
      <w:lvlText w:val="%9."/>
      <w:lvlJc w:val="right"/>
      <w:pPr>
        <w:tabs>
          <w:tab w:val="num" w:pos="6837"/>
        </w:tabs>
        <w:ind w:left="6837" w:hanging="180"/>
      </w:pPr>
      <w:rPr>
        <w:rFonts w:cs="Times New Roman"/>
      </w:rPr>
    </w:lvl>
  </w:abstractNum>
  <w:abstractNum w:abstractNumId="68" w15:restartNumberingAfterBreak="0">
    <w:nsid w:val="58B27A84"/>
    <w:multiLevelType w:val="multilevel"/>
    <w:tmpl w:val="58B27A84"/>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9"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0"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71" w15:restartNumberingAfterBreak="0">
    <w:nsid w:val="6041562A"/>
    <w:multiLevelType w:val="multilevel"/>
    <w:tmpl w:val="6041562A"/>
    <w:lvl w:ilvl="0">
      <w:start w:val="1"/>
      <w:numFmt w:val="bullet"/>
      <w:lvlText w:val=""/>
      <w:lvlJc w:val="left"/>
      <w:pPr>
        <w:ind w:left="750" w:hanging="360"/>
      </w:pPr>
      <w:rPr>
        <w:rFonts w:ascii="Symbol" w:hAnsi="Symbol" w:hint="default"/>
      </w:rPr>
    </w:lvl>
    <w:lvl w:ilvl="1">
      <w:start w:val="1"/>
      <w:numFmt w:val="bullet"/>
      <w:lvlText w:val="o"/>
      <w:lvlJc w:val="left"/>
      <w:pPr>
        <w:ind w:left="1470" w:hanging="360"/>
      </w:pPr>
      <w:rPr>
        <w:rFonts w:ascii="Courier New" w:hAnsi="Courier New" w:cs="Courier New" w:hint="default"/>
      </w:rPr>
    </w:lvl>
    <w:lvl w:ilvl="2">
      <w:start w:val="1"/>
      <w:numFmt w:val="bullet"/>
      <w:lvlText w:val=""/>
      <w:lvlJc w:val="left"/>
      <w:pPr>
        <w:ind w:left="2190" w:hanging="360"/>
      </w:pPr>
      <w:rPr>
        <w:rFonts w:ascii="Wingdings" w:hAnsi="Wingdings" w:hint="default"/>
      </w:rPr>
    </w:lvl>
    <w:lvl w:ilvl="3">
      <w:start w:val="1"/>
      <w:numFmt w:val="bullet"/>
      <w:lvlText w:val=""/>
      <w:lvlJc w:val="left"/>
      <w:pPr>
        <w:ind w:left="2910" w:hanging="360"/>
      </w:pPr>
      <w:rPr>
        <w:rFonts w:ascii="Symbol" w:hAnsi="Symbol" w:hint="default"/>
      </w:rPr>
    </w:lvl>
    <w:lvl w:ilvl="4">
      <w:start w:val="1"/>
      <w:numFmt w:val="bullet"/>
      <w:lvlText w:val="o"/>
      <w:lvlJc w:val="left"/>
      <w:pPr>
        <w:ind w:left="3630" w:hanging="360"/>
      </w:pPr>
      <w:rPr>
        <w:rFonts w:ascii="Courier New" w:hAnsi="Courier New" w:cs="Courier New" w:hint="default"/>
      </w:rPr>
    </w:lvl>
    <w:lvl w:ilvl="5">
      <w:start w:val="1"/>
      <w:numFmt w:val="bullet"/>
      <w:lvlText w:val=""/>
      <w:lvlJc w:val="left"/>
      <w:pPr>
        <w:ind w:left="4350" w:hanging="360"/>
      </w:pPr>
      <w:rPr>
        <w:rFonts w:ascii="Wingdings" w:hAnsi="Wingdings" w:hint="default"/>
      </w:rPr>
    </w:lvl>
    <w:lvl w:ilvl="6">
      <w:start w:val="1"/>
      <w:numFmt w:val="bullet"/>
      <w:lvlText w:val=""/>
      <w:lvlJc w:val="left"/>
      <w:pPr>
        <w:ind w:left="5070" w:hanging="360"/>
      </w:pPr>
      <w:rPr>
        <w:rFonts w:ascii="Symbol" w:hAnsi="Symbol" w:hint="default"/>
      </w:rPr>
    </w:lvl>
    <w:lvl w:ilvl="7">
      <w:start w:val="1"/>
      <w:numFmt w:val="bullet"/>
      <w:lvlText w:val="o"/>
      <w:lvlJc w:val="left"/>
      <w:pPr>
        <w:ind w:left="5790" w:hanging="360"/>
      </w:pPr>
      <w:rPr>
        <w:rFonts w:ascii="Courier New" w:hAnsi="Courier New" w:cs="Courier New" w:hint="default"/>
      </w:rPr>
    </w:lvl>
    <w:lvl w:ilvl="8">
      <w:start w:val="1"/>
      <w:numFmt w:val="bullet"/>
      <w:lvlText w:val=""/>
      <w:lvlJc w:val="left"/>
      <w:pPr>
        <w:ind w:left="6510" w:hanging="360"/>
      </w:pPr>
      <w:rPr>
        <w:rFonts w:ascii="Wingdings" w:hAnsi="Wingdings" w:hint="default"/>
      </w:rPr>
    </w:lvl>
  </w:abstractNum>
  <w:abstractNum w:abstractNumId="72"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3"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4"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5" w15:restartNumberingAfterBreak="0">
    <w:nsid w:val="6A8C3B04"/>
    <w:multiLevelType w:val="hybridMultilevel"/>
    <w:tmpl w:val="7254793C"/>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6"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7"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8"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9"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0"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1"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2"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3"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4"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3"/>
  </w:num>
  <w:num w:numId="9">
    <w:abstractNumId w:val="25"/>
    <w:lvlOverride w:ilvl="0">
      <w:startOverride w:val="1"/>
    </w:lvlOverride>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1"/>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78"/>
  </w:num>
  <w:num w:numId="15">
    <w:abstractNumId w:val="33"/>
  </w:num>
  <w:num w:numId="16">
    <w:abstractNumId w:val="70"/>
  </w:num>
  <w:num w:numId="17">
    <w:abstractNumId w:val="41"/>
  </w:num>
  <w:num w:numId="18">
    <w:abstractNumId w:val="73"/>
  </w:num>
  <w:num w:numId="19">
    <w:abstractNumId w:val="79"/>
  </w:num>
  <w:num w:numId="20">
    <w:abstractNumId w:val="74"/>
  </w:num>
  <w:num w:numId="21">
    <w:abstractNumId w:val="11"/>
  </w:num>
  <w:num w:numId="22">
    <w:abstractNumId w:val="14"/>
  </w:num>
  <w:num w:numId="23">
    <w:abstractNumId w:val="18"/>
  </w:num>
  <w:num w:numId="24">
    <w:abstractNumId w:val="22"/>
  </w:num>
  <w:num w:numId="25">
    <w:abstractNumId w:val="28"/>
  </w:num>
  <w:num w:numId="26">
    <w:abstractNumId w:val="30"/>
  </w:num>
  <w:num w:numId="27">
    <w:abstractNumId w:val="38"/>
  </w:num>
  <w:num w:numId="28">
    <w:abstractNumId w:val="46"/>
  </w:num>
  <w:num w:numId="29">
    <w:abstractNumId w:val="48"/>
  </w:num>
  <w:num w:numId="30">
    <w:abstractNumId w:val="54"/>
  </w:num>
  <w:num w:numId="31">
    <w:abstractNumId w:val="55"/>
  </w:num>
  <w:num w:numId="32">
    <w:abstractNumId w:val="66"/>
  </w:num>
  <w:num w:numId="33">
    <w:abstractNumId w:val="69"/>
  </w:num>
  <w:num w:numId="34">
    <w:abstractNumId w:val="77"/>
  </w:num>
  <w:num w:numId="35">
    <w:abstractNumId w:val="80"/>
  </w:num>
  <w:num w:numId="36">
    <w:abstractNumId w:val="83"/>
  </w:num>
  <w:num w:numId="37">
    <w:abstractNumId w:val="84"/>
  </w:num>
  <w:num w:numId="38">
    <w:abstractNumId w:val="65"/>
  </w:num>
  <w:num w:numId="39">
    <w:abstractNumId w:val="53"/>
  </w:num>
  <w:num w:numId="40">
    <w:abstractNumId w:val="12"/>
  </w:num>
  <w:num w:numId="41">
    <w:abstractNumId w:val="9"/>
  </w:num>
  <w:num w:numId="42">
    <w:abstractNumId w:val="49"/>
  </w:num>
  <w:num w:numId="43">
    <w:abstractNumId w:val="39"/>
  </w:num>
  <w:num w:numId="44">
    <w:abstractNumId w:val="50"/>
  </w:num>
  <w:num w:numId="45">
    <w:abstractNumId w:val="45"/>
  </w:num>
  <w:num w:numId="46">
    <w:abstractNumId w:val="15"/>
  </w:num>
  <w:num w:numId="47">
    <w:abstractNumId w:val="31"/>
  </w:num>
  <w:num w:numId="48">
    <w:abstractNumId w:val="57"/>
  </w:num>
  <w:num w:numId="49">
    <w:abstractNumId w:val="17"/>
  </w:num>
  <w:num w:numId="50">
    <w:abstractNumId w:val="44"/>
  </w:num>
  <w:num w:numId="51">
    <w:abstractNumId w:val="42"/>
  </w:num>
  <w:num w:numId="52">
    <w:abstractNumId w:val="34"/>
  </w:num>
  <w:num w:numId="53">
    <w:abstractNumId w:val="35"/>
  </w:num>
  <w:num w:numId="54">
    <w:abstractNumId w:val="32"/>
  </w:num>
  <w:num w:numId="55">
    <w:abstractNumId w:val="58"/>
  </w:num>
  <w:num w:numId="56">
    <w:abstractNumId w:val="43"/>
  </w:num>
  <w:num w:numId="57">
    <w:abstractNumId w:val="6"/>
  </w:num>
  <w:num w:numId="58">
    <w:abstractNumId w:val="20"/>
  </w:num>
  <w:num w:numId="59">
    <w:abstractNumId w:val="24"/>
  </w:num>
  <w:num w:numId="60">
    <w:abstractNumId w:val="25"/>
  </w:num>
  <w:num w:numId="61">
    <w:abstractNumId w:val="60"/>
  </w:num>
  <w:num w:numId="62">
    <w:abstractNumId w:val="72"/>
  </w:num>
  <w:num w:numId="63">
    <w:abstractNumId w:val="82"/>
  </w:num>
  <w:num w:numId="64">
    <w:abstractNumId w:val="16"/>
  </w:num>
  <w:num w:numId="65">
    <w:abstractNumId w:val="71"/>
  </w:num>
  <w:num w:numId="66">
    <w:abstractNumId w:val="37"/>
  </w:num>
  <w:num w:numId="67">
    <w:abstractNumId w:val="51"/>
  </w:num>
  <w:num w:numId="68">
    <w:abstractNumId w:val="67"/>
  </w:num>
  <w:num w:numId="69">
    <w:abstractNumId w:val="56"/>
  </w:num>
  <w:num w:numId="70">
    <w:abstractNumId w:val="23"/>
  </w:num>
  <w:num w:numId="71">
    <w:abstractNumId w:val="8"/>
  </w:num>
  <w:num w:numId="72">
    <w:abstractNumId w:val="64"/>
  </w:num>
  <w:num w:numId="73">
    <w:abstractNumId w:val="13"/>
  </w:num>
  <w:num w:numId="74">
    <w:abstractNumId w:val="36"/>
  </w:num>
  <w:num w:numId="75">
    <w:abstractNumId w:val="26"/>
  </w:num>
  <w:num w:numId="76">
    <w:abstractNumId w:val="62"/>
  </w:num>
  <w:num w:numId="77">
    <w:abstractNumId w:val="52"/>
  </w:num>
  <w:num w:numId="78">
    <w:abstractNumId w:val="68"/>
  </w:num>
  <w:num w:numId="79">
    <w:abstractNumId w:val="61"/>
  </w:num>
  <w:num w:numId="80">
    <w:abstractNumId w:val="27"/>
  </w:num>
  <w:num w:numId="81">
    <w:abstractNumId w:val="21"/>
  </w:num>
  <w:num w:numId="82">
    <w:abstractNumId w:val="10"/>
  </w:num>
  <w:num w:numId="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75"/>
  </w:num>
  <w:num w:numId="85">
    <w:abstractNumId w:val="47"/>
  </w:num>
  <w:num w:numId="86">
    <w:abstractNumId w:val="40"/>
  </w:num>
  <w:num w:numId="87">
    <w:abstractNumId w:val="59"/>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77FC3"/>
    <w:rsid w:val="000E0E23"/>
    <w:rsid w:val="001C0596"/>
    <w:rsid w:val="001E5E8D"/>
    <w:rsid w:val="001E775D"/>
    <w:rsid w:val="001F5317"/>
    <w:rsid w:val="002466FE"/>
    <w:rsid w:val="00252B88"/>
    <w:rsid w:val="00274DAD"/>
    <w:rsid w:val="002908BA"/>
    <w:rsid w:val="002A60A8"/>
    <w:rsid w:val="002D12F5"/>
    <w:rsid w:val="00302113"/>
    <w:rsid w:val="00333F74"/>
    <w:rsid w:val="0043448A"/>
    <w:rsid w:val="00435998"/>
    <w:rsid w:val="004C5D7C"/>
    <w:rsid w:val="004E488E"/>
    <w:rsid w:val="005101C0"/>
    <w:rsid w:val="00702859"/>
    <w:rsid w:val="00754484"/>
    <w:rsid w:val="007F1255"/>
    <w:rsid w:val="00841522"/>
    <w:rsid w:val="0085084B"/>
    <w:rsid w:val="0086012B"/>
    <w:rsid w:val="008C71F4"/>
    <w:rsid w:val="008E6E54"/>
    <w:rsid w:val="009421BB"/>
    <w:rsid w:val="00970959"/>
    <w:rsid w:val="00986055"/>
    <w:rsid w:val="00A37989"/>
    <w:rsid w:val="00A76440"/>
    <w:rsid w:val="00B44E1A"/>
    <w:rsid w:val="00BE12E0"/>
    <w:rsid w:val="00C071AE"/>
    <w:rsid w:val="00C3641E"/>
    <w:rsid w:val="00C612AC"/>
    <w:rsid w:val="00C94A6A"/>
    <w:rsid w:val="00CA6F83"/>
    <w:rsid w:val="00CB6A3E"/>
    <w:rsid w:val="00D00C87"/>
    <w:rsid w:val="00DE3CA9"/>
    <w:rsid w:val="00EB037F"/>
    <w:rsid w:val="00EB3C5E"/>
    <w:rsid w:val="00F231D8"/>
    <w:rsid w:val="00F708EF"/>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9BE6A"/>
  <w15:docId w15:val="{453337C2-E65F-47A3-984D-C8FD044A1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60"/>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3"/>
      </w:numPr>
    </w:pPr>
  </w:style>
  <w:style w:type="numbering" w:customStyle="1" w:styleId="141">
    <w:name w:val="Стиль нумерованный141"/>
    <w:qFormat/>
    <w:rsid w:val="00986055"/>
    <w:pPr>
      <w:numPr>
        <w:numId w:val="61"/>
      </w:numPr>
    </w:pPr>
  </w:style>
  <w:style w:type="numbering" w:customStyle="1" w:styleId="40">
    <w:name w:val="Стиль нумерованный4"/>
    <w:qFormat/>
    <w:rsid w:val="00986055"/>
    <w:pPr>
      <w:numPr>
        <w:numId w:val="58"/>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9"/>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2"/>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7"/>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9748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yadudka\AppData\Roaming\&#1057;&#1076;&#1077;&#1083;&#1072;&#1085;&#1099;\4214.01.01;&#1056;&#1059;.01;2.doc" TargetMode="External"/><Relationship Id="rId13" Type="http://schemas.openxmlformats.org/officeDocument/2006/relationships/hyperlink" Target="http://qsp.su/tools/onlinehelp/about_license_gpl_russian.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file:///C:\Users\yadudka\AppData\Roaming\&#1057;&#1076;&#1077;&#1083;&#1072;&#1085;&#1099;\4214.01.01;&#1056;&#1059;.01;2.doc" TargetMode="External"/><Relationship Id="rId12" Type="http://schemas.openxmlformats.org/officeDocument/2006/relationships/hyperlink" Target="http://qsp.su/tools/onlinehelp/about_license_gpl_russian.html" TargetMode="External"/><Relationship Id="rId17" Type="http://schemas.openxmlformats.org/officeDocument/2006/relationships/hyperlink" Target="http://www.pfrf.ru" TargetMode="External"/><Relationship Id="rId2" Type="http://schemas.openxmlformats.org/officeDocument/2006/relationships/numbering" Target="numbering.xml"/><Relationship Id="rId16" Type="http://schemas.openxmlformats.org/officeDocument/2006/relationships/hyperlink" Target="http://www.infolex.narod.ru/gpl_gnu/gplrus.html"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consultantplus://offline/ref=667920B5234090ABAEBEF9D08266F45E5468F5BF077989E3C735FC2A5376C13DM7oAE" TargetMode="External"/><Relationship Id="rId5" Type="http://schemas.openxmlformats.org/officeDocument/2006/relationships/webSettings" Target="webSettings.xml"/><Relationship Id="rId15" Type="http://schemas.openxmlformats.org/officeDocument/2006/relationships/hyperlink" Target="http://qsp.su/tools/onlinehelp/about_license_gpl_russian.html" TargetMode="External"/><Relationship Id="rId10" Type="http://schemas.openxmlformats.org/officeDocument/2006/relationships/hyperlink" Target="consultantplus://offline/ref=44C52B42B681E97AF0EA436451AAA6A88626525957191CFD4A771F8ACF88C0F79B270AA5D1B0066CZA0B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yadudka\AppData\Roaming\&#1057;&#1076;&#1077;&#1083;&#1072;&#1085;&#1099;\4214.01.01;&#1056;&#1059;.01;2.doc" TargetMode="External"/><Relationship Id="rId14"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C2B92-86AF-43D5-B976-CC2677941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11654</Words>
  <Characters>66430</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2022-01-31T14:49:00Z</cp:lastPrinted>
  <dcterms:created xsi:type="dcterms:W3CDTF">2023-04-23T06:46:00Z</dcterms:created>
  <dcterms:modified xsi:type="dcterms:W3CDTF">2023-04-24T14:50:00Z</dcterms:modified>
</cp:coreProperties>
</file>